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7" w:rightFromText="187" w:tblpYSpec="bottom"/>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5" w:type="dxa"/>
          <w:left w:w="115" w:type="dxa"/>
          <w:bottom w:w="72" w:type="dxa"/>
          <w:right w:w="115" w:type="dxa"/>
        </w:tblCellMar>
        <w:tblLook w:val="04A0"/>
      </w:tblPr>
      <w:tblGrid>
        <w:gridCol w:w="1187"/>
        <w:gridCol w:w="2838"/>
        <w:gridCol w:w="1550"/>
        <w:gridCol w:w="4015"/>
      </w:tblGrid>
      <w:tr w:rsidR="007A4F18" w:rsidTr="00A949C0">
        <w:tc>
          <w:tcPr>
            <w:tcW w:w="1086" w:type="dxa"/>
            <w:vAlign w:val="center"/>
          </w:tcPr>
          <w:p w:rsidR="007A4F18" w:rsidRDefault="007A4F18" w:rsidP="00A949C0">
            <w:pPr>
              <w:pStyle w:val="NoSpacing"/>
            </w:pPr>
          </w:p>
        </w:tc>
        <w:tc>
          <w:tcPr>
            <w:tcW w:w="2842" w:type="dxa"/>
            <w:vAlign w:val="center"/>
          </w:tcPr>
          <w:p w:rsidR="007A4F18" w:rsidRDefault="007A4F18" w:rsidP="00A949C0">
            <w:pPr>
              <w:pStyle w:val="NoSpacing"/>
            </w:pPr>
          </w:p>
        </w:tc>
        <w:tc>
          <w:tcPr>
            <w:tcW w:w="5648" w:type="dxa"/>
            <w:gridSpan w:val="2"/>
            <w:vAlign w:val="center"/>
          </w:tcPr>
          <w:p w:rsidR="007A4F18" w:rsidRDefault="007A4F18" w:rsidP="00A949C0">
            <w:pPr>
              <w:pStyle w:val="NoSpacing"/>
            </w:pPr>
          </w:p>
        </w:tc>
      </w:tr>
      <w:tr w:rsidR="007A4F18" w:rsidTr="00A949C0">
        <w:tc>
          <w:tcPr>
            <w:tcW w:w="3928" w:type="dxa"/>
            <w:gridSpan w:val="2"/>
            <w:vAlign w:val="center"/>
          </w:tcPr>
          <w:p w:rsidR="007A4F18" w:rsidRDefault="00AD2488" w:rsidP="00A949C0">
            <w:pPr>
              <w:pStyle w:val="NoSpacing"/>
            </w:pPr>
            <w:r>
              <w:pict>
                <v:group id="_x0000_s1060" style="width:183.65pt;height:18.5pt;mso-position-horizontal-relative:char;mso-position-vertical-relative:line" coordorigin="671,11589" coordsize="3673,370">
                  <v:shapetype id="_x0000_t32" coordsize="21600,21600" o:spt="32" o:oned="t" path="m,l21600,21600e" filled="f">
                    <v:path arrowok="t" fillok="f" o:connecttype="none"/>
                    <o:lock v:ext="edit" shapetype="t"/>
                  </v:shapetype>
                  <v:shape id="_x0000_s1061" type="#_x0000_t32" style="position:absolute;left:1619;top:11959;width:2723;height:0;rotation:180" o:connectortype="straight" strokecolor="#9fb8cd [3205]" strokeweight="1.5pt"/>
                  <v:shape id="_x0000_s1062" type="#_x0000_t32" style="position:absolute;left:1621;top:11697;width:2723;height:0;rotation:180" o:connectortype="straight" strokecolor="#9fb8cd [3205]" strokeweight="3pt"/>
                  <v:shape id="_x0000_s1063" type="#_x0000_t32" style="position:absolute;left:1619;top:11589;width:2723;height:0;rotation:180" o:connectortype="straight" strokecolor="#9fb8cd [3205]" strokeweight=".5pt"/>
                  <v:shape id="_x0000_s1064" type="#_x0000_t32" style="position:absolute;left:671;top:11897;width:3666;height:0;rotation:180" o:connectortype="straight" strokecolor="#9fb8cd [3205]"/>
                  <v:shape id="_x0000_s1065" type="#_x0000_t32" style="position:absolute;left:677;top:11764;width:3666;height:0;rotation:180" o:connectortype="straight" strokecolor="#9fb8cd [3205]" strokeweight=".25pt"/>
                  <w10:wrap type="none" anchorx="margin" anchory="page"/>
                  <w10:anchorlock/>
                </v:group>
              </w:pict>
            </w:r>
          </w:p>
        </w:tc>
        <w:tc>
          <w:tcPr>
            <w:tcW w:w="5648" w:type="dxa"/>
            <w:gridSpan w:val="2"/>
            <w:vAlign w:val="center"/>
          </w:tcPr>
          <w:p w:rsidR="007A4F18" w:rsidRDefault="007A4F18" w:rsidP="00A949C0">
            <w:pPr>
              <w:pStyle w:val="NoSpacing"/>
            </w:pPr>
          </w:p>
        </w:tc>
      </w:tr>
      <w:tr w:rsidR="007A4F18" w:rsidTr="00A949C0">
        <w:trPr>
          <w:trHeight w:val="1800"/>
        </w:trPr>
        <w:tc>
          <w:tcPr>
            <w:tcW w:w="9576" w:type="dxa"/>
            <w:gridSpan w:val="4"/>
            <w:tcMar>
              <w:top w:w="115" w:type="dxa"/>
              <w:left w:w="115" w:type="dxa"/>
              <w:bottom w:w="72" w:type="dxa"/>
              <w:right w:w="115" w:type="dxa"/>
            </w:tcMar>
            <w:vAlign w:val="center"/>
          </w:tcPr>
          <w:p w:rsidR="007A4F18" w:rsidRDefault="00AD2488" w:rsidP="00A949C0">
            <w:pPr>
              <w:pStyle w:val="NoSpacing"/>
              <w:rPr>
                <w:rFonts w:asciiTheme="majorHAnsi" w:hAnsiTheme="majorHAnsi"/>
                <w:color w:val="525A7D" w:themeColor="accent1" w:themeShade="BF"/>
                <w:sz w:val="72"/>
                <w:szCs w:val="72"/>
              </w:rPr>
            </w:pPr>
            <w:sdt>
              <w:sdtPr>
                <w:rPr>
                  <w:rFonts w:asciiTheme="majorHAnsi" w:hAnsiTheme="majorHAnsi"/>
                  <w:color w:val="525A7D" w:themeColor="accent1" w:themeShade="BF"/>
                  <w:sz w:val="72"/>
                  <w:szCs w:val="72"/>
                </w:rPr>
                <w:alias w:val="Title"/>
                <w:id w:val="220683848"/>
                <w:placeholder>
                  <w:docPart w:val="6C2ABFB0DA504DE5B96659381C246142"/>
                </w:placeholder>
                <w:dataBinding w:prefixMappings="xmlns:ns0='http://schemas.openxmlformats.org/package/2006/metadata/core-properties' xmlns:ns1='http://purl.org/dc/elements/1.1/'" w:xpath="/ns0:coreProperties[1]/ns1:title[1]" w:storeItemID="{6C3C8BC8-F283-45AE-878A-BAB7291924A1}"/>
                <w:text/>
              </w:sdtPr>
              <w:sdtContent>
                <w:r w:rsidR="007A4F18">
                  <w:rPr>
                    <w:rFonts w:asciiTheme="majorHAnsi" w:hAnsiTheme="majorHAnsi"/>
                    <w:color w:val="525A7D" w:themeColor="accent1" w:themeShade="BF"/>
                    <w:sz w:val="72"/>
                    <w:szCs w:val="72"/>
                  </w:rPr>
                  <w:t>College Report</w:t>
                </w:r>
              </w:sdtContent>
            </w:sdt>
          </w:p>
          <w:p w:rsidR="007A4F18" w:rsidRDefault="00AD2488" w:rsidP="00A949C0">
            <w:pPr>
              <w:pStyle w:val="NoSpacing"/>
            </w:pPr>
            <w:sdt>
              <w:sdtPr>
                <w:rPr>
                  <w:i/>
                  <w:color w:val="464653" w:themeColor="text2"/>
                  <w:sz w:val="28"/>
                  <w:szCs w:val="28"/>
                </w:rPr>
                <w:alias w:val="Subtitle"/>
                <w:id w:val="220683832"/>
                <w:placeholder>
                  <w:docPart w:val="183D5430FDDD4507A87CEE3F269E8F57"/>
                </w:placeholder>
                <w:dataBinding w:prefixMappings="xmlns:ns0='http://schemas.openxmlformats.org/package/2006/metadata/core-properties' xmlns:ns1='http://purl.org/dc/elements/1.1/'" w:xpath="/ns0:coreProperties[1]/ns1:subject[1]" w:storeItemID="{6C3C8BC8-F283-45AE-878A-BAB7291924A1}"/>
                <w:text/>
              </w:sdtPr>
              <w:sdtContent>
                <w:r w:rsidR="00EA5AE3">
                  <w:rPr>
                    <w:i/>
                    <w:color w:val="464653" w:themeColor="text2"/>
                    <w:sz w:val="28"/>
                    <w:szCs w:val="28"/>
                  </w:rPr>
                  <w:t>2017- 2018</w:t>
                </w:r>
              </w:sdtContent>
            </w:sdt>
          </w:p>
        </w:tc>
      </w:tr>
      <w:tr w:rsidR="007A4F18" w:rsidTr="00A949C0">
        <w:tc>
          <w:tcPr>
            <w:tcW w:w="1086" w:type="dxa"/>
            <w:vAlign w:val="center"/>
          </w:tcPr>
          <w:p w:rsidR="007A4F18" w:rsidRDefault="007A4F18" w:rsidP="00A949C0">
            <w:pPr>
              <w:pStyle w:val="NoSpacing"/>
            </w:pPr>
          </w:p>
        </w:tc>
        <w:tc>
          <w:tcPr>
            <w:tcW w:w="4474" w:type="dxa"/>
            <w:gridSpan w:val="2"/>
            <w:vAlign w:val="center"/>
          </w:tcPr>
          <w:p w:rsidR="007A4F18" w:rsidRDefault="007A4F18" w:rsidP="00A949C0">
            <w:pPr>
              <w:pStyle w:val="NoSpacing"/>
            </w:pPr>
          </w:p>
        </w:tc>
        <w:tc>
          <w:tcPr>
            <w:tcW w:w="4016" w:type="dxa"/>
            <w:vAlign w:val="center"/>
          </w:tcPr>
          <w:p w:rsidR="007A4F18" w:rsidRDefault="00AD2488" w:rsidP="00A949C0">
            <w:pPr>
              <w:pStyle w:val="NoSpacing"/>
            </w:pPr>
            <w:r>
              <w:pict>
                <v:group id="_x0000_s1052" style="width:184.9pt;height:21.75pt;mso-position-horizontal-relative:char;mso-position-vertical-relative:line" coordorigin="7967,13811" coordsize="3698,435" o:allowincell="f">
                  <v:shape id="_x0000_s1053" type="#_x0000_t32" style="position:absolute;left:7978;top:13811;width:3686;height:0" o:connectortype="straight" strokecolor="#9fb8cd [3205]" strokeweight="3pt"/>
                  <v:shape id="_x0000_s1054" type="#_x0000_t32" style="position:absolute;left:7967;top:14117;width:1722;height:0" o:connectortype="straight" strokecolor="#9fb8cd [3205]" strokeweight="2.25pt"/>
                  <v:shape id="_x0000_s1055" type="#_x0000_t32" style="position:absolute;left:8936;top:14246;width:2723;height:0;rotation:180" o:connectortype="straight" strokecolor="#9fb8cd [3205]" strokeweight="1.5pt"/>
                  <v:shape id="_x0000_s1056" type="#_x0000_t32" style="position:absolute;left:8942;top:13984;width:2723;height:0;rotation:180" o:connectortype="straight" strokecolor="#9fb8cd [3205]" strokeweight="3pt"/>
                  <v:shape id="_x0000_s1057" type="#_x0000_t32" style="position:absolute;left:8942;top:13876;width:2713;height:1;flip:x y" o:connectortype="straight" strokecolor="#9fb8cd [3205]" strokeweight=".5pt"/>
                  <v:shape id="_x0000_s1058" type="#_x0000_t32" style="position:absolute;left:7967;top:14184;width:3686;height:0;rotation:180" o:connectortype="straight" strokecolor="#9fb8cd [3205]"/>
                  <v:shape id="_x0000_s1059" type="#_x0000_t32" style="position:absolute;left:7969;top:14051;width:3686;height:0;rotation:180" o:connectortype="straight" strokecolor="#9fb8cd [3205]" strokeweight=".25pt"/>
                  <w10:wrap type="none" anchorx="margin" anchory="margin"/>
                  <w10:anchorlock/>
                </v:group>
              </w:pict>
            </w:r>
          </w:p>
        </w:tc>
      </w:tr>
      <w:tr w:rsidR="007A4F18" w:rsidTr="00A949C0">
        <w:tc>
          <w:tcPr>
            <w:tcW w:w="1086" w:type="dxa"/>
            <w:vAlign w:val="center"/>
          </w:tcPr>
          <w:p w:rsidR="007A4F18" w:rsidRDefault="007A4F18" w:rsidP="00A949C0">
            <w:pPr>
              <w:pStyle w:val="NoSpacing"/>
            </w:pPr>
          </w:p>
        </w:tc>
        <w:tc>
          <w:tcPr>
            <w:tcW w:w="4474" w:type="dxa"/>
            <w:gridSpan w:val="2"/>
            <w:vAlign w:val="center"/>
          </w:tcPr>
          <w:p w:rsidR="007A4F18" w:rsidRDefault="007A4F18" w:rsidP="00A949C0">
            <w:pPr>
              <w:pStyle w:val="NoSpacing"/>
            </w:pPr>
          </w:p>
        </w:tc>
        <w:tc>
          <w:tcPr>
            <w:tcW w:w="4016" w:type="dxa"/>
            <w:vAlign w:val="center"/>
          </w:tcPr>
          <w:p w:rsidR="007A4F18" w:rsidRDefault="00AD2488" w:rsidP="00A949C0">
            <w:pPr>
              <w:pStyle w:val="NoSpacing"/>
            </w:pPr>
            <w:sdt>
              <w:sdtPr>
                <w:rPr>
                  <w:color w:val="464653" w:themeColor="text2"/>
                </w:rPr>
                <w:alias w:val="Author"/>
                <w:id w:val="81130488"/>
                <w:placeholder>
                  <w:docPart w:val="F44B461DA5454D5B934DC38D0B8C275E"/>
                </w:placeholder>
                <w:dataBinding w:prefixMappings="xmlns:ns0='http://schemas.openxmlformats.org/package/2006/metadata/core-properties' xmlns:ns1='http://purl.org/dc/elements/1.1/'" w:xpath="/ns0:coreProperties[1]/ns1:creator[1]" w:storeItemID="{6C3C8BC8-F283-45AE-878A-BAB7291924A1}"/>
                <w:text/>
              </w:sdtPr>
              <w:sdtContent>
                <w:r w:rsidR="007A4F18">
                  <w:rPr>
                    <w:color w:val="464653" w:themeColor="text2"/>
                  </w:rPr>
                  <w:t>Mercy College Palakkad</w:t>
                </w:r>
              </w:sdtContent>
            </w:sdt>
          </w:p>
        </w:tc>
      </w:tr>
    </w:tbl>
    <w:sdt>
      <w:sdtPr>
        <w:id w:val="814262244"/>
        <w:docPartObj>
          <w:docPartGallery w:val="Cover Pages"/>
          <w:docPartUnique/>
        </w:docPartObj>
      </w:sdtPr>
      <w:sdtContent>
        <w:p w:rsidR="00BD4A55" w:rsidRDefault="00182669">
          <w:r>
            <w:br w:type="page"/>
          </w:r>
        </w:p>
      </w:sdtContent>
    </w:sdt>
    <w:p w:rsidR="00BD4A55" w:rsidRDefault="00BD4A55" w:rsidP="008C4697">
      <w:pPr>
        <w:pStyle w:val="Subtitle"/>
        <w:rPr>
          <w:color w:val="727CA3" w:themeColor="accent1"/>
        </w:rPr>
      </w:pPr>
    </w:p>
    <w:p w:rsidR="008C4697" w:rsidRPr="008C4697" w:rsidRDefault="00791E64" w:rsidP="00AD3C1D">
      <w:pPr>
        <w:jc w:val="center"/>
        <w:rPr>
          <w:rFonts w:asciiTheme="majorHAnsi" w:hAnsiTheme="majorHAnsi"/>
          <w:b/>
          <w:sz w:val="24"/>
          <w:szCs w:val="24"/>
        </w:rPr>
      </w:pPr>
      <w:r>
        <w:rPr>
          <w:rFonts w:asciiTheme="majorHAnsi" w:hAnsiTheme="majorHAnsi"/>
          <w:b/>
          <w:sz w:val="24"/>
          <w:szCs w:val="24"/>
        </w:rPr>
        <w:t>I</w:t>
      </w:r>
      <w:r w:rsidR="008C4697" w:rsidRPr="008C4697">
        <w:rPr>
          <w:rFonts w:asciiTheme="majorHAnsi" w:hAnsiTheme="majorHAnsi"/>
          <w:b/>
          <w:sz w:val="24"/>
          <w:szCs w:val="24"/>
        </w:rPr>
        <w:t xml:space="preserve"> will give thanks to the Lord with my whole heart; I will tell of all your wonderful deeds.</w:t>
      </w:r>
    </w:p>
    <w:p w:rsidR="008C4697" w:rsidRPr="008C4697" w:rsidRDefault="008C4697" w:rsidP="00AD3C1D">
      <w:pPr>
        <w:jc w:val="center"/>
        <w:rPr>
          <w:rFonts w:asciiTheme="majorHAnsi" w:hAnsiTheme="majorHAnsi"/>
          <w:b/>
          <w:sz w:val="24"/>
          <w:szCs w:val="24"/>
        </w:rPr>
      </w:pPr>
      <w:r w:rsidRPr="008C4697">
        <w:rPr>
          <w:rFonts w:asciiTheme="majorHAnsi" w:hAnsiTheme="majorHAnsi"/>
          <w:b/>
          <w:sz w:val="24"/>
          <w:szCs w:val="24"/>
        </w:rPr>
        <w:t>I will be glad and exult in you, I will sing praise to your name, O Most High (Psalms 9:1-2).</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 xml:space="preserve">Esteemed Chief Guest, Honourable Sri P.Sreeramakrishnan Speaker, Kerala Legislative Assembly, Reverend Father Dr. Mathew Vazhayil, Vicar, St.Rapheal’s Cathedral Palakkad, Rev. Mother Patrick CMC,Provincial Superior and Manager, Jai Christo Province, Palakkad;Sri .P.M.Sreevalsan, PTA president, Rev Sr. Finbar CMC, Education Counsellor, Jai Christo Educational Agency, Sr. Tesina, Local Manager, College Union Chair Person Archana Prasad,. </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sz w:val="24"/>
          <w:szCs w:val="24"/>
        </w:rPr>
        <w:t xml:space="preserve"> Reverent Fathers and Sisters, Distinguished guests, Executive Members of the PTA; Executive members of the OSA; Parents and well-wishers; ladies and gentlemen; press and media, faculty and students</w:t>
      </w:r>
      <w:r w:rsidRPr="008C4697">
        <w:rPr>
          <w:rFonts w:asciiTheme="majorHAnsi" w:hAnsiTheme="majorHAnsi"/>
          <w:b/>
          <w:sz w:val="24"/>
          <w:szCs w:val="24"/>
        </w:rPr>
        <w:t>,</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Good Afternoon to one and all.</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I humbly invoke the blessings of Mother of Mercy, St.Chavara Kuriakose Elias and St.Euphrasia Eluvathingal as I present a brief report of the activities of the college for the academic year 2017-2018.</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The academic year commenced on the 1</w:t>
      </w:r>
      <w:r w:rsidRPr="008C4697">
        <w:rPr>
          <w:rFonts w:asciiTheme="majorHAnsi" w:hAnsiTheme="majorHAnsi"/>
          <w:sz w:val="24"/>
          <w:szCs w:val="24"/>
          <w:vertAlign w:val="superscript"/>
        </w:rPr>
        <w:t>st</w:t>
      </w:r>
      <w:r w:rsidRPr="008C4697">
        <w:rPr>
          <w:rFonts w:asciiTheme="majorHAnsi" w:hAnsiTheme="majorHAnsi"/>
          <w:sz w:val="24"/>
          <w:szCs w:val="24"/>
        </w:rPr>
        <w:t xml:space="preserve"> of June 2017. The college has a total strength of 1915 students, 96 faculty and 75 staff members.</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UNIVERSITY RESULTS</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lastRenderedPageBreak/>
        <w:t>Our students fared commendably in the University Examinations held in the academic year 2017-2018.</w:t>
      </w:r>
    </w:p>
    <w:tbl>
      <w:tblPr>
        <w:tblStyle w:val="TableGrid"/>
        <w:tblW w:w="0" w:type="auto"/>
        <w:tblLook w:val="04A0"/>
      </w:tblPr>
      <w:tblGrid>
        <w:gridCol w:w="1098"/>
        <w:gridCol w:w="5286"/>
        <w:gridCol w:w="3192"/>
      </w:tblGrid>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S.No.</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Department</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UG</w:t>
            </w:r>
          </w:p>
        </w:tc>
      </w:tr>
      <w:tr w:rsidR="008C4697" w:rsidRPr="008C4697" w:rsidTr="00A50C90">
        <w:trPr>
          <w:trHeight w:val="575"/>
        </w:trPr>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1</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B.Sc. Mathematics</w:t>
            </w:r>
          </w:p>
          <w:p w:rsidR="008C4697" w:rsidRPr="008C4697" w:rsidRDefault="008C4697" w:rsidP="00A50C90">
            <w:pPr>
              <w:spacing w:line="360" w:lineRule="auto"/>
              <w:jc w:val="both"/>
              <w:rPr>
                <w:rFonts w:asciiTheme="majorHAnsi" w:hAnsiTheme="majorHAnsi"/>
                <w:b/>
                <w:sz w:val="24"/>
                <w:szCs w:val="24"/>
              </w:rPr>
            </w:pP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89</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2</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B.Sc. Physics</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91</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3</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B.Sc. Chemistry</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89</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4</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B.Sc. Botany</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91</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5</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B.Sc. Zoology</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94</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6</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B.Sc. Biotechnology</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90</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7</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B.Sc. ComputerScience</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93</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8</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B.A Economics</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81</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9</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B.A. English</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89</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10</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B.A. History</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91</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11</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B.Com with Computer Application</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85</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12</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BCA</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100</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PG COURSES</w:t>
            </w:r>
          </w:p>
        </w:tc>
        <w:tc>
          <w:tcPr>
            <w:tcW w:w="3192" w:type="dxa"/>
          </w:tcPr>
          <w:p w:rsidR="008C4697" w:rsidRPr="008C4697" w:rsidRDefault="008C4697" w:rsidP="00A50C90">
            <w:pPr>
              <w:spacing w:line="360" w:lineRule="auto"/>
              <w:jc w:val="both"/>
              <w:rPr>
                <w:rFonts w:asciiTheme="majorHAnsi" w:hAnsiTheme="majorHAnsi"/>
                <w:b/>
                <w:sz w:val="24"/>
                <w:szCs w:val="24"/>
              </w:rPr>
            </w:pP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1</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M.Sc Mathematics</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85</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2</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M.Sc. Physics</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100</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3</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M.Sc. Chemistry</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90</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4</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M.Sc. Botany</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92</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5</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M.A.English</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95</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6</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M.A.Economics</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100</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7</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M.Com</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100</w:t>
            </w:r>
          </w:p>
        </w:tc>
      </w:tr>
      <w:tr w:rsidR="008C4697" w:rsidRPr="008C4697" w:rsidTr="00A50C90">
        <w:tc>
          <w:tcPr>
            <w:tcW w:w="1098"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8</w:t>
            </w:r>
          </w:p>
        </w:tc>
        <w:tc>
          <w:tcPr>
            <w:tcW w:w="5286"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MSW</w:t>
            </w:r>
          </w:p>
        </w:tc>
        <w:tc>
          <w:tcPr>
            <w:tcW w:w="3192" w:type="dxa"/>
          </w:tcPr>
          <w:p w:rsidR="008C4697" w:rsidRPr="008C4697" w:rsidRDefault="008C4697" w:rsidP="00A50C90">
            <w:pPr>
              <w:spacing w:line="360" w:lineRule="auto"/>
              <w:jc w:val="both"/>
              <w:rPr>
                <w:rFonts w:asciiTheme="majorHAnsi" w:hAnsiTheme="majorHAnsi"/>
                <w:b/>
                <w:sz w:val="24"/>
                <w:szCs w:val="24"/>
              </w:rPr>
            </w:pPr>
            <w:r w:rsidRPr="008C4697">
              <w:rPr>
                <w:rFonts w:asciiTheme="majorHAnsi" w:hAnsiTheme="majorHAnsi"/>
                <w:b/>
                <w:sz w:val="24"/>
                <w:szCs w:val="24"/>
              </w:rPr>
              <w:t>100</w:t>
            </w:r>
          </w:p>
        </w:tc>
      </w:tr>
    </w:tbl>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We have four Rank Holders who have made us proud</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b/>
          <w:sz w:val="24"/>
          <w:szCs w:val="24"/>
        </w:rPr>
        <w:lastRenderedPageBreak/>
        <w:t xml:space="preserve">Ms.Archana R.Nair </w:t>
      </w:r>
      <w:r w:rsidRPr="008C4697">
        <w:rPr>
          <w:rFonts w:asciiTheme="majorHAnsi" w:hAnsiTheme="majorHAnsi"/>
          <w:sz w:val="24"/>
          <w:szCs w:val="24"/>
        </w:rPr>
        <w:t>secured the II Rank</w:t>
      </w:r>
      <w:r w:rsidRPr="008C4697">
        <w:rPr>
          <w:rFonts w:asciiTheme="majorHAnsi" w:hAnsiTheme="majorHAnsi"/>
          <w:b/>
          <w:sz w:val="24"/>
          <w:szCs w:val="24"/>
        </w:rPr>
        <w:t xml:space="preserve"> </w:t>
      </w:r>
      <w:r w:rsidRPr="008C4697">
        <w:rPr>
          <w:rFonts w:asciiTheme="majorHAnsi" w:hAnsiTheme="majorHAnsi"/>
          <w:sz w:val="24"/>
          <w:szCs w:val="24"/>
        </w:rPr>
        <w:t>in B.Sc BioTechnology</w:t>
      </w:r>
    </w:p>
    <w:p w:rsidR="008C4697" w:rsidRPr="008C4697" w:rsidRDefault="008C4697" w:rsidP="008C4697">
      <w:pPr>
        <w:spacing w:line="360" w:lineRule="auto"/>
        <w:ind w:left="720"/>
        <w:jc w:val="both"/>
        <w:rPr>
          <w:rFonts w:asciiTheme="majorHAnsi" w:hAnsiTheme="majorHAnsi"/>
          <w:sz w:val="24"/>
          <w:szCs w:val="24"/>
        </w:rPr>
      </w:pPr>
      <w:r w:rsidRPr="008C4697">
        <w:rPr>
          <w:rFonts w:asciiTheme="majorHAnsi" w:hAnsiTheme="majorHAnsi"/>
          <w:b/>
          <w:sz w:val="24"/>
          <w:szCs w:val="24"/>
        </w:rPr>
        <w:t>Ms.Reshma R</w:t>
      </w:r>
      <w:r w:rsidRPr="008C4697">
        <w:rPr>
          <w:rFonts w:asciiTheme="majorHAnsi" w:hAnsiTheme="majorHAnsi"/>
          <w:sz w:val="24"/>
          <w:szCs w:val="24"/>
        </w:rPr>
        <w:t xml:space="preserve"> bagged the II rank in the Bsc Computer Science Degree Exams</w:t>
      </w:r>
    </w:p>
    <w:p w:rsidR="008C4697" w:rsidRPr="008C4697" w:rsidRDefault="008C4697" w:rsidP="008C4697">
      <w:pPr>
        <w:spacing w:line="360" w:lineRule="auto"/>
        <w:ind w:left="720"/>
        <w:jc w:val="both"/>
        <w:rPr>
          <w:rFonts w:asciiTheme="majorHAnsi" w:hAnsiTheme="majorHAnsi"/>
          <w:sz w:val="24"/>
          <w:szCs w:val="24"/>
        </w:rPr>
      </w:pPr>
      <w:r w:rsidRPr="008C4697">
        <w:rPr>
          <w:rFonts w:asciiTheme="majorHAnsi" w:hAnsiTheme="majorHAnsi"/>
          <w:b/>
          <w:sz w:val="24"/>
          <w:szCs w:val="24"/>
        </w:rPr>
        <w:t xml:space="preserve">Ms.Prafeena Philendran </w:t>
      </w:r>
      <w:r w:rsidRPr="008C4697">
        <w:rPr>
          <w:rFonts w:asciiTheme="majorHAnsi" w:hAnsiTheme="majorHAnsi"/>
          <w:sz w:val="24"/>
          <w:szCs w:val="24"/>
        </w:rPr>
        <w:t>got the III rank in the B.Sc Computer Science Degree Examinations.</w:t>
      </w:r>
    </w:p>
    <w:p w:rsidR="008C4697" w:rsidRPr="008C4697" w:rsidRDefault="008C4697" w:rsidP="008C4697">
      <w:pPr>
        <w:spacing w:line="360" w:lineRule="auto"/>
        <w:ind w:left="720"/>
        <w:jc w:val="both"/>
        <w:rPr>
          <w:rFonts w:asciiTheme="majorHAnsi" w:hAnsiTheme="majorHAnsi"/>
          <w:b/>
          <w:sz w:val="24"/>
          <w:szCs w:val="24"/>
        </w:rPr>
      </w:pPr>
      <w:r w:rsidRPr="008C4697">
        <w:rPr>
          <w:rFonts w:asciiTheme="majorHAnsi" w:hAnsiTheme="majorHAnsi"/>
          <w:b/>
          <w:sz w:val="24"/>
          <w:szCs w:val="24"/>
        </w:rPr>
        <w:t xml:space="preserve"> and Ms.Manju P. </w:t>
      </w:r>
      <w:r w:rsidRPr="008C4697">
        <w:rPr>
          <w:rFonts w:asciiTheme="majorHAnsi" w:hAnsiTheme="majorHAnsi"/>
          <w:sz w:val="24"/>
          <w:szCs w:val="24"/>
        </w:rPr>
        <w:t>secured the IV Rank in M.A Economics Degree Examinations</w:t>
      </w:r>
      <w:r w:rsidRPr="008C4697">
        <w:rPr>
          <w:rFonts w:asciiTheme="majorHAnsi" w:hAnsiTheme="majorHAnsi"/>
          <w:b/>
          <w:sz w:val="24"/>
          <w:szCs w:val="24"/>
        </w:rPr>
        <w:t>.</w:t>
      </w:r>
    </w:p>
    <w:p w:rsidR="008C4697" w:rsidRPr="008C4697" w:rsidRDefault="008C4697" w:rsidP="008C4697">
      <w:pPr>
        <w:spacing w:line="360" w:lineRule="auto"/>
        <w:ind w:firstLine="720"/>
        <w:jc w:val="both"/>
        <w:rPr>
          <w:rFonts w:asciiTheme="majorHAnsi" w:hAnsiTheme="majorHAnsi"/>
          <w:b/>
          <w:sz w:val="24"/>
          <w:szCs w:val="24"/>
          <w:u w:val="single"/>
        </w:rPr>
      </w:pPr>
      <w:r w:rsidRPr="008C4697">
        <w:rPr>
          <w:rFonts w:asciiTheme="majorHAnsi" w:hAnsiTheme="majorHAnsi"/>
          <w:b/>
          <w:sz w:val="24"/>
          <w:szCs w:val="24"/>
          <w:u w:val="single"/>
        </w:rPr>
        <w:t>Highlights of the year</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b/>
          <w:sz w:val="24"/>
          <w:szCs w:val="24"/>
        </w:rPr>
        <w:t xml:space="preserve">The College won “The Pride of the Catholic Church” award </w:t>
      </w:r>
      <w:r w:rsidRPr="008C4697">
        <w:rPr>
          <w:rFonts w:asciiTheme="majorHAnsi" w:hAnsiTheme="majorHAnsi"/>
          <w:sz w:val="24"/>
          <w:szCs w:val="24"/>
        </w:rPr>
        <w:t>for being the best institution in imparting value based education at a commendable level.</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b/>
          <w:sz w:val="24"/>
          <w:szCs w:val="24"/>
        </w:rPr>
        <w:t>The College secured the 48</w:t>
      </w:r>
      <w:r w:rsidRPr="008C4697">
        <w:rPr>
          <w:rFonts w:asciiTheme="majorHAnsi" w:hAnsiTheme="majorHAnsi"/>
          <w:b/>
          <w:sz w:val="24"/>
          <w:szCs w:val="24"/>
          <w:vertAlign w:val="superscript"/>
        </w:rPr>
        <w:t>th</w:t>
      </w:r>
      <w:r w:rsidRPr="008C4697">
        <w:rPr>
          <w:rFonts w:asciiTheme="majorHAnsi" w:hAnsiTheme="majorHAnsi"/>
          <w:b/>
          <w:sz w:val="24"/>
          <w:szCs w:val="24"/>
        </w:rPr>
        <w:t xml:space="preserve"> Rank in the NIRF Ranking</w:t>
      </w:r>
      <w:r w:rsidRPr="008C4697">
        <w:rPr>
          <w:rFonts w:asciiTheme="majorHAnsi" w:hAnsiTheme="majorHAnsi"/>
          <w:sz w:val="24"/>
          <w:szCs w:val="24"/>
        </w:rPr>
        <w:t xml:space="preserve"> in recognition of it’s achievements.</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b/>
          <w:sz w:val="24"/>
          <w:szCs w:val="24"/>
        </w:rPr>
        <w:t xml:space="preserve">The College bagged the Rolling Trophy </w:t>
      </w:r>
      <w:r w:rsidRPr="008C4697">
        <w:rPr>
          <w:rFonts w:asciiTheme="majorHAnsi" w:hAnsiTheme="majorHAnsi"/>
          <w:sz w:val="24"/>
          <w:szCs w:val="24"/>
        </w:rPr>
        <w:t>as the best Institution in the Armed Forces Flag Day.</w:t>
      </w:r>
    </w:p>
    <w:p w:rsidR="008C4697" w:rsidRPr="008C4697" w:rsidRDefault="008C4697" w:rsidP="008C4697">
      <w:pPr>
        <w:spacing w:line="360" w:lineRule="auto"/>
        <w:ind w:firstLine="720"/>
        <w:jc w:val="both"/>
        <w:rPr>
          <w:rFonts w:asciiTheme="majorHAnsi" w:hAnsiTheme="majorHAnsi"/>
          <w:b/>
          <w:sz w:val="24"/>
          <w:szCs w:val="24"/>
          <w:u w:val="single"/>
        </w:rPr>
      </w:pPr>
    </w:p>
    <w:p w:rsidR="008C4697" w:rsidRPr="008C4697" w:rsidRDefault="008C4697" w:rsidP="008C4697">
      <w:pPr>
        <w:spacing w:line="360" w:lineRule="auto"/>
        <w:ind w:firstLine="720"/>
        <w:jc w:val="both"/>
        <w:rPr>
          <w:rFonts w:asciiTheme="majorHAnsi" w:hAnsiTheme="majorHAnsi"/>
          <w:b/>
          <w:sz w:val="24"/>
          <w:szCs w:val="24"/>
          <w:u w:val="single"/>
        </w:rPr>
      </w:pPr>
      <w:r w:rsidRPr="008C4697">
        <w:rPr>
          <w:rFonts w:asciiTheme="majorHAnsi" w:hAnsiTheme="majorHAnsi"/>
          <w:b/>
          <w:sz w:val="24"/>
          <w:szCs w:val="24"/>
          <w:u w:val="single"/>
        </w:rPr>
        <w:t>New Ventures</w:t>
      </w:r>
    </w:p>
    <w:p w:rsidR="008C4697" w:rsidRPr="008C4697" w:rsidRDefault="008C4697" w:rsidP="008C4697">
      <w:pPr>
        <w:spacing w:line="360" w:lineRule="auto"/>
        <w:ind w:firstLine="720"/>
        <w:jc w:val="both"/>
        <w:rPr>
          <w:rFonts w:asciiTheme="majorHAnsi" w:hAnsiTheme="majorHAnsi"/>
          <w:b/>
          <w:sz w:val="24"/>
          <w:szCs w:val="24"/>
          <w:u w:val="single"/>
        </w:rPr>
      </w:pPr>
      <w:r w:rsidRPr="008C4697">
        <w:rPr>
          <w:rFonts w:asciiTheme="majorHAnsi" w:hAnsiTheme="majorHAnsi"/>
          <w:b/>
          <w:sz w:val="24"/>
          <w:szCs w:val="24"/>
          <w:u w:val="single"/>
        </w:rPr>
        <w:t>The following additions have been made to the existing infrastructure</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The Euphrasia Block,</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 xml:space="preserve"> The Avila Block ,</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lastRenderedPageBreak/>
        <w:t>Renovated chapel</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 xml:space="preserve">Renovated Heritage Museum </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The following cources have been introduced</w:t>
      </w:r>
    </w:p>
    <w:p w:rsidR="008C4697" w:rsidRPr="008C4697" w:rsidRDefault="008C4697" w:rsidP="008C4697">
      <w:pPr>
        <w:spacing w:line="360" w:lineRule="auto"/>
        <w:ind w:firstLine="720"/>
        <w:jc w:val="both"/>
        <w:rPr>
          <w:rFonts w:asciiTheme="majorHAnsi" w:hAnsiTheme="majorHAnsi"/>
          <w:sz w:val="24"/>
          <w:szCs w:val="24"/>
        </w:rPr>
      </w:pPr>
    </w:p>
    <w:p w:rsidR="008C4697" w:rsidRPr="008C4697" w:rsidRDefault="008C4697" w:rsidP="008C4697">
      <w:pPr>
        <w:spacing w:line="360" w:lineRule="auto"/>
        <w:ind w:left="720"/>
        <w:jc w:val="both"/>
        <w:rPr>
          <w:rFonts w:asciiTheme="majorHAnsi" w:hAnsiTheme="majorHAnsi"/>
          <w:b/>
          <w:sz w:val="24"/>
          <w:szCs w:val="24"/>
          <w:u w:val="single"/>
        </w:rPr>
      </w:pPr>
      <w:r w:rsidRPr="008C4697">
        <w:rPr>
          <w:rFonts w:asciiTheme="majorHAnsi" w:hAnsiTheme="majorHAnsi"/>
          <w:b/>
          <w:sz w:val="24"/>
          <w:szCs w:val="24"/>
        </w:rPr>
        <w:t>-Govt. Of Kerala Certified Professional Diploma in Hotel Management and Catering Course</w:t>
      </w:r>
      <w:r w:rsidRPr="008C4697">
        <w:rPr>
          <w:rFonts w:asciiTheme="majorHAnsi" w:hAnsiTheme="majorHAnsi"/>
          <w:sz w:val="24"/>
          <w:szCs w:val="24"/>
        </w:rPr>
        <w:t xml:space="preserve">  and Driving Classes..</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b/>
          <w:sz w:val="24"/>
          <w:szCs w:val="24"/>
        </w:rPr>
        <w:t>-Six new games have been introduced</w:t>
      </w:r>
      <w:r w:rsidRPr="008C4697">
        <w:rPr>
          <w:rFonts w:asciiTheme="majorHAnsi" w:hAnsiTheme="majorHAnsi"/>
          <w:sz w:val="24"/>
          <w:szCs w:val="24"/>
        </w:rPr>
        <w:t xml:space="preserve"> in Sports</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 xml:space="preserve">Tug of War </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 xml:space="preserve">Tennis Volley Ball </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Archery</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Baseball</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Sepathakraw and</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Kalaripayat</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College Fitness Education Programme for UG Students.</w:t>
      </w:r>
    </w:p>
    <w:p w:rsidR="008C4697" w:rsidRPr="008C4697" w:rsidRDefault="008C4697" w:rsidP="008C4697">
      <w:pPr>
        <w:spacing w:line="360" w:lineRule="auto"/>
        <w:ind w:firstLine="720"/>
        <w:jc w:val="both"/>
        <w:rPr>
          <w:rFonts w:asciiTheme="majorHAnsi" w:hAnsiTheme="majorHAnsi"/>
          <w:b/>
          <w:sz w:val="24"/>
          <w:szCs w:val="24"/>
          <w:u w:val="single"/>
        </w:rPr>
      </w:pPr>
      <w:r w:rsidRPr="008C4697">
        <w:rPr>
          <w:rFonts w:asciiTheme="majorHAnsi" w:hAnsiTheme="majorHAnsi"/>
          <w:b/>
          <w:sz w:val="24"/>
          <w:szCs w:val="24"/>
          <w:u w:val="single"/>
        </w:rPr>
        <w:t>Mercy is proud to felicitate our excellent outgoing students</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 xml:space="preserve">The Best Mercian- </w:t>
      </w:r>
      <w:r w:rsidRPr="008C4697">
        <w:rPr>
          <w:rFonts w:asciiTheme="majorHAnsi" w:hAnsiTheme="majorHAnsi"/>
          <w:b/>
          <w:bCs/>
          <w:sz w:val="24"/>
          <w:szCs w:val="24"/>
        </w:rPr>
        <w:t>Kavya R.K.</w:t>
      </w:r>
      <w:r w:rsidRPr="008C4697">
        <w:rPr>
          <w:rFonts w:asciiTheme="majorHAnsi" w:hAnsiTheme="majorHAnsi"/>
          <w:sz w:val="24"/>
          <w:szCs w:val="24"/>
        </w:rPr>
        <w:t xml:space="preserve"> –III DC English</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The Best Outgoing Arts Student</w:t>
      </w:r>
      <w:r w:rsidRPr="008C4697">
        <w:rPr>
          <w:rFonts w:asciiTheme="majorHAnsi" w:hAnsiTheme="majorHAnsi"/>
          <w:b/>
          <w:bCs/>
          <w:sz w:val="24"/>
          <w:szCs w:val="24"/>
        </w:rPr>
        <w:t>- R. Anjana</w:t>
      </w:r>
      <w:r w:rsidRPr="008C4697">
        <w:rPr>
          <w:rFonts w:asciiTheme="majorHAnsi" w:hAnsiTheme="majorHAnsi"/>
          <w:sz w:val="24"/>
          <w:szCs w:val="24"/>
        </w:rPr>
        <w:t>- III DC B.Com Finance</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 xml:space="preserve">The Best Outgoing Science Student- </w:t>
      </w:r>
      <w:r w:rsidRPr="008C4697">
        <w:rPr>
          <w:rFonts w:asciiTheme="majorHAnsi" w:hAnsiTheme="majorHAnsi"/>
          <w:b/>
          <w:bCs/>
          <w:sz w:val="24"/>
          <w:szCs w:val="24"/>
        </w:rPr>
        <w:t>Amitha S.</w:t>
      </w:r>
      <w:r w:rsidRPr="008C4697">
        <w:rPr>
          <w:rFonts w:asciiTheme="majorHAnsi" w:hAnsiTheme="majorHAnsi"/>
          <w:sz w:val="24"/>
          <w:szCs w:val="24"/>
        </w:rPr>
        <w:t xml:space="preserve"> –III DC Computer Science</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 xml:space="preserve">Best Socially Committed Student- </w:t>
      </w:r>
      <w:r w:rsidRPr="008C4697">
        <w:rPr>
          <w:rFonts w:asciiTheme="majorHAnsi" w:hAnsiTheme="majorHAnsi"/>
          <w:b/>
          <w:bCs/>
          <w:sz w:val="24"/>
          <w:szCs w:val="24"/>
        </w:rPr>
        <w:t>Greeshma K.P.</w:t>
      </w:r>
      <w:r w:rsidRPr="008C4697">
        <w:rPr>
          <w:rFonts w:asciiTheme="majorHAnsi" w:hAnsiTheme="majorHAnsi"/>
          <w:sz w:val="24"/>
          <w:szCs w:val="24"/>
        </w:rPr>
        <w:t xml:space="preserve"> – III DC English</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lastRenderedPageBreak/>
        <w:t xml:space="preserve">Best NCC Cadet- </w:t>
      </w:r>
      <w:r w:rsidRPr="008C4697">
        <w:rPr>
          <w:rFonts w:asciiTheme="majorHAnsi" w:hAnsiTheme="majorHAnsi"/>
          <w:b/>
          <w:sz w:val="24"/>
          <w:szCs w:val="24"/>
        </w:rPr>
        <w:t>SUO Little Flower Jini</w:t>
      </w:r>
      <w:r w:rsidRPr="008C4697">
        <w:rPr>
          <w:rFonts w:asciiTheme="majorHAnsi" w:hAnsiTheme="majorHAnsi"/>
          <w:sz w:val="24"/>
          <w:szCs w:val="24"/>
        </w:rPr>
        <w:t xml:space="preserve"> V-III B.Com C A</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 xml:space="preserve">Best NSS volunteer- </w:t>
      </w:r>
      <w:r w:rsidRPr="008C4697">
        <w:rPr>
          <w:rFonts w:asciiTheme="majorHAnsi" w:hAnsiTheme="majorHAnsi"/>
          <w:b/>
          <w:sz w:val="24"/>
          <w:szCs w:val="24"/>
        </w:rPr>
        <w:t>Vineetha C.V</w:t>
      </w:r>
      <w:r w:rsidRPr="008C4697">
        <w:rPr>
          <w:rFonts w:asciiTheme="majorHAnsi" w:hAnsiTheme="majorHAnsi"/>
          <w:sz w:val="24"/>
          <w:szCs w:val="24"/>
        </w:rPr>
        <w:t>.- II DC Economics</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 xml:space="preserve">Best Catholic Student- </w:t>
      </w:r>
      <w:r w:rsidRPr="008C4697">
        <w:rPr>
          <w:rFonts w:asciiTheme="majorHAnsi" w:hAnsiTheme="majorHAnsi"/>
          <w:b/>
          <w:sz w:val="24"/>
          <w:szCs w:val="24"/>
        </w:rPr>
        <w:t>Bincy Varghese.</w:t>
      </w:r>
      <w:r w:rsidRPr="008C4697">
        <w:rPr>
          <w:rFonts w:asciiTheme="majorHAnsi" w:hAnsiTheme="majorHAnsi"/>
          <w:sz w:val="24"/>
          <w:szCs w:val="24"/>
        </w:rPr>
        <w:t>- III DC English</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 xml:space="preserve">Kalathilakam of College Arts Festival- </w:t>
      </w:r>
      <w:r w:rsidRPr="008C4697">
        <w:rPr>
          <w:rFonts w:asciiTheme="majorHAnsi" w:hAnsiTheme="majorHAnsi"/>
          <w:b/>
          <w:sz w:val="24"/>
          <w:szCs w:val="24"/>
        </w:rPr>
        <w:t>Akhila S.</w:t>
      </w:r>
      <w:r w:rsidRPr="008C4697">
        <w:rPr>
          <w:rFonts w:asciiTheme="majorHAnsi" w:hAnsiTheme="majorHAnsi"/>
          <w:sz w:val="24"/>
          <w:szCs w:val="24"/>
        </w:rPr>
        <w:t>- II DC Chemistry</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 xml:space="preserve">Sargaprathibha of College Arts Festival- </w:t>
      </w:r>
      <w:r w:rsidRPr="008C4697">
        <w:rPr>
          <w:rFonts w:asciiTheme="majorHAnsi" w:hAnsiTheme="majorHAnsi"/>
          <w:b/>
          <w:sz w:val="24"/>
          <w:szCs w:val="24"/>
        </w:rPr>
        <w:t>Parvathy Manojkumar Nair</w:t>
      </w:r>
      <w:r w:rsidRPr="008C4697">
        <w:rPr>
          <w:rFonts w:asciiTheme="majorHAnsi" w:hAnsiTheme="majorHAnsi"/>
          <w:sz w:val="24"/>
          <w:szCs w:val="24"/>
        </w:rPr>
        <w:t>- I DC English</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 xml:space="preserve">Outstanding Sports Woman of the Year- </w:t>
      </w:r>
      <w:r w:rsidRPr="008C4697">
        <w:rPr>
          <w:rFonts w:asciiTheme="majorHAnsi" w:hAnsiTheme="majorHAnsi"/>
          <w:b/>
          <w:sz w:val="24"/>
          <w:szCs w:val="24"/>
        </w:rPr>
        <w:t>Raveena R.</w:t>
      </w:r>
      <w:r w:rsidRPr="008C4697">
        <w:rPr>
          <w:rFonts w:asciiTheme="majorHAnsi" w:hAnsiTheme="majorHAnsi"/>
          <w:sz w:val="24"/>
          <w:szCs w:val="24"/>
        </w:rPr>
        <w:t>- III DC B.Com</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Retirees</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Sr.Alphonsa, Head and Professor of the Department of History bids farewell to Mercy after 31 years of valuable service. A loving teacher and dedicated faculty, Sr. Alphonsa has always been a source of encouragement and inspiration to all of us. On behalf of the Mercy Family, I pray and wish her all happiness and peacefulness in her retired life.</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Smt.Alphonsa C.R., our non-teaching staff is also bidding farewell to Mercy this year. Both staff and students remember her to have been very enterprising and dedicated. I wish her good health, happiness and fulfillment in her retired life. May God shower his choisiest blessings on you and your family.</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t>--------------------------------------------------------------------------------------------</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 xml:space="preserve">I pass the session on now to my faculty members </w:t>
      </w:r>
    </w:p>
    <w:p w:rsidR="008C4697" w:rsidRPr="008C4697" w:rsidRDefault="008C4697" w:rsidP="008C4697">
      <w:pPr>
        <w:spacing w:line="360" w:lineRule="auto"/>
        <w:ind w:firstLine="720"/>
        <w:jc w:val="both"/>
        <w:rPr>
          <w:rFonts w:asciiTheme="majorHAnsi" w:hAnsiTheme="majorHAnsi"/>
          <w:sz w:val="24"/>
          <w:szCs w:val="24"/>
        </w:rPr>
      </w:pPr>
      <w:r w:rsidRPr="008C4697">
        <w:rPr>
          <w:rFonts w:asciiTheme="majorHAnsi" w:hAnsiTheme="majorHAnsi"/>
          <w:sz w:val="24"/>
          <w:szCs w:val="24"/>
        </w:rPr>
        <w:lastRenderedPageBreak/>
        <w:t>--------------------------------------------------------------------------------------------</w:t>
      </w:r>
    </w:p>
    <w:p w:rsidR="008C4697" w:rsidRPr="008C4697" w:rsidRDefault="008C4697" w:rsidP="008C4697">
      <w:pPr>
        <w:spacing w:line="360" w:lineRule="auto"/>
        <w:ind w:firstLine="720"/>
        <w:jc w:val="center"/>
        <w:rPr>
          <w:rFonts w:asciiTheme="majorHAnsi" w:hAnsiTheme="majorHAnsi"/>
          <w:b/>
          <w:sz w:val="24"/>
          <w:szCs w:val="24"/>
        </w:rPr>
      </w:pPr>
      <w:r w:rsidRPr="008C4697">
        <w:rPr>
          <w:rFonts w:asciiTheme="majorHAnsi" w:hAnsiTheme="majorHAnsi"/>
          <w:b/>
          <w:sz w:val="24"/>
          <w:szCs w:val="24"/>
        </w:rPr>
        <w:t>FINE ARTS WINNERS</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 xml:space="preserve">INTERZONE ACHIEVEMENTS </w:t>
      </w:r>
    </w:p>
    <w:p w:rsidR="008C4697" w:rsidRPr="008C4697" w:rsidRDefault="008C4697" w:rsidP="008C4697">
      <w:pPr>
        <w:spacing w:line="360" w:lineRule="auto"/>
        <w:ind w:firstLine="720"/>
        <w:jc w:val="both"/>
        <w:rPr>
          <w:rFonts w:asciiTheme="majorHAnsi" w:hAnsiTheme="majorHAnsi"/>
          <w:b/>
          <w:sz w:val="24"/>
          <w:szCs w:val="24"/>
          <w:u w:val="single"/>
        </w:rPr>
      </w:pPr>
      <w:r w:rsidRPr="008C4697">
        <w:rPr>
          <w:rFonts w:asciiTheme="majorHAnsi" w:hAnsiTheme="majorHAnsi"/>
          <w:b/>
          <w:sz w:val="24"/>
          <w:szCs w:val="24"/>
        </w:rPr>
        <w:t xml:space="preserve">We won in six events in the Interzone competitions-1 off stage event and 5 on stage </w:t>
      </w:r>
      <w:r w:rsidRPr="008C4697">
        <w:rPr>
          <w:rFonts w:asciiTheme="majorHAnsi" w:hAnsiTheme="majorHAnsi"/>
          <w:b/>
          <w:sz w:val="24"/>
          <w:szCs w:val="24"/>
        </w:rPr>
        <w:tab/>
        <w:t>events</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A ZONE ACHIEVEMENTS</w:t>
      </w:r>
    </w:p>
    <w:p w:rsidR="008C4697" w:rsidRPr="008C4697" w:rsidRDefault="008C4697" w:rsidP="008C4697">
      <w:pPr>
        <w:spacing w:line="360" w:lineRule="auto"/>
        <w:ind w:firstLine="720"/>
        <w:jc w:val="both"/>
        <w:rPr>
          <w:rFonts w:asciiTheme="majorHAnsi" w:hAnsiTheme="majorHAnsi"/>
          <w:b/>
          <w:sz w:val="24"/>
          <w:szCs w:val="24"/>
        </w:rPr>
      </w:pPr>
      <w:r w:rsidRPr="008C4697">
        <w:rPr>
          <w:rFonts w:asciiTheme="majorHAnsi" w:hAnsiTheme="majorHAnsi"/>
          <w:b/>
          <w:sz w:val="24"/>
          <w:szCs w:val="24"/>
        </w:rPr>
        <w:t>We won in 4 off stage events and 16 on stage events</w:t>
      </w:r>
    </w:p>
    <w:p w:rsidR="008C4697" w:rsidRPr="008C4697" w:rsidRDefault="008C4697" w:rsidP="008C4697">
      <w:pPr>
        <w:spacing w:line="360" w:lineRule="auto"/>
        <w:jc w:val="both"/>
        <w:rPr>
          <w:rFonts w:asciiTheme="majorHAnsi" w:hAnsiTheme="majorHAnsi"/>
          <w:b/>
          <w:sz w:val="24"/>
          <w:szCs w:val="24"/>
        </w:rPr>
      </w:pPr>
      <w:r w:rsidRPr="008C4697">
        <w:rPr>
          <w:rFonts w:asciiTheme="majorHAnsi" w:hAnsiTheme="majorHAnsi"/>
          <w:b/>
          <w:sz w:val="24"/>
          <w:szCs w:val="24"/>
        </w:rPr>
        <w:t>Many of our students have reveled in competitions, paper presentations, cultural programmes, curricular and co-curricular activities in various colleges and institutes inside and outside the state and won laurels to our institution.</w:t>
      </w:r>
    </w:p>
    <w:p w:rsidR="008C4697" w:rsidRPr="008C4697" w:rsidRDefault="008C4697" w:rsidP="008C4697">
      <w:pPr>
        <w:spacing w:line="360" w:lineRule="auto"/>
        <w:jc w:val="both"/>
        <w:rPr>
          <w:rFonts w:asciiTheme="majorHAnsi" w:hAnsiTheme="majorHAnsi"/>
          <w:b/>
          <w:sz w:val="24"/>
          <w:szCs w:val="24"/>
          <w:u w:val="single"/>
        </w:rPr>
      </w:pPr>
      <w:r w:rsidRPr="008C4697">
        <w:rPr>
          <w:rFonts w:asciiTheme="majorHAnsi" w:hAnsiTheme="majorHAnsi"/>
          <w:b/>
          <w:sz w:val="24"/>
          <w:szCs w:val="24"/>
          <w:u w:val="single"/>
        </w:rPr>
        <w:t>Faculty Achievements</w:t>
      </w:r>
    </w:p>
    <w:p w:rsidR="008C4697" w:rsidRPr="008C4697" w:rsidRDefault="008C4697" w:rsidP="008C4697">
      <w:pPr>
        <w:spacing w:line="360" w:lineRule="auto"/>
        <w:jc w:val="both"/>
        <w:rPr>
          <w:rFonts w:asciiTheme="majorHAnsi" w:hAnsiTheme="majorHAnsi"/>
          <w:b/>
          <w:sz w:val="24"/>
          <w:szCs w:val="24"/>
        </w:rPr>
      </w:pPr>
      <w:r w:rsidRPr="008C4697">
        <w:rPr>
          <w:rFonts w:asciiTheme="majorHAnsi" w:hAnsiTheme="majorHAnsi"/>
          <w:b/>
          <w:sz w:val="24"/>
          <w:szCs w:val="24"/>
        </w:rPr>
        <w:t>-Dr. C.G. Shyamala was awarded the degree of Doctorate in English Language and Literature by the University of Kannur in June 2017.</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-Ms. Elsa Jose of Department of Computer Applications and Ms.Anit Sebi of Department of Computer Science wee awarded M.Phil Degrees by Avinashilingam Institute for Home Science and Higher Education for Women .</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Staff as Resource Persons</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13 of our faculty members were invited as resource persons at various conferences</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International publications</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lastRenderedPageBreak/>
        <w:t>7 of our faculty members have presented papers at International Conferences and also published them.</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Books Published</w:t>
      </w:r>
    </w:p>
    <w:p w:rsidR="008C4697" w:rsidRPr="008C4697" w:rsidRDefault="008C4697" w:rsidP="008C4697">
      <w:pPr>
        <w:rPr>
          <w:rFonts w:asciiTheme="majorHAnsi" w:hAnsiTheme="majorHAnsi"/>
          <w:b/>
          <w:i/>
          <w:sz w:val="24"/>
          <w:szCs w:val="24"/>
        </w:rPr>
      </w:pPr>
      <w:r w:rsidRPr="008C4697">
        <w:rPr>
          <w:rFonts w:asciiTheme="majorHAnsi" w:hAnsiTheme="majorHAnsi"/>
          <w:b/>
          <w:sz w:val="24"/>
          <w:szCs w:val="24"/>
        </w:rPr>
        <w:t xml:space="preserve">Ms Deepa N and Dr.Liji K.T. are Co authors of a book with ISBN  titled </w:t>
      </w:r>
      <w:r w:rsidRPr="008C4697">
        <w:rPr>
          <w:rFonts w:asciiTheme="majorHAnsi" w:hAnsiTheme="majorHAnsi"/>
          <w:b/>
          <w:i/>
          <w:sz w:val="24"/>
          <w:szCs w:val="24"/>
        </w:rPr>
        <w:t>Women Entrepreneurship- An Overview</w:t>
      </w:r>
    </w:p>
    <w:p w:rsidR="008C4697" w:rsidRPr="008C4697" w:rsidRDefault="008C4697" w:rsidP="008C4697">
      <w:pPr>
        <w:rPr>
          <w:rFonts w:asciiTheme="majorHAnsi" w:hAnsiTheme="majorHAnsi"/>
          <w:b/>
          <w:sz w:val="24"/>
          <w:szCs w:val="24"/>
          <w:u w:val="single"/>
        </w:rPr>
      </w:pPr>
    </w:p>
    <w:p w:rsidR="008C4697" w:rsidRPr="008C4697" w:rsidRDefault="008C4697" w:rsidP="008C4697">
      <w:pPr>
        <w:rPr>
          <w:rFonts w:asciiTheme="majorHAnsi" w:hAnsiTheme="majorHAnsi"/>
          <w:b/>
          <w:i/>
          <w:sz w:val="24"/>
          <w:szCs w:val="24"/>
          <w:u w:val="single"/>
        </w:rPr>
      </w:pPr>
      <w:r w:rsidRPr="008C4697">
        <w:rPr>
          <w:rFonts w:asciiTheme="majorHAnsi" w:hAnsiTheme="majorHAnsi"/>
          <w:b/>
          <w:sz w:val="24"/>
          <w:szCs w:val="24"/>
          <w:u w:val="single"/>
        </w:rPr>
        <w:t>Project Associateship</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 Deepa N. has been granted Project Associateship</w:t>
      </w:r>
      <w:r w:rsidRPr="008C4697">
        <w:rPr>
          <w:rFonts w:asciiTheme="majorHAnsi" w:hAnsiTheme="majorHAnsi"/>
          <w:sz w:val="24"/>
          <w:szCs w:val="24"/>
        </w:rPr>
        <w:t xml:space="preserve"> in the Indian Council of Social Science Research .</w:t>
      </w:r>
    </w:p>
    <w:p w:rsidR="008C4697" w:rsidRPr="008C4697" w:rsidRDefault="008C4697" w:rsidP="008C4697">
      <w:pPr>
        <w:jc w:val="center"/>
        <w:rPr>
          <w:rFonts w:asciiTheme="majorHAnsi" w:hAnsiTheme="majorHAnsi"/>
          <w:b/>
          <w:bCs/>
          <w:sz w:val="24"/>
          <w:szCs w:val="24"/>
        </w:rPr>
      </w:pPr>
      <w:r w:rsidRPr="008C4697">
        <w:rPr>
          <w:rFonts w:asciiTheme="majorHAnsi" w:hAnsiTheme="majorHAnsi"/>
          <w:b/>
          <w:bCs/>
          <w:sz w:val="24"/>
          <w:szCs w:val="24"/>
        </w:rPr>
        <w:t>COLLEGE UNION</w:t>
      </w:r>
    </w:p>
    <w:p w:rsidR="008C4697" w:rsidRPr="008C4697" w:rsidRDefault="008C4697" w:rsidP="008C4697">
      <w:pPr>
        <w:tabs>
          <w:tab w:val="left" w:pos="1275"/>
        </w:tabs>
        <w:rPr>
          <w:rFonts w:asciiTheme="majorHAnsi" w:hAnsiTheme="majorHAnsi"/>
          <w:b/>
          <w:sz w:val="24"/>
          <w:szCs w:val="24"/>
          <w:u w:val="single"/>
        </w:rPr>
      </w:pPr>
      <w:r w:rsidRPr="008C4697">
        <w:rPr>
          <w:rFonts w:asciiTheme="majorHAnsi" w:hAnsiTheme="majorHAnsi"/>
          <w:b/>
          <w:sz w:val="24"/>
          <w:szCs w:val="24"/>
          <w:u w:val="single"/>
        </w:rPr>
        <w:t>The Union Members</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Chair Person</w:t>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 xml:space="preserve">Ms.Archana Prasad </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Vice chairperson</w:t>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 xml:space="preserve">Ms.Greeshma K.P.. </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General Secretary</w:t>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 xml:space="preserve">Ms.Gowri Nandana S. </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Joint Secretary</w:t>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 xml:space="preserve">Ms.Amritha K.S. </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Student Editor</w:t>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 xml:space="preserve">Ms.P. Gopika </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Fine Arts Secretary</w:t>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Ms.Sheethal R.</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University Union Councillors</w:t>
      </w:r>
      <w:r w:rsidRPr="008C4697">
        <w:rPr>
          <w:rFonts w:asciiTheme="majorHAnsi" w:hAnsiTheme="majorHAnsi"/>
          <w:sz w:val="24"/>
          <w:szCs w:val="24"/>
        </w:rPr>
        <w:tab/>
      </w:r>
      <w:r w:rsidRPr="008C4697">
        <w:rPr>
          <w:rFonts w:asciiTheme="majorHAnsi" w:hAnsiTheme="majorHAnsi"/>
          <w:sz w:val="24"/>
          <w:szCs w:val="24"/>
        </w:rPr>
        <w:tab/>
        <w:t>Ms.Beena Biju</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 xml:space="preserve">Ms.Seena N. </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III DC Representative</w:t>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Ms.Nazni M.</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 xml:space="preserve"> II DC Representative</w:t>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 xml:space="preserve">Ms.Sreelakshmi M.Nair </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I DC Representative</w:t>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Ms.Jeemol J of I DC Mathematics.</w:t>
      </w:r>
    </w:p>
    <w:p w:rsidR="008C4697" w:rsidRPr="008C4697" w:rsidRDefault="008C4697" w:rsidP="008C4697">
      <w:pPr>
        <w:tabs>
          <w:tab w:val="left" w:pos="1275"/>
        </w:tabs>
        <w:rPr>
          <w:rFonts w:asciiTheme="majorHAnsi" w:hAnsiTheme="majorHAnsi"/>
          <w:sz w:val="24"/>
          <w:szCs w:val="24"/>
        </w:rPr>
      </w:pPr>
      <w:r w:rsidRPr="008C4697">
        <w:rPr>
          <w:rFonts w:asciiTheme="majorHAnsi" w:hAnsiTheme="majorHAnsi"/>
          <w:sz w:val="24"/>
          <w:szCs w:val="24"/>
        </w:rPr>
        <w:t>General Captain.</w:t>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Ms.Rinda Cherian.</w:t>
      </w:r>
    </w:p>
    <w:p w:rsidR="008C4697" w:rsidRPr="008C4697" w:rsidRDefault="008C4697" w:rsidP="008C4697">
      <w:pPr>
        <w:tabs>
          <w:tab w:val="left" w:pos="1275"/>
        </w:tabs>
        <w:rPr>
          <w:rFonts w:asciiTheme="majorHAnsi" w:hAnsiTheme="majorHAnsi"/>
          <w:b/>
          <w:sz w:val="24"/>
          <w:szCs w:val="24"/>
          <w:u w:val="single"/>
        </w:rPr>
      </w:pPr>
      <w:r w:rsidRPr="008C4697">
        <w:rPr>
          <w:rFonts w:asciiTheme="majorHAnsi" w:hAnsiTheme="majorHAnsi"/>
          <w:b/>
          <w:sz w:val="24"/>
          <w:szCs w:val="24"/>
          <w:u w:val="single"/>
        </w:rPr>
        <w:lastRenderedPageBreak/>
        <w:t>COLLEGE UNION INAUGURATION</w:t>
      </w:r>
    </w:p>
    <w:p w:rsidR="008C4697" w:rsidRPr="00ED40D3" w:rsidRDefault="008C4697" w:rsidP="008C4697">
      <w:pPr>
        <w:pStyle w:val="ListParagraph"/>
        <w:spacing w:line="276" w:lineRule="auto"/>
        <w:ind w:left="0"/>
        <w:rPr>
          <w:rFonts w:asciiTheme="majorHAnsi" w:hAnsiTheme="majorHAnsi" w:cs="Times New Roman"/>
          <w:sz w:val="24"/>
          <w:szCs w:val="24"/>
        </w:rPr>
      </w:pPr>
      <w:r w:rsidRPr="00ED40D3">
        <w:rPr>
          <w:rFonts w:asciiTheme="majorHAnsi" w:hAnsiTheme="majorHAnsi" w:cs="Times New Roman"/>
          <w:sz w:val="24"/>
          <w:szCs w:val="24"/>
        </w:rPr>
        <w:t xml:space="preserve">The Activities of the college union was inaugurated by cine artist Sri. Govind Padmasurya. </w:t>
      </w:r>
    </w:p>
    <w:p w:rsidR="008C4697" w:rsidRPr="008C4697" w:rsidRDefault="008C4697" w:rsidP="008C4697">
      <w:pPr>
        <w:tabs>
          <w:tab w:val="left" w:pos="1275"/>
        </w:tabs>
        <w:rPr>
          <w:rFonts w:asciiTheme="majorHAnsi" w:hAnsiTheme="majorHAnsi"/>
          <w:b/>
          <w:sz w:val="24"/>
          <w:szCs w:val="24"/>
          <w:u w:val="single"/>
        </w:rPr>
      </w:pPr>
      <w:r w:rsidRPr="008C4697">
        <w:rPr>
          <w:rFonts w:asciiTheme="majorHAnsi" w:hAnsiTheme="majorHAnsi"/>
          <w:b/>
          <w:sz w:val="24"/>
          <w:szCs w:val="24"/>
          <w:u w:val="single"/>
        </w:rPr>
        <w:t>COLLEGE UNION ACTIVITIES included</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-Principal’s feastal day</w:t>
      </w:r>
      <w:r w:rsidRPr="008C4697">
        <w:rPr>
          <w:rFonts w:asciiTheme="majorHAnsi" w:hAnsiTheme="majorHAnsi"/>
          <w:sz w:val="24"/>
          <w:szCs w:val="24"/>
        </w:rPr>
        <w:t>.</w:t>
      </w:r>
    </w:p>
    <w:p w:rsidR="008C4697" w:rsidRPr="008C4697" w:rsidRDefault="00AD2488" w:rsidP="008C4697">
      <w:pPr>
        <w:rPr>
          <w:rFonts w:asciiTheme="majorHAnsi" w:hAnsiTheme="majorHAnsi"/>
          <w:sz w:val="24"/>
          <w:szCs w:val="24"/>
        </w:rPr>
      </w:pPr>
      <w:r w:rsidRPr="00AD2488">
        <w:rPr>
          <w:rFonts w:asciiTheme="majorHAnsi" w:hAnsiTheme="majorHAnsi"/>
          <w:b/>
          <w:noProof/>
          <w:sz w:val="24"/>
          <w:szCs w:val="24"/>
          <w:lang w:val="en-IN" w:eastAsia="zh-TW"/>
        </w:rPr>
        <w:pict>
          <v:shapetype id="_x0000_t202" coordsize="21600,21600" o:spt="202" path="m,l,21600r21600,l21600,xe">
            <v:stroke joinstyle="miter"/>
            <v:path gradientshapeok="t" o:connecttype="rect"/>
          </v:shapetype>
          <v:shape id="_x0000_s1037" type="#_x0000_t202" style="position:absolute;margin-left:544.75pt;margin-top:19.65pt;width:224.95pt;height:146.25pt;z-index:251664384;mso-width-relative:margin;mso-height-relative:margin">
            <v:textbox style="mso-next-textbox:#_x0000_s1037">
              <w:txbxContent>
                <w:p w:rsidR="008C4697" w:rsidRDefault="008C4697" w:rsidP="008C4697"/>
              </w:txbxContent>
            </v:textbox>
          </v:shape>
        </w:pict>
      </w:r>
      <w:r w:rsidR="008C4697" w:rsidRPr="008C4697">
        <w:rPr>
          <w:rFonts w:asciiTheme="majorHAnsi" w:hAnsiTheme="majorHAnsi"/>
          <w:b/>
          <w:sz w:val="24"/>
          <w:szCs w:val="24"/>
        </w:rPr>
        <w:t>- Onam games.</w:t>
      </w:r>
      <w:r w:rsidR="008C4697" w:rsidRPr="008C4697">
        <w:rPr>
          <w:rFonts w:asciiTheme="majorHAnsi" w:hAnsiTheme="majorHAnsi"/>
          <w:sz w:val="24"/>
          <w:szCs w:val="24"/>
        </w:rPr>
        <w:t xml:space="preserve"> </w:t>
      </w:r>
    </w:p>
    <w:p w:rsidR="008C4697" w:rsidRPr="008C4697" w:rsidRDefault="00AD2488" w:rsidP="008C4697">
      <w:pPr>
        <w:pStyle w:val="ListParagraph"/>
        <w:spacing w:line="276" w:lineRule="auto"/>
        <w:ind w:left="0"/>
        <w:rPr>
          <w:rFonts w:asciiTheme="majorHAnsi" w:hAnsiTheme="majorHAnsi" w:cs="Times New Roman"/>
          <w:b/>
          <w:sz w:val="24"/>
          <w:szCs w:val="24"/>
        </w:rPr>
      </w:pPr>
      <w:r>
        <w:rPr>
          <w:rFonts w:asciiTheme="majorHAnsi" w:hAnsiTheme="majorHAnsi" w:cs="Times New Roman"/>
          <w:b/>
          <w:noProof/>
          <w:sz w:val="24"/>
          <w:szCs w:val="24"/>
          <w:lang w:eastAsia="zh-TW"/>
        </w:rPr>
        <w:pict>
          <v:shape id="_x0000_s1038" type="#_x0000_t202" style="position:absolute;left:0;text-align:left;margin-left:587.6pt;margin-top:32.05pt;width:208.9pt;height:141pt;z-index:251665408;mso-width-relative:margin;mso-height-relative:margin" strokecolor="white [3212]">
            <v:textbox>
              <w:txbxContent>
                <w:p w:rsidR="008C4697" w:rsidRDefault="008C4697" w:rsidP="008C4697"/>
              </w:txbxContent>
            </v:textbox>
          </v:shape>
        </w:pict>
      </w:r>
      <w:r>
        <w:rPr>
          <w:rFonts w:asciiTheme="majorHAnsi" w:hAnsiTheme="majorHAnsi" w:cs="Times New Roman"/>
          <w:b/>
          <w:noProof/>
          <w:sz w:val="24"/>
          <w:szCs w:val="24"/>
          <w:lang w:eastAsia="zh-TW"/>
        </w:rPr>
        <w:pict>
          <v:shape id="_x0000_s1039" type="#_x0000_t202" style="position:absolute;left:0;text-align:left;margin-left:603.75pt;margin-top:45.75pt;width:208.5pt;height:127.3pt;z-index:251666432;mso-width-relative:margin;mso-height-relative:margin" strokecolor="white [3212]">
            <v:textbox>
              <w:txbxContent>
                <w:p w:rsidR="008C4697" w:rsidRDefault="008C4697" w:rsidP="008C4697"/>
              </w:txbxContent>
            </v:textbox>
          </v:shape>
        </w:pict>
      </w:r>
      <w:r w:rsidR="008C4697" w:rsidRPr="008C4697">
        <w:rPr>
          <w:rFonts w:asciiTheme="majorHAnsi" w:hAnsiTheme="majorHAnsi" w:cs="Times New Roman"/>
          <w:b/>
          <w:sz w:val="24"/>
          <w:szCs w:val="24"/>
        </w:rPr>
        <w:t>- an Interactive session with the former governor Sri. Sankaranarayanan .</w:t>
      </w:r>
    </w:p>
    <w:p w:rsidR="008C4697" w:rsidRPr="008C4697" w:rsidRDefault="008C4697" w:rsidP="008C4697">
      <w:pPr>
        <w:pStyle w:val="ListParagraph"/>
        <w:spacing w:line="276" w:lineRule="auto"/>
        <w:ind w:left="0"/>
        <w:rPr>
          <w:rFonts w:asciiTheme="majorHAnsi" w:hAnsiTheme="majorHAnsi" w:cs="Times New Roman"/>
          <w:sz w:val="24"/>
          <w:szCs w:val="24"/>
        </w:rPr>
      </w:pP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-participation in “Cela Fiesta” </w:t>
      </w:r>
      <w:r w:rsidRPr="008C4697">
        <w:rPr>
          <w:rFonts w:asciiTheme="majorHAnsi" w:hAnsiTheme="majorHAnsi"/>
          <w:sz w:val="24"/>
          <w:szCs w:val="24"/>
        </w:rPr>
        <w:t xml:space="preserve">held at  SNGS  Pattambi and </w:t>
      </w:r>
      <w:r w:rsidRPr="008C4697">
        <w:rPr>
          <w:rFonts w:asciiTheme="majorHAnsi" w:hAnsiTheme="majorHAnsi"/>
          <w:b/>
          <w:sz w:val="24"/>
          <w:szCs w:val="24"/>
        </w:rPr>
        <w:t xml:space="preserve">Waltz Dance competition </w:t>
      </w:r>
      <w:r w:rsidRPr="008C4697">
        <w:rPr>
          <w:rFonts w:asciiTheme="majorHAnsi" w:hAnsiTheme="majorHAnsi"/>
          <w:sz w:val="24"/>
          <w:szCs w:val="24"/>
        </w:rPr>
        <w:t xml:space="preserve">organized by St. Thomas College Thrissur. </w:t>
      </w:r>
    </w:p>
    <w:p w:rsidR="008C4697" w:rsidRPr="008C4697" w:rsidRDefault="00AD2488" w:rsidP="008C4697">
      <w:pPr>
        <w:rPr>
          <w:rFonts w:asciiTheme="majorHAnsi" w:hAnsiTheme="majorHAnsi"/>
          <w:b/>
          <w:sz w:val="24"/>
          <w:szCs w:val="24"/>
        </w:rPr>
      </w:pPr>
      <w:r w:rsidRPr="00AD2488">
        <w:rPr>
          <w:rFonts w:asciiTheme="majorHAnsi" w:hAnsiTheme="majorHAnsi"/>
          <w:b/>
          <w:noProof/>
          <w:sz w:val="24"/>
          <w:szCs w:val="24"/>
          <w:lang w:val="en-IN" w:eastAsia="zh-TW"/>
        </w:rPr>
        <w:pict>
          <v:shape id="_x0000_s1040" type="#_x0000_t202" style="position:absolute;margin-left:610.75pt;margin-top:9.45pt;width:185.75pt;height:33.4pt;z-index:251667456;mso-width-percent:400;mso-height-percent:200;mso-width-percent:400;mso-height-percent:200;mso-width-relative:margin;mso-height-relative:margin" strokecolor="white [3212]">
            <v:textbox style="mso-fit-shape-to-text:t">
              <w:txbxContent>
                <w:p w:rsidR="008C4697" w:rsidRDefault="008C4697" w:rsidP="008C4697"/>
              </w:txbxContent>
            </v:textbox>
          </v:shape>
        </w:pict>
      </w:r>
      <w:r w:rsidR="008C4697" w:rsidRPr="008C4697">
        <w:rPr>
          <w:rFonts w:asciiTheme="majorHAnsi" w:hAnsiTheme="majorHAnsi"/>
          <w:b/>
          <w:sz w:val="24"/>
          <w:szCs w:val="24"/>
        </w:rPr>
        <w:t xml:space="preserve">-The Fine arts fest, “Srishti”, </w:t>
      </w:r>
    </w:p>
    <w:p w:rsidR="008C4697" w:rsidRPr="008C4697" w:rsidRDefault="00AD2488" w:rsidP="008C4697">
      <w:pPr>
        <w:rPr>
          <w:rFonts w:asciiTheme="majorHAnsi" w:hAnsiTheme="majorHAnsi"/>
          <w:sz w:val="24"/>
          <w:szCs w:val="24"/>
        </w:rPr>
      </w:pPr>
      <w:r w:rsidRPr="00AD2488">
        <w:rPr>
          <w:rFonts w:asciiTheme="majorHAnsi" w:hAnsiTheme="majorHAnsi"/>
          <w:b/>
          <w:noProof/>
          <w:sz w:val="24"/>
          <w:szCs w:val="24"/>
          <w:lang w:val="en-IN" w:eastAsia="zh-TW"/>
        </w:rPr>
        <w:pict>
          <v:shape id="_x0000_s1043" type="#_x0000_t202" style="position:absolute;margin-left:553.35pt;margin-top:15.8pt;width:4.65pt;height:150.65pt;z-index:251670528;mso-width-relative:margin;mso-height-relative:margin">
            <v:textbox>
              <w:txbxContent>
                <w:p w:rsidR="008C4697" w:rsidRPr="00272F51" w:rsidRDefault="008C4697" w:rsidP="008C4697"/>
              </w:txbxContent>
            </v:textbox>
          </v:shape>
        </w:pict>
      </w:r>
      <w:r w:rsidRPr="00AD2488">
        <w:rPr>
          <w:rFonts w:asciiTheme="majorHAnsi" w:hAnsiTheme="majorHAnsi"/>
          <w:b/>
          <w:noProof/>
          <w:sz w:val="24"/>
          <w:szCs w:val="24"/>
          <w:lang w:val="en-IN"/>
        </w:rPr>
        <w:pict>
          <v:shape id="_x0000_s1041" type="#_x0000_t202" style="position:absolute;margin-left:627pt;margin-top:8.2pt;width:226.5pt;height:158.25pt;z-index:251668480;mso-width-relative:margin;mso-height-relative:margin">
            <v:textbox>
              <w:txbxContent>
                <w:p w:rsidR="008C4697" w:rsidRDefault="008C4697" w:rsidP="008C4697"/>
              </w:txbxContent>
            </v:textbox>
          </v:shape>
        </w:pict>
      </w:r>
      <w:r w:rsidRPr="00AD2488">
        <w:rPr>
          <w:rFonts w:asciiTheme="majorHAnsi" w:hAnsiTheme="majorHAnsi"/>
          <w:b/>
          <w:noProof/>
          <w:sz w:val="24"/>
          <w:szCs w:val="24"/>
          <w:lang w:val="en-IN" w:eastAsia="zh-TW"/>
        </w:rPr>
        <w:pict>
          <v:shape id="_x0000_s1042" type="#_x0000_t202" style="position:absolute;margin-left:558pt;margin-top:19.45pt;width:222pt;height:153.4pt;z-index:251669504;mso-width-relative:margin;mso-height-relative:margin">
            <v:textbox>
              <w:txbxContent>
                <w:p w:rsidR="008C4697" w:rsidRPr="00272F51" w:rsidRDefault="008C4697" w:rsidP="008C4697"/>
              </w:txbxContent>
            </v:textbox>
          </v:shape>
        </w:pict>
      </w:r>
      <w:r w:rsidR="008C4697" w:rsidRPr="008C4697">
        <w:rPr>
          <w:rFonts w:asciiTheme="majorHAnsi" w:hAnsiTheme="majorHAnsi"/>
          <w:b/>
          <w:sz w:val="24"/>
          <w:szCs w:val="24"/>
        </w:rPr>
        <w:t>-</w:t>
      </w:r>
      <w:r w:rsidRPr="00AD2488">
        <w:rPr>
          <w:rFonts w:asciiTheme="majorHAnsi" w:hAnsiTheme="majorHAnsi"/>
          <w:b/>
          <w:noProof/>
          <w:sz w:val="24"/>
          <w:szCs w:val="24"/>
          <w:lang w:val="en-IN" w:eastAsia="zh-TW"/>
        </w:rPr>
        <w:pict>
          <v:shape id="_x0000_s1044" type="#_x0000_t202" style="position:absolute;margin-left:596.25pt;margin-top:61.5pt;width:220.5pt;height:159pt;z-index:251671552;mso-position-horizontal-relative:text;mso-position-vertical-relative:text;mso-width-relative:margin;mso-height-relative:margin" strokecolor="white [3212]">
            <v:textbox>
              <w:txbxContent>
                <w:p w:rsidR="008C4697" w:rsidRDefault="008C4697" w:rsidP="008C4697"/>
              </w:txbxContent>
            </v:textbox>
          </v:shape>
        </w:pict>
      </w:r>
      <w:r w:rsidR="008C4697" w:rsidRPr="008C4697">
        <w:rPr>
          <w:rFonts w:asciiTheme="majorHAnsi" w:hAnsiTheme="majorHAnsi"/>
          <w:b/>
          <w:sz w:val="24"/>
          <w:szCs w:val="24"/>
        </w:rPr>
        <w:t>inauguration of the Radio club in collaboration with Ahalia Radio 90.4 FM.</w:t>
      </w:r>
      <w:r w:rsidR="008C4697" w:rsidRPr="008C4697">
        <w:rPr>
          <w:rFonts w:asciiTheme="majorHAnsi" w:hAnsiTheme="majorHAnsi"/>
          <w:sz w:val="24"/>
          <w:szCs w:val="24"/>
        </w:rPr>
        <w:t xml:space="preserve">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-inauguration of College Radio “Awaaz”.</w:t>
      </w:r>
      <w:r w:rsidRPr="008C4697">
        <w:rPr>
          <w:rFonts w:asciiTheme="majorHAnsi" w:hAnsiTheme="majorHAnsi"/>
          <w:sz w:val="24"/>
          <w:szCs w:val="24"/>
        </w:rPr>
        <w:t xml:space="preserve"> </w:t>
      </w:r>
    </w:p>
    <w:p w:rsidR="008C4697" w:rsidRPr="008C4697" w:rsidRDefault="00AD2488" w:rsidP="008C4697">
      <w:pPr>
        <w:tabs>
          <w:tab w:val="left" w:pos="2055"/>
        </w:tabs>
        <w:rPr>
          <w:rFonts w:asciiTheme="majorHAnsi" w:hAnsiTheme="majorHAnsi"/>
          <w:sz w:val="24"/>
          <w:szCs w:val="24"/>
        </w:rPr>
      </w:pPr>
      <w:r w:rsidRPr="00AD2488">
        <w:rPr>
          <w:rFonts w:asciiTheme="majorHAnsi" w:hAnsiTheme="majorHAnsi"/>
          <w:b/>
          <w:noProof/>
          <w:sz w:val="24"/>
          <w:szCs w:val="24"/>
          <w:lang w:val="en-IN" w:eastAsia="zh-TW"/>
        </w:rPr>
        <w:pict>
          <v:shape id="_x0000_s1045" type="#_x0000_t202" style="position:absolute;margin-left:9in;margin-top:33.4pt;width:198.95pt;height:133.5pt;z-index:251672576;mso-width-relative:margin;mso-height-relative:margin" strokecolor="white [3212]">
            <v:textbox>
              <w:txbxContent>
                <w:p w:rsidR="008C4697" w:rsidRDefault="008C4697" w:rsidP="008C4697"/>
              </w:txbxContent>
            </v:textbox>
          </v:shape>
        </w:pict>
      </w:r>
      <w:r w:rsidR="008C4697" w:rsidRPr="008C4697">
        <w:rPr>
          <w:rFonts w:asciiTheme="majorHAnsi" w:hAnsiTheme="majorHAnsi"/>
          <w:b/>
          <w:sz w:val="24"/>
          <w:szCs w:val="24"/>
        </w:rPr>
        <w:t>-“Noel Fiesta”, Christmas week celebrations</w:t>
      </w:r>
      <w:r w:rsidR="008C4697" w:rsidRPr="008C4697">
        <w:rPr>
          <w:rFonts w:asciiTheme="majorHAnsi" w:hAnsiTheme="majorHAnsi"/>
          <w:sz w:val="24"/>
          <w:szCs w:val="24"/>
        </w:rPr>
        <w:t>.</w:t>
      </w:r>
    </w:p>
    <w:p w:rsidR="008C4697" w:rsidRPr="008C4697" w:rsidRDefault="00AD2488" w:rsidP="008C4697">
      <w:pPr>
        <w:tabs>
          <w:tab w:val="left" w:pos="6780"/>
        </w:tabs>
        <w:ind w:left="-180" w:firstLine="180"/>
        <w:rPr>
          <w:rFonts w:asciiTheme="majorHAnsi" w:hAnsiTheme="majorHAnsi"/>
          <w:sz w:val="24"/>
          <w:szCs w:val="24"/>
        </w:rPr>
      </w:pPr>
      <w:r w:rsidRPr="00AD2488">
        <w:rPr>
          <w:rFonts w:asciiTheme="majorHAnsi" w:hAnsiTheme="majorHAnsi"/>
          <w:b/>
          <w:noProof/>
          <w:sz w:val="24"/>
          <w:szCs w:val="24"/>
          <w:lang w:val="en-IN" w:eastAsia="zh-TW"/>
        </w:rPr>
        <w:pict>
          <v:shape id="_x0000_s1046" type="#_x0000_t202" style="position:absolute;left:0;text-align:left;margin-left:569.25pt;margin-top:8pt;width:258.1pt;height:185.05pt;z-index:251673600;mso-width-relative:margin;mso-height-relative:margin" strokecolor="white [3212]">
            <v:textbox>
              <w:txbxContent>
                <w:p w:rsidR="008C4697" w:rsidRDefault="008C4697" w:rsidP="008C4697"/>
              </w:txbxContent>
            </v:textbox>
          </v:shape>
        </w:pict>
      </w:r>
      <w:r w:rsidR="008C4697" w:rsidRPr="008C4697">
        <w:rPr>
          <w:rFonts w:asciiTheme="majorHAnsi" w:hAnsiTheme="majorHAnsi"/>
          <w:b/>
          <w:sz w:val="24"/>
          <w:szCs w:val="24"/>
        </w:rPr>
        <w:t xml:space="preserve">-launch of College radio “Awaaz” </w:t>
      </w:r>
    </w:p>
    <w:p w:rsidR="008C4697" w:rsidRPr="008C4697" w:rsidRDefault="00AD2488" w:rsidP="008C4697">
      <w:pPr>
        <w:pStyle w:val="ListParagraph"/>
        <w:spacing w:line="276" w:lineRule="auto"/>
        <w:ind w:left="-180"/>
        <w:rPr>
          <w:rFonts w:asciiTheme="majorHAnsi" w:hAnsiTheme="majorHAnsi" w:cs="Times New Roman"/>
          <w:sz w:val="24"/>
          <w:szCs w:val="24"/>
        </w:rPr>
      </w:pPr>
      <w:r>
        <w:rPr>
          <w:rFonts w:asciiTheme="majorHAnsi" w:hAnsiTheme="majorHAnsi" w:cs="Times New Roman"/>
          <w:noProof/>
          <w:sz w:val="24"/>
          <w:szCs w:val="24"/>
          <w:lang w:eastAsia="zh-TW"/>
        </w:rPr>
        <w:pict>
          <v:shape id="_x0000_s1035" type="#_x0000_t202" style="position:absolute;left:0;text-align:left;margin-left:558pt;margin-top:3.8pt;width:309.85pt;height:165.7pt;z-index:251662336;mso-width-relative:margin;mso-height-relative:margin" stroked="f" strokecolor="blue">
            <v:textbox>
              <w:txbxContent>
                <w:p w:rsidR="008C4697" w:rsidRDefault="008C4697" w:rsidP="008C4697"/>
              </w:txbxContent>
            </v:textbox>
          </v:shape>
        </w:pict>
      </w:r>
      <w:r>
        <w:rPr>
          <w:rFonts w:asciiTheme="majorHAnsi" w:hAnsiTheme="majorHAnsi" w:cs="Times New Roman"/>
          <w:noProof/>
          <w:sz w:val="24"/>
          <w:szCs w:val="24"/>
          <w:lang w:eastAsia="zh-TW"/>
        </w:rPr>
        <w:pict>
          <v:shape id="_x0000_s1036" type="#_x0000_t202" style="position:absolute;left:0;text-align:left;margin-left:612.75pt;margin-top:8.45pt;width:314.7pt;height:201pt;z-index:251663360;mso-width-relative:margin;mso-height-relative:margin" stroked="f">
            <v:textbox>
              <w:txbxContent>
                <w:p w:rsidR="008C4697" w:rsidRDefault="008C4697" w:rsidP="008C4697"/>
              </w:txbxContent>
            </v:textbox>
          </v:shape>
        </w:pict>
      </w:r>
      <w:r w:rsidR="008C4697" w:rsidRPr="008C4697">
        <w:rPr>
          <w:rFonts w:asciiTheme="majorHAnsi" w:hAnsiTheme="majorHAnsi" w:cs="Times New Roman"/>
          <w:b/>
          <w:sz w:val="24"/>
          <w:szCs w:val="24"/>
        </w:rPr>
        <w:t xml:space="preserve">   -copetitions in offstage events of Fine arts </w:t>
      </w:r>
    </w:p>
    <w:p w:rsidR="008C4697" w:rsidRPr="008C4697" w:rsidRDefault="008C4697" w:rsidP="008C4697">
      <w:pPr>
        <w:tabs>
          <w:tab w:val="left" w:pos="1275"/>
        </w:tabs>
        <w:jc w:val="center"/>
        <w:rPr>
          <w:rFonts w:asciiTheme="majorHAnsi" w:hAnsiTheme="majorHAnsi"/>
          <w:b/>
          <w:sz w:val="24"/>
          <w:szCs w:val="24"/>
          <w:u w:val="single"/>
        </w:rPr>
      </w:pPr>
      <w:r w:rsidRPr="008C4697">
        <w:rPr>
          <w:rFonts w:asciiTheme="majorHAnsi" w:hAnsiTheme="majorHAnsi"/>
          <w:b/>
          <w:sz w:val="24"/>
          <w:szCs w:val="24"/>
          <w:u w:val="single"/>
        </w:rPr>
        <w:t>SPORTS</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Our college received the </w:t>
      </w:r>
      <w:r w:rsidRPr="008C4697">
        <w:rPr>
          <w:rFonts w:asciiTheme="majorHAnsi" w:hAnsiTheme="majorHAnsi"/>
          <w:b/>
          <w:sz w:val="24"/>
          <w:szCs w:val="24"/>
        </w:rPr>
        <w:t>Second Best College Award</w:t>
      </w:r>
      <w:r w:rsidRPr="008C4697">
        <w:rPr>
          <w:rFonts w:asciiTheme="majorHAnsi" w:hAnsiTheme="majorHAnsi"/>
          <w:sz w:val="24"/>
          <w:szCs w:val="24"/>
        </w:rPr>
        <w:t xml:space="preserve"> instituted by the University of Calicut for overall performance in  various sports events for the year 2017.</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u w:val="single"/>
        </w:rPr>
        <w:t>Indian Team members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 Sreya S and Miss Rahna R are selected in the Tennis Volleyball team to represent India</w:t>
      </w:r>
      <w:r w:rsidRPr="008C4697">
        <w:rPr>
          <w:rFonts w:asciiTheme="majorHAnsi" w:hAnsiTheme="majorHAnsi"/>
          <w:sz w:val="24"/>
          <w:szCs w:val="24"/>
        </w:rPr>
        <w:t xml:space="preserve"> in the Asian Championship to be held in Sri Lanka this month.</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Best Player Title</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lastRenderedPageBreak/>
        <w:t>Ms. Varsha</w:t>
      </w:r>
      <w:r w:rsidRPr="008C4697">
        <w:rPr>
          <w:rFonts w:asciiTheme="majorHAnsi" w:hAnsiTheme="majorHAnsi"/>
          <w:sz w:val="24"/>
          <w:szCs w:val="24"/>
        </w:rPr>
        <w:t xml:space="preserve"> was awarded the Best Player title in the South Zone Inter varsity Kho-Kho Tournament.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Ms.Rinta Cheriyan</w:t>
      </w:r>
      <w:r w:rsidRPr="008C4697">
        <w:rPr>
          <w:rFonts w:asciiTheme="majorHAnsi" w:hAnsiTheme="majorHAnsi"/>
          <w:sz w:val="24"/>
          <w:szCs w:val="24"/>
        </w:rPr>
        <w:t xml:space="preserve"> was awarded the Best Player title in the South Zone Senior National Softball Tournament.</w:t>
      </w:r>
    </w:p>
    <w:p w:rsidR="008C4697" w:rsidRPr="008C4697" w:rsidRDefault="008C4697" w:rsidP="008C4697">
      <w:pPr>
        <w:rPr>
          <w:rFonts w:asciiTheme="majorHAnsi" w:hAnsiTheme="majorHAnsi"/>
          <w:b/>
          <w:sz w:val="24"/>
          <w:szCs w:val="24"/>
          <w:u w:val="single"/>
        </w:rPr>
      </w:pP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Star of Kerala title</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 Sreethu P.S. was awarded the ‘Star of Kerala’ title</w:t>
      </w:r>
      <w:r w:rsidRPr="008C4697">
        <w:rPr>
          <w:rFonts w:asciiTheme="majorHAnsi" w:hAnsiTheme="majorHAnsi"/>
          <w:sz w:val="24"/>
          <w:szCs w:val="24"/>
        </w:rPr>
        <w:t xml:space="preserve"> in the Senior State Ball Badminton Championship.</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u w:val="single"/>
        </w:rPr>
        <w:t>National Medal winners-</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                          Ms.Varsha S. </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                          Ms. Kalaivani K.</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                          Ms. Aiswarya P.</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                          Ms. Raveena R.</w:t>
      </w:r>
    </w:p>
    <w:p w:rsidR="008C4697" w:rsidRPr="008C4697" w:rsidRDefault="008C4697" w:rsidP="008C4697">
      <w:pPr>
        <w:rPr>
          <w:rFonts w:asciiTheme="majorHAnsi" w:hAnsiTheme="majorHAnsi"/>
          <w:b/>
          <w:sz w:val="24"/>
          <w:szCs w:val="24"/>
        </w:rPr>
      </w:pPr>
      <w:r w:rsidRPr="008C4697">
        <w:rPr>
          <w:rFonts w:asciiTheme="majorHAnsi" w:hAnsiTheme="majorHAnsi"/>
          <w:sz w:val="24"/>
          <w:szCs w:val="24"/>
        </w:rPr>
        <w:t xml:space="preserve"> </w:t>
      </w:r>
      <w:r w:rsidRPr="008C4697">
        <w:rPr>
          <w:rFonts w:asciiTheme="majorHAnsi" w:hAnsiTheme="majorHAnsi"/>
          <w:b/>
          <w:sz w:val="24"/>
          <w:szCs w:val="24"/>
        </w:rPr>
        <w:t>Won the Third place in the Senior National Kho-Kho Championship</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                            Ms. Raveena R. </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                           Ms. Aiswarya P.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Won the Second place in the Senior National Kho-Kho Championship</w:t>
      </w:r>
      <w:r w:rsidRPr="008C4697">
        <w:rPr>
          <w:rFonts w:asciiTheme="majorHAnsi" w:hAnsiTheme="majorHAnsi"/>
          <w:sz w:val="24"/>
          <w:szCs w:val="24"/>
        </w:rPr>
        <w:t>-</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rPr>
        <w:t xml:space="preserve"> </w:t>
      </w:r>
      <w:r w:rsidRPr="008C4697">
        <w:rPr>
          <w:rFonts w:asciiTheme="majorHAnsi" w:hAnsiTheme="majorHAnsi"/>
          <w:b/>
          <w:sz w:val="24"/>
          <w:szCs w:val="24"/>
          <w:u w:val="single"/>
        </w:rPr>
        <w:t>Netball</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 Adithya won</w:t>
      </w:r>
      <w:r w:rsidRPr="008C4697">
        <w:rPr>
          <w:rFonts w:asciiTheme="majorHAnsi" w:hAnsiTheme="majorHAnsi"/>
          <w:sz w:val="24"/>
          <w:szCs w:val="24"/>
        </w:rPr>
        <w:t xml:space="preserve"> </w:t>
      </w:r>
      <w:r w:rsidRPr="008C4697">
        <w:rPr>
          <w:rFonts w:asciiTheme="majorHAnsi" w:hAnsiTheme="majorHAnsi"/>
          <w:b/>
          <w:sz w:val="24"/>
          <w:szCs w:val="24"/>
        </w:rPr>
        <w:t>Third place</w:t>
      </w:r>
      <w:r w:rsidRPr="008C4697">
        <w:rPr>
          <w:rFonts w:asciiTheme="majorHAnsi" w:hAnsiTheme="majorHAnsi"/>
          <w:sz w:val="24"/>
          <w:szCs w:val="24"/>
        </w:rPr>
        <w:t xml:space="preserve"> in Senior National Championship</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u w:val="single"/>
        </w:rPr>
        <w:t>Softball</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Ms. Rinta Cherian</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 Ms. Akshaya N.</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Won First place in the Senior National Championship</w:t>
      </w:r>
      <w:r w:rsidRPr="008C4697">
        <w:rPr>
          <w:rFonts w:asciiTheme="majorHAnsi" w:hAnsiTheme="majorHAnsi"/>
          <w:sz w:val="24"/>
          <w:szCs w:val="24"/>
        </w:rPr>
        <w:t>-</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lastRenderedPageBreak/>
        <w:t>Ms. Rinta Cherian</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Ms. Nithya A.</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Ms. Akshaya N.</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Won Third place in the Senior National Championship</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Ms. Nithya S.</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Ms. Sreeja P.S.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Won Second place in the Federation Cup Senior National Championship</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 xml:space="preserve"> Sepathakrow</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 </w:t>
      </w:r>
      <w:r w:rsidRPr="008C4697">
        <w:rPr>
          <w:rFonts w:asciiTheme="majorHAnsi" w:hAnsiTheme="majorHAnsi"/>
          <w:b/>
          <w:sz w:val="24"/>
          <w:szCs w:val="24"/>
        </w:rPr>
        <w:t>Ms. Sruthy Sudevan –Won third place</w:t>
      </w:r>
      <w:r w:rsidRPr="008C4697">
        <w:rPr>
          <w:rFonts w:asciiTheme="majorHAnsi" w:hAnsiTheme="majorHAnsi"/>
          <w:sz w:val="24"/>
          <w:szCs w:val="24"/>
        </w:rPr>
        <w:t xml:space="preserve"> in the South Zone National and Second place in Senior National Championship. </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Tennis Volleyball</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 Sreya S. and Ms. Rahana R. won Second place</w:t>
      </w:r>
      <w:r w:rsidRPr="008C4697">
        <w:rPr>
          <w:rFonts w:asciiTheme="majorHAnsi" w:hAnsiTheme="majorHAnsi"/>
          <w:sz w:val="24"/>
          <w:szCs w:val="24"/>
        </w:rPr>
        <w:t xml:space="preserve"> in the Senior National Championship</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u w:val="single"/>
        </w:rPr>
        <w:t>Tug of War</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 Sivaranjini S won First place</w:t>
      </w:r>
      <w:r w:rsidRPr="008C4697">
        <w:rPr>
          <w:rFonts w:asciiTheme="majorHAnsi" w:hAnsiTheme="majorHAnsi"/>
          <w:sz w:val="24"/>
          <w:szCs w:val="24"/>
        </w:rPr>
        <w:t xml:space="preserve"> in the Senior National Championship</w:t>
      </w:r>
    </w:p>
    <w:p w:rsidR="008C4697" w:rsidRPr="008C4697" w:rsidRDefault="008C4697" w:rsidP="008C4697">
      <w:pPr>
        <w:rPr>
          <w:rFonts w:asciiTheme="majorHAnsi" w:hAnsiTheme="majorHAnsi"/>
          <w:b/>
          <w:sz w:val="24"/>
          <w:szCs w:val="24"/>
          <w:u w:val="single"/>
        </w:rPr>
      </w:pP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All India Inter-University Medal Winners</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Athletics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 Thara M.D. won the BRONZE Medal</w:t>
      </w:r>
      <w:r w:rsidRPr="008C4697">
        <w:rPr>
          <w:rFonts w:asciiTheme="majorHAnsi" w:hAnsiTheme="majorHAnsi"/>
          <w:sz w:val="24"/>
          <w:szCs w:val="24"/>
        </w:rPr>
        <w:t xml:space="preserve"> in 10,000 metre race.</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u w:val="single"/>
        </w:rPr>
        <w:t>Kho-Kho</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Ms. Kalaivani K.</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Ms. Varsha S.</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Ms. Aiswarya P.</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lastRenderedPageBreak/>
        <w:t>Ms. Raveena R.</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Ms. Anju P.</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Members of the university team that won second place in the South Zone and in  the All india Inter University Championship.</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Inter Collegiate Winners</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First place in the Athletics, Softball,  Cross Country, Kho-Kho</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Second Place in Baseball, Ball Badminton and Sepathakrow</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Third place in Tug of War and Chess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u w:val="single"/>
        </w:rPr>
        <w:t xml:space="preserve">Participation in National Championship </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Athletics  -4</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Cross Country-1</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Softball-5</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Baseball-3</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Sepathakrow-1</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Throwball-1</w:t>
      </w:r>
    </w:p>
    <w:p w:rsidR="008C4697" w:rsidRPr="008C4697" w:rsidRDefault="008C4697" w:rsidP="008C4697">
      <w:pPr>
        <w:rPr>
          <w:rFonts w:asciiTheme="majorHAnsi" w:hAnsiTheme="majorHAnsi"/>
          <w:sz w:val="24"/>
          <w:szCs w:val="24"/>
          <w:u w:val="single"/>
        </w:rPr>
      </w:pPr>
      <w:r w:rsidRPr="008C4697">
        <w:rPr>
          <w:rFonts w:asciiTheme="majorHAnsi" w:hAnsiTheme="majorHAnsi"/>
          <w:b/>
          <w:sz w:val="24"/>
          <w:szCs w:val="24"/>
          <w:u w:val="single"/>
        </w:rPr>
        <w:t>Ball Badminton</w:t>
      </w:r>
      <w:r w:rsidRPr="008C4697">
        <w:rPr>
          <w:rFonts w:asciiTheme="majorHAnsi" w:hAnsiTheme="majorHAnsi"/>
          <w:sz w:val="24"/>
          <w:szCs w:val="24"/>
          <w:u w:val="single"/>
        </w:rPr>
        <w:t>-1</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u w:val="single"/>
        </w:rPr>
        <w:t>Kho-Kho</w:t>
      </w:r>
      <w:r w:rsidRPr="008C4697">
        <w:rPr>
          <w:rFonts w:asciiTheme="majorHAnsi" w:hAnsiTheme="majorHAnsi"/>
          <w:b/>
          <w:sz w:val="24"/>
          <w:szCs w:val="24"/>
        </w:rPr>
        <w:t>-4</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Tug of War-1</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Netball-2</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Participation in All India Inter University and State Championship:</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8 members participated in Athletics</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Cross Country – 2</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Kho-Kho -6</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lastRenderedPageBreak/>
        <w:t>Softball –6</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Baseball -4</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Ball Badminton – 3</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Tug of War –3</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Taekwondo -1</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Sepathakrow –2 and</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Netball –1</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I place on record my appreciation and gratitude to Kerala State Sports Council and District Association of Sports and Games, and all our sponsors and benefactors. Let me express my deep gratitude to our coaches: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Athletics</w:t>
      </w:r>
      <w:r w:rsidRPr="008C4697">
        <w:rPr>
          <w:rFonts w:asciiTheme="majorHAnsi" w:hAnsiTheme="majorHAnsi"/>
          <w:sz w:val="24"/>
          <w:szCs w:val="24"/>
        </w:rPr>
        <w:t>: Mr. Aravindakshan; Mr .Manoj P.G.(Parli HSS); and Mr. Surendran (Mathur HSS).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Ball Badminton</w:t>
      </w:r>
      <w:r w:rsidRPr="008C4697">
        <w:rPr>
          <w:rFonts w:asciiTheme="majorHAnsi" w:hAnsiTheme="majorHAnsi"/>
          <w:sz w:val="24"/>
          <w:szCs w:val="24"/>
        </w:rPr>
        <w:t>: Mr.Krishnan</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Kho-Kho</w:t>
      </w:r>
      <w:r w:rsidRPr="008C4697">
        <w:rPr>
          <w:rFonts w:asciiTheme="majorHAnsi" w:hAnsiTheme="majorHAnsi"/>
          <w:sz w:val="24"/>
          <w:szCs w:val="24"/>
        </w:rPr>
        <w:t>: Mr.Prasad.</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Soft Ball</w:t>
      </w:r>
      <w:r w:rsidRPr="008C4697">
        <w:rPr>
          <w:rFonts w:asciiTheme="majorHAnsi" w:hAnsiTheme="majorHAnsi"/>
          <w:sz w:val="24"/>
          <w:szCs w:val="24"/>
        </w:rPr>
        <w:t xml:space="preserve"> :Mr.Mohammed Kutty.</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Net Ball</w:t>
      </w:r>
      <w:r w:rsidRPr="008C4697">
        <w:rPr>
          <w:rFonts w:asciiTheme="majorHAnsi" w:hAnsiTheme="majorHAnsi"/>
          <w:sz w:val="24"/>
          <w:szCs w:val="24"/>
        </w:rPr>
        <w:t>: Mr .Sam Thomas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Taekwondo</w:t>
      </w:r>
      <w:r w:rsidRPr="008C4697">
        <w:rPr>
          <w:rFonts w:asciiTheme="majorHAnsi" w:hAnsiTheme="majorHAnsi"/>
          <w:sz w:val="24"/>
          <w:szCs w:val="24"/>
        </w:rPr>
        <w:t xml:space="preserve">: Mr Suresh.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Tug of War</w:t>
      </w:r>
      <w:r w:rsidRPr="008C4697">
        <w:rPr>
          <w:rFonts w:asciiTheme="majorHAnsi" w:hAnsiTheme="majorHAnsi"/>
          <w:sz w:val="24"/>
          <w:szCs w:val="24"/>
        </w:rPr>
        <w:t>- Mr. Telin</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BaseBall and Soft Ball</w:t>
      </w:r>
      <w:r w:rsidRPr="008C4697">
        <w:rPr>
          <w:rFonts w:asciiTheme="majorHAnsi" w:hAnsiTheme="majorHAnsi"/>
          <w:sz w:val="24"/>
          <w:szCs w:val="24"/>
        </w:rPr>
        <w:t>-Ms. Indu M.S.</w:t>
      </w:r>
    </w:p>
    <w:p w:rsidR="008C4697" w:rsidRPr="008C4697" w:rsidRDefault="008C4697" w:rsidP="008C4697">
      <w:pPr>
        <w:jc w:val="center"/>
        <w:rPr>
          <w:rFonts w:asciiTheme="majorHAnsi" w:hAnsiTheme="majorHAnsi"/>
          <w:b/>
          <w:sz w:val="24"/>
          <w:szCs w:val="24"/>
          <w:u w:val="single"/>
        </w:rPr>
      </w:pPr>
      <w:r w:rsidRPr="008C4697">
        <w:rPr>
          <w:rFonts w:asciiTheme="majorHAnsi" w:hAnsiTheme="majorHAnsi"/>
          <w:b/>
          <w:sz w:val="24"/>
          <w:szCs w:val="24"/>
          <w:u w:val="single"/>
        </w:rPr>
        <w:t xml:space="preserve">IQAC </w:t>
      </w:r>
    </w:p>
    <w:p w:rsidR="008C4697" w:rsidRPr="008C4697" w:rsidRDefault="008C4697" w:rsidP="008C4697">
      <w:pPr>
        <w:ind w:firstLine="720"/>
        <w:jc w:val="both"/>
        <w:rPr>
          <w:rFonts w:asciiTheme="majorHAnsi" w:hAnsiTheme="majorHAnsi"/>
          <w:sz w:val="24"/>
          <w:szCs w:val="24"/>
        </w:rPr>
      </w:pPr>
      <w:r w:rsidRPr="008C4697">
        <w:rPr>
          <w:rFonts w:asciiTheme="majorHAnsi" w:hAnsiTheme="majorHAnsi"/>
          <w:b/>
          <w:sz w:val="24"/>
          <w:szCs w:val="24"/>
        </w:rPr>
        <w:t>The IQAC</w:t>
      </w:r>
      <w:r w:rsidRPr="008C4697">
        <w:rPr>
          <w:rFonts w:asciiTheme="majorHAnsi" w:hAnsiTheme="majorHAnsi"/>
          <w:sz w:val="24"/>
          <w:szCs w:val="24"/>
        </w:rPr>
        <w:t xml:space="preserve"> in association with ASAP, </w:t>
      </w:r>
      <w:r w:rsidRPr="008C4697">
        <w:rPr>
          <w:rFonts w:asciiTheme="majorHAnsi" w:hAnsiTheme="majorHAnsi"/>
          <w:b/>
          <w:sz w:val="24"/>
          <w:szCs w:val="24"/>
        </w:rPr>
        <w:t>took the initiative</w:t>
      </w:r>
      <w:r w:rsidRPr="008C4697">
        <w:rPr>
          <w:rFonts w:asciiTheme="majorHAnsi" w:hAnsiTheme="majorHAnsi"/>
          <w:sz w:val="24"/>
          <w:szCs w:val="24"/>
        </w:rPr>
        <w:t xml:space="preserve"> in the Training Partner Scheme (TPS) </w:t>
      </w:r>
      <w:r w:rsidRPr="008C4697">
        <w:rPr>
          <w:rFonts w:asciiTheme="majorHAnsi" w:hAnsiTheme="majorHAnsi"/>
          <w:b/>
          <w:sz w:val="24"/>
          <w:szCs w:val="24"/>
        </w:rPr>
        <w:t>for the campus recruitment of Communicative English Trainers</w:t>
      </w:r>
      <w:r w:rsidRPr="008C4697">
        <w:rPr>
          <w:rFonts w:asciiTheme="majorHAnsi" w:hAnsiTheme="majorHAnsi"/>
          <w:sz w:val="24"/>
          <w:szCs w:val="24"/>
        </w:rPr>
        <w:t xml:space="preserve"> (CET) and facilitated the selection of 19 students..</w:t>
      </w:r>
    </w:p>
    <w:p w:rsidR="008C4697" w:rsidRPr="008C4697" w:rsidRDefault="008C4697" w:rsidP="008C4697">
      <w:pPr>
        <w:ind w:firstLine="720"/>
        <w:jc w:val="both"/>
        <w:rPr>
          <w:rFonts w:asciiTheme="majorHAnsi" w:hAnsiTheme="majorHAnsi"/>
          <w:sz w:val="24"/>
          <w:szCs w:val="24"/>
        </w:rPr>
      </w:pPr>
      <w:r w:rsidRPr="008C4697">
        <w:rPr>
          <w:rFonts w:asciiTheme="majorHAnsi" w:hAnsiTheme="majorHAnsi"/>
          <w:b/>
          <w:sz w:val="24"/>
          <w:szCs w:val="24"/>
        </w:rPr>
        <w:lastRenderedPageBreak/>
        <w:t xml:space="preserve">The IQAC compiled the college data for  NAAC </w:t>
      </w:r>
      <w:r w:rsidRPr="008C4697">
        <w:rPr>
          <w:rFonts w:asciiTheme="majorHAnsi" w:hAnsiTheme="majorHAnsi"/>
          <w:sz w:val="24"/>
          <w:szCs w:val="24"/>
        </w:rPr>
        <w:t xml:space="preserve">and conducted a departmental visit to inspect documentation. </w:t>
      </w:r>
    </w:p>
    <w:p w:rsidR="008C4697" w:rsidRPr="008C4697" w:rsidRDefault="008C4697" w:rsidP="008C4697">
      <w:pPr>
        <w:spacing w:line="360" w:lineRule="auto"/>
        <w:jc w:val="both"/>
        <w:rPr>
          <w:rFonts w:asciiTheme="majorHAnsi" w:hAnsiTheme="majorHAnsi"/>
          <w:b/>
          <w:sz w:val="24"/>
          <w:szCs w:val="24"/>
        </w:rPr>
      </w:pPr>
      <w:r w:rsidRPr="008C4697">
        <w:rPr>
          <w:rFonts w:asciiTheme="majorHAnsi" w:hAnsiTheme="majorHAnsi"/>
          <w:b/>
          <w:sz w:val="24"/>
          <w:szCs w:val="24"/>
        </w:rPr>
        <w:t>ACTIVITIES OF THE DEPARTMENTS</w:t>
      </w:r>
    </w:p>
    <w:p w:rsidR="008C4697" w:rsidRPr="008C4697" w:rsidRDefault="008C4697" w:rsidP="008C4697">
      <w:pPr>
        <w:spacing w:line="360" w:lineRule="auto"/>
        <w:jc w:val="both"/>
        <w:rPr>
          <w:rFonts w:asciiTheme="majorHAnsi" w:hAnsiTheme="majorHAnsi"/>
          <w:b/>
          <w:sz w:val="24"/>
          <w:szCs w:val="24"/>
          <w:u w:val="single"/>
        </w:rPr>
      </w:pPr>
      <w:r w:rsidRPr="008C4697">
        <w:rPr>
          <w:rFonts w:asciiTheme="majorHAnsi" w:hAnsiTheme="majorHAnsi"/>
          <w:b/>
          <w:sz w:val="24"/>
          <w:szCs w:val="24"/>
          <w:u w:val="single"/>
        </w:rPr>
        <w:t>DEPARTMENT OF ENGLISH</w:t>
      </w:r>
    </w:p>
    <w:p w:rsidR="008C4697" w:rsidRPr="008C4697" w:rsidRDefault="008C4697" w:rsidP="008C4697">
      <w:pPr>
        <w:spacing w:line="360" w:lineRule="auto"/>
        <w:jc w:val="both"/>
        <w:rPr>
          <w:rFonts w:asciiTheme="majorHAnsi" w:hAnsiTheme="majorHAnsi"/>
          <w:b/>
          <w:sz w:val="24"/>
          <w:szCs w:val="24"/>
        </w:rPr>
      </w:pPr>
      <w:r w:rsidRPr="008C4697">
        <w:rPr>
          <w:rFonts w:asciiTheme="majorHAnsi" w:hAnsiTheme="majorHAnsi"/>
          <w:b/>
          <w:sz w:val="24"/>
          <w:szCs w:val="24"/>
        </w:rPr>
        <w:t>Activities of the Department</w:t>
      </w:r>
    </w:p>
    <w:p w:rsidR="008C4697" w:rsidRPr="008C4697" w:rsidRDefault="008C4697" w:rsidP="008C4697">
      <w:pPr>
        <w:spacing w:line="360" w:lineRule="auto"/>
        <w:jc w:val="both"/>
        <w:rPr>
          <w:rFonts w:asciiTheme="majorHAnsi" w:hAnsiTheme="majorHAnsi"/>
          <w:b/>
          <w:sz w:val="24"/>
          <w:szCs w:val="24"/>
        </w:rPr>
      </w:pPr>
      <w:r w:rsidRPr="008C4697">
        <w:rPr>
          <w:rFonts w:asciiTheme="majorHAnsi" w:hAnsiTheme="majorHAnsi"/>
          <w:b/>
          <w:sz w:val="24"/>
          <w:szCs w:val="24"/>
        </w:rPr>
        <w:t>Dr. C.G. Shyamala was awarded the Doctorate degree by the University of Kannur.</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A one year Basic Grammar course was conducted</w:t>
      </w:r>
      <w:r w:rsidRPr="008C4697">
        <w:rPr>
          <w:rFonts w:asciiTheme="majorHAnsi" w:hAnsiTheme="majorHAnsi"/>
          <w:sz w:val="24"/>
          <w:szCs w:val="24"/>
        </w:rPr>
        <w:t xml:space="preserve"> for the UP students of Pallipuram UP School, Palakkad.</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A Talk by Mr.P. Vijaya Kumar (Rtd), Govt. Women’s College</w:t>
      </w:r>
      <w:r w:rsidRPr="008C4697">
        <w:rPr>
          <w:rFonts w:asciiTheme="majorHAnsi" w:hAnsiTheme="majorHAnsi"/>
          <w:sz w:val="24"/>
          <w:szCs w:val="24"/>
        </w:rPr>
        <w:t>, Trivandrum</w:t>
      </w:r>
      <w:r w:rsidRPr="008C4697">
        <w:rPr>
          <w:rFonts w:asciiTheme="majorHAnsi" w:hAnsiTheme="majorHAnsi"/>
          <w:bCs/>
          <w:sz w:val="24"/>
          <w:szCs w:val="24"/>
        </w:rPr>
        <w:t xml:space="preserve"> on “Language Competence through Literature” was organized between between 7 and 8 June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Paper Presentation of research scholars was conducted</w:t>
      </w:r>
      <w:r w:rsidRPr="008C4697">
        <w:rPr>
          <w:rFonts w:asciiTheme="majorHAnsi" w:hAnsiTheme="majorHAnsi"/>
          <w:sz w:val="24"/>
          <w:szCs w:val="24"/>
        </w:rPr>
        <w:t xml:space="preserve"> by the Research Centre for Comparative Studies was organized on 10 August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A short term cookery course on “Basic Culinary Skills” was conducted</w:t>
      </w:r>
      <w:r w:rsidRPr="008C4697">
        <w:rPr>
          <w:rFonts w:asciiTheme="majorHAnsi" w:hAnsiTheme="majorHAnsi"/>
          <w:sz w:val="24"/>
          <w:szCs w:val="24"/>
        </w:rPr>
        <w:t xml:space="preserve"> for the III</w:t>
      </w:r>
      <w:r w:rsidRPr="008C4697">
        <w:rPr>
          <w:rFonts w:asciiTheme="majorHAnsi" w:hAnsiTheme="majorHAnsi"/>
          <w:sz w:val="24"/>
          <w:szCs w:val="24"/>
          <w:vertAlign w:val="superscript"/>
        </w:rPr>
        <w:t xml:space="preserve"> </w:t>
      </w:r>
      <w:r w:rsidRPr="008C4697">
        <w:rPr>
          <w:rFonts w:asciiTheme="majorHAnsi" w:hAnsiTheme="majorHAnsi"/>
          <w:sz w:val="24"/>
          <w:szCs w:val="24"/>
        </w:rPr>
        <w:t>year degree students.</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The Association had organized a book review competition</w:t>
      </w:r>
      <w:r w:rsidRPr="008C4697">
        <w:rPr>
          <w:rFonts w:asciiTheme="majorHAnsi" w:hAnsiTheme="majorHAnsi"/>
          <w:sz w:val="24"/>
          <w:szCs w:val="24"/>
        </w:rPr>
        <w:t xml:space="preserve"> on 15 December 2018.</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 xml:space="preserve">The Research Forum paper presentation and release of the Vol 14 of the Research Journal </w:t>
      </w:r>
      <w:r w:rsidRPr="008C4697">
        <w:rPr>
          <w:rFonts w:asciiTheme="majorHAnsi" w:hAnsiTheme="majorHAnsi"/>
          <w:b/>
          <w:i/>
          <w:sz w:val="24"/>
          <w:szCs w:val="24"/>
        </w:rPr>
        <w:t>Pursuits</w:t>
      </w:r>
      <w:r w:rsidRPr="008C4697">
        <w:rPr>
          <w:rFonts w:asciiTheme="majorHAnsi" w:hAnsiTheme="majorHAnsi"/>
          <w:b/>
          <w:sz w:val="24"/>
          <w:szCs w:val="24"/>
        </w:rPr>
        <w:t xml:space="preserve"> </w:t>
      </w:r>
      <w:r w:rsidRPr="008C4697">
        <w:rPr>
          <w:rFonts w:asciiTheme="majorHAnsi" w:hAnsiTheme="majorHAnsi"/>
          <w:sz w:val="24"/>
          <w:szCs w:val="24"/>
        </w:rPr>
        <w:t>was on 15 December 2017. Dr. Sr. Lilly P.V., Principal, offered the felicitations and released the Journal.</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lastRenderedPageBreak/>
        <w:t>An intercollegiate paper presentation competition on ‘Nature in Literature’ was oraganised</w:t>
      </w:r>
      <w:r w:rsidRPr="008C4697">
        <w:rPr>
          <w:rFonts w:asciiTheme="majorHAnsi" w:hAnsiTheme="majorHAnsi"/>
          <w:sz w:val="24"/>
          <w:szCs w:val="24"/>
        </w:rPr>
        <w:t xml:space="preserve"> on 8 February 2018. Around 40 students from various colleges participated. </w:t>
      </w:r>
    </w:p>
    <w:p w:rsidR="008C4697" w:rsidRPr="008C4697" w:rsidRDefault="008C4697" w:rsidP="008C4697">
      <w:pPr>
        <w:spacing w:line="360" w:lineRule="auto"/>
        <w:jc w:val="both"/>
        <w:rPr>
          <w:rFonts w:asciiTheme="majorHAnsi" w:hAnsiTheme="majorHAnsi"/>
          <w:sz w:val="24"/>
          <w:szCs w:val="24"/>
        </w:rPr>
      </w:pPr>
      <w:r w:rsidRPr="008C4697">
        <w:rPr>
          <w:rFonts w:asciiTheme="majorHAnsi" w:eastAsia="Calibri" w:hAnsiTheme="majorHAnsi"/>
          <w:b/>
          <w:sz w:val="24"/>
          <w:szCs w:val="24"/>
        </w:rPr>
        <w:t>11 scholars are presently pursuing their PhD programme</w:t>
      </w:r>
      <w:r w:rsidRPr="008C4697">
        <w:rPr>
          <w:rFonts w:asciiTheme="majorHAnsi" w:eastAsia="Calibri" w:hAnsiTheme="majorHAnsi"/>
          <w:sz w:val="24"/>
          <w:szCs w:val="24"/>
        </w:rPr>
        <w:t xml:space="preserve"> at The Research Centre for Comparative Studies, PG Dept. of English, Mercy College, Palakkad</w:t>
      </w:r>
      <w:r w:rsidRPr="008C4697">
        <w:rPr>
          <w:rFonts w:asciiTheme="majorHAnsi" w:hAnsiTheme="majorHAnsi"/>
          <w:sz w:val="24"/>
          <w:szCs w:val="24"/>
        </w:rPr>
        <w:t>.</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Cs/>
          <w:sz w:val="24"/>
          <w:szCs w:val="24"/>
        </w:rPr>
        <w:t xml:space="preserve">A talk on </w:t>
      </w:r>
      <w:r w:rsidRPr="008C4697">
        <w:rPr>
          <w:rFonts w:asciiTheme="majorHAnsi" w:eastAsia="Calibri" w:hAnsiTheme="majorHAnsi"/>
          <w:bCs/>
          <w:sz w:val="24"/>
          <w:szCs w:val="24"/>
        </w:rPr>
        <w:t>Language Competence through Literature</w:t>
      </w:r>
      <w:r w:rsidRPr="008C4697">
        <w:rPr>
          <w:rFonts w:asciiTheme="majorHAnsi" w:hAnsiTheme="majorHAnsi"/>
          <w:bCs/>
          <w:sz w:val="24"/>
          <w:szCs w:val="24"/>
        </w:rPr>
        <w:t xml:space="preserve"> was given by </w:t>
      </w:r>
      <w:r w:rsidRPr="008C4697">
        <w:rPr>
          <w:rFonts w:asciiTheme="majorHAnsi" w:eastAsia="Calibri" w:hAnsiTheme="majorHAnsi"/>
          <w:sz w:val="24"/>
          <w:szCs w:val="24"/>
        </w:rPr>
        <w:t>Dr. S. Vinaya Kumar (Rtd),  Govt. Women’s  College, Trivandrum</w:t>
      </w:r>
      <w:r w:rsidRPr="008C4697">
        <w:rPr>
          <w:rFonts w:asciiTheme="majorHAnsi" w:hAnsiTheme="majorHAnsi"/>
          <w:sz w:val="24"/>
          <w:szCs w:val="24"/>
        </w:rPr>
        <w:t xml:space="preserve"> between 7 and 8 June 2017.</w:t>
      </w:r>
    </w:p>
    <w:p w:rsidR="008C4697" w:rsidRPr="008C4697" w:rsidRDefault="008C4697" w:rsidP="008C4697">
      <w:pPr>
        <w:spacing w:line="360" w:lineRule="auto"/>
        <w:jc w:val="both"/>
        <w:rPr>
          <w:rFonts w:asciiTheme="majorHAnsi" w:hAnsiTheme="majorHAnsi"/>
          <w:b/>
          <w:sz w:val="24"/>
          <w:szCs w:val="24"/>
        </w:rPr>
      </w:pPr>
      <w:r w:rsidRPr="008C4697">
        <w:rPr>
          <w:rFonts w:asciiTheme="majorHAnsi" w:hAnsiTheme="majorHAnsi"/>
          <w:b/>
          <w:sz w:val="24"/>
          <w:szCs w:val="24"/>
        </w:rPr>
        <w:t>Activities of the Faculty</w:t>
      </w:r>
    </w:p>
    <w:p w:rsidR="008C4697" w:rsidRPr="008C4697" w:rsidRDefault="008C4697" w:rsidP="008C4697">
      <w:pPr>
        <w:spacing w:line="360" w:lineRule="auto"/>
        <w:jc w:val="both"/>
        <w:rPr>
          <w:rFonts w:asciiTheme="majorHAnsi" w:hAnsiTheme="majorHAnsi"/>
          <w:sz w:val="24"/>
          <w:szCs w:val="24"/>
        </w:rPr>
      </w:pPr>
      <w:r w:rsidRPr="008C4697">
        <w:rPr>
          <w:rFonts w:asciiTheme="majorHAnsi" w:eastAsia="Calibri" w:hAnsiTheme="majorHAnsi"/>
          <w:b/>
          <w:sz w:val="24"/>
          <w:szCs w:val="24"/>
        </w:rPr>
        <w:t>Dr. Sheena John</w:t>
      </w:r>
      <w:r w:rsidRPr="008C4697">
        <w:rPr>
          <w:rFonts w:asciiTheme="majorHAnsi" w:hAnsiTheme="majorHAnsi"/>
          <w:b/>
          <w:sz w:val="24"/>
          <w:szCs w:val="24"/>
        </w:rPr>
        <w:t xml:space="preserve"> was the </w:t>
      </w:r>
      <w:r w:rsidRPr="008C4697">
        <w:rPr>
          <w:rFonts w:asciiTheme="majorHAnsi" w:eastAsia="Calibri" w:hAnsiTheme="majorHAnsi"/>
          <w:b/>
          <w:sz w:val="24"/>
          <w:szCs w:val="24"/>
        </w:rPr>
        <w:t>Subject Expert</w:t>
      </w:r>
      <w:r w:rsidRPr="008C4697">
        <w:rPr>
          <w:rFonts w:asciiTheme="majorHAnsi" w:hAnsiTheme="majorHAnsi"/>
          <w:sz w:val="24"/>
          <w:szCs w:val="24"/>
        </w:rPr>
        <w:t xml:space="preserve"> in the </w:t>
      </w:r>
      <w:r w:rsidRPr="008C4697">
        <w:rPr>
          <w:rFonts w:asciiTheme="majorHAnsi" w:eastAsia="Calibri" w:hAnsiTheme="majorHAnsi"/>
          <w:sz w:val="24"/>
          <w:szCs w:val="24"/>
        </w:rPr>
        <w:t xml:space="preserve"> FDP Selection Committee</w:t>
      </w:r>
      <w:r w:rsidRPr="008C4697">
        <w:rPr>
          <w:rFonts w:asciiTheme="majorHAnsi" w:hAnsiTheme="majorHAnsi"/>
          <w:sz w:val="24"/>
          <w:szCs w:val="24"/>
        </w:rPr>
        <w:t xml:space="preserve"> at </w:t>
      </w:r>
      <w:r w:rsidRPr="008C4697">
        <w:rPr>
          <w:rFonts w:asciiTheme="majorHAnsi" w:eastAsia="Calibri" w:hAnsiTheme="majorHAnsi"/>
          <w:sz w:val="24"/>
          <w:szCs w:val="24"/>
        </w:rPr>
        <w:t>Govt. Victoria College, Palakkad</w:t>
      </w:r>
      <w:r w:rsidRPr="008C4697">
        <w:rPr>
          <w:rFonts w:asciiTheme="majorHAnsi" w:hAnsiTheme="majorHAnsi"/>
          <w:sz w:val="24"/>
          <w:szCs w:val="24"/>
        </w:rPr>
        <w:t>.</w:t>
      </w:r>
    </w:p>
    <w:p w:rsidR="008C4697" w:rsidRPr="008C4697" w:rsidRDefault="008C4697" w:rsidP="008C4697">
      <w:pPr>
        <w:spacing w:line="360" w:lineRule="auto"/>
        <w:jc w:val="both"/>
        <w:rPr>
          <w:rFonts w:asciiTheme="majorHAnsi" w:hAnsiTheme="majorHAnsi"/>
          <w:sz w:val="24"/>
          <w:szCs w:val="24"/>
        </w:rPr>
      </w:pPr>
      <w:r w:rsidRPr="008C4697">
        <w:rPr>
          <w:rFonts w:asciiTheme="majorHAnsi" w:eastAsia="Calibri" w:hAnsiTheme="majorHAnsi"/>
          <w:b/>
          <w:sz w:val="24"/>
          <w:szCs w:val="24"/>
        </w:rPr>
        <w:t>Dr. Sheena John</w:t>
      </w:r>
      <w:r w:rsidRPr="008C4697">
        <w:rPr>
          <w:rFonts w:asciiTheme="majorHAnsi" w:hAnsiTheme="majorHAnsi"/>
          <w:b/>
          <w:sz w:val="24"/>
          <w:szCs w:val="24"/>
        </w:rPr>
        <w:t xml:space="preserve"> was the </w:t>
      </w:r>
      <w:r w:rsidRPr="008C4697">
        <w:rPr>
          <w:rFonts w:asciiTheme="majorHAnsi" w:eastAsia="Calibri" w:hAnsiTheme="majorHAnsi"/>
          <w:b/>
          <w:sz w:val="24"/>
          <w:szCs w:val="24"/>
        </w:rPr>
        <w:t>Subject Expert</w:t>
      </w:r>
      <w:r w:rsidRPr="008C4697">
        <w:rPr>
          <w:rFonts w:asciiTheme="majorHAnsi" w:hAnsiTheme="majorHAnsi"/>
          <w:sz w:val="24"/>
          <w:szCs w:val="24"/>
        </w:rPr>
        <w:t xml:space="preserve"> for the selection of </w:t>
      </w:r>
      <w:r w:rsidRPr="008C4697">
        <w:rPr>
          <w:rFonts w:asciiTheme="majorHAnsi" w:eastAsia="Calibri" w:hAnsiTheme="majorHAnsi"/>
          <w:sz w:val="24"/>
          <w:szCs w:val="24"/>
        </w:rPr>
        <w:t xml:space="preserve"> High School Asst (English),  Public Service Commission</w:t>
      </w:r>
      <w:r w:rsidRPr="008C4697">
        <w:rPr>
          <w:rFonts w:asciiTheme="majorHAnsi" w:hAnsiTheme="majorHAnsi"/>
          <w:sz w:val="24"/>
          <w:szCs w:val="24"/>
        </w:rPr>
        <w:t xml:space="preserve"> of the </w:t>
      </w:r>
      <w:r w:rsidRPr="008C4697">
        <w:rPr>
          <w:rFonts w:asciiTheme="majorHAnsi" w:eastAsia="Calibri" w:hAnsiTheme="majorHAnsi"/>
          <w:sz w:val="24"/>
          <w:szCs w:val="24"/>
        </w:rPr>
        <w:t>Govt. of Kerala</w:t>
      </w:r>
      <w:r w:rsidRPr="008C4697">
        <w:rPr>
          <w:rFonts w:asciiTheme="majorHAnsi" w:hAnsiTheme="majorHAnsi"/>
          <w:sz w:val="24"/>
          <w:szCs w:val="24"/>
        </w:rPr>
        <w:t>.</w:t>
      </w:r>
    </w:p>
    <w:p w:rsidR="008C4697" w:rsidRPr="008C4697" w:rsidRDefault="008C4697" w:rsidP="008C4697">
      <w:pPr>
        <w:pStyle w:val="BodyText"/>
        <w:spacing w:after="0" w:line="360" w:lineRule="auto"/>
        <w:jc w:val="both"/>
        <w:rPr>
          <w:rFonts w:asciiTheme="majorHAnsi" w:hAnsiTheme="majorHAnsi"/>
        </w:rPr>
      </w:pPr>
      <w:r w:rsidRPr="008C4697">
        <w:rPr>
          <w:rFonts w:asciiTheme="majorHAnsi" w:hAnsiTheme="majorHAnsi"/>
          <w:b/>
        </w:rPr>
        <w:t>Dr. Trisina M. Alappat is the Member</w:t>
      </w:r>
      <w:r w:rsidRPr="008C4697">
        <w:rPr>
          <w:rFonts w:asciiTheme="majorHAnsi" w:hAnsiTheme="majorHAnsi"/>
        </w:rPr>
        <w:t>, Board of Studies of St. Joseph’s College (Autonomous), Irinjalakuda.</w:t>
      </w:r>
    </w:p>
    <w:p w:rsidR="008C4697" w:rsidRPr="008C4697" w:rsidRDefault="008C4697" w:rsidP="008C4697">
      <w:pPr>
        <w:pStyle w:val="BodyText"/>
        <w:spacing w:after="0" w:line="360" w:lineRule="auto"/>
        <w:jc w:val="both"/>
        <w:rPr>
          <w:rFonts w:asciiTheme="majorHAnsi" w:hAnsiTheme="majorHAnsi"/>
        </w:rPr>
      </w:pPr>
      <w:r w:rsidRPr="008C4697">
        <w:rPr>
          <w:rFonts w:asciiTheme="majorHAnsi" w:hAnsiTheme="majorHAnsi"/>
          <w:b/>
        </w:rPr>
        <w:t>Dr. Trisina M. Alappat was the Subject Expert for the selection of High School Asst</w:t>
      </w:r>
      <w:r w:rsidRPr="008C4697">
        <w:rPr>
          <w:rFonts w:asciiTheme="majorHAnsi" w:hAnsiTheme="majorHAnsi"/>
        </w:rPr>
        <w:t xml:space="preserve"> (English), Public Service Commission of Govt. of Kerala. </w:t>
      </w:r>
    </w:p>
    <w:p w:rsidR="008C4697" w:rsidRPr="008C4697" w:rsidRDefault="008C4697" w:rsidP="008C4697">
      <w:pPr>
        <w:spacing w:line="360" w:lineRule="auto"/>
        <w:jc w:val="both"/>
        <w:rPr>
          <w:rFonts w:asciiTheme="majorHAnsi" w:hAnsiTheme="majorHAnsi"/>
          <w:bCs/>
          <w:sz w:val="24"/>
          <w:szCs w:val="24"/>
        </w:rPr>
      </w:pPr>
      <w:r w:rsidRPr="008C4697">
        <w:rPr>
          <w:rFonts w:asciiTheme="majorHAnsi" w:eastAsia="Calibri" w:hAnsiTheme="majorHAnsi"/>
          <w:b/>
          <w:bCs/>
          <w:iCs/>
          <w:sz w:val="24"/>
          <w:szCs w:val="24"/>
        </w:rPr>
        <w:t>Dr. Sheena John</w:t>
      </w:r>
      <w:r w:rsidRPr="008C4697">
        <w:rPr>
          <w:rFonts w:asciiTheme="majorHAnsi" w:hAnsiTheme="majorHAnsi"/>
          <w:b/>
          <w:sz w:val="24"/>
          <w:szCs w:val="24"/>
        </w:rPr>
        <w:t xml:space="preserve"> published a paper titled</w:t>
      </w:r>
      <w:r w:rsidRPr="008C4697">
        <w:rPr>
          <w:rFonts w:asciiTheme="majorHAnsi" w:hAnsiTheme="majorHAnsi"/>
          <w:sz w:val="24"/>
          <w:szCs w:val="24"/>
        </w:rPr>
        <w:t xml:space="preserve">  “</w:t>
      </w:r>
      <w:r w:rsidRPr="008C4697">
        <w:rPr>
          <w:rFonts w:asciiTheme="majorHAnsi" w:eastAsia="Calibri" w:hAnsiTheme="majorHAnsi"/>
          <w:sz w:val="24"/>
          <w:szCs w:val="24"/>
        </w:rPr>
        <w:t xml:space="preserve">Hannah Kent’s </w:t>
      </w:r>
      <w:r w:rsidRPr="008C4697">
        <w:rPr>
          <w:rFonts w:asciiTheme="majorHAnsi" w:eastAsia="Calibri" w:hAnsiTheme="majorHAnsi"/>
          <w:i/>
          <w:sz w:val="24"/>
          <w:szCs w:val="24"/>
        </w:rPr>
        <w:t>Burial Rites</w:t>
      </w:r>
      <w:r w:rsidRPr="008C4697">
        <w:rPr>
          <w:rFonts w:asciiTheme="majorHAnsi" w:eastAsia="Calibri" w:hAnsiTheme="majorHAnsi"/>
          <w:sz w:val="24"/>
          <w:szCs w:val="24"/>
        </w:rPr>
        <w:t>: A Narratological Approach</w:t>
      </w:r>
      <w:r w:rsidRPr="008C4697">
        <w:rPr>
          <w:rFonts w:asciiTheme="majorHAnsi" w:hAnsiTheme="majorHAnsi"/>
          <w:sz w:val="24"/>
          <w:szCs w:val="24"/>
        </w:rPr>
        <w:t xml:space="preserve">” in the International Journal </w:t>
      </w:r>
      <w:r w:rsidRPr="008C4697">
        <w:rPr>
          <w:rFonts w:asciiTheme="majorHAnsi" w:eastAsia="Calibri" w:hAnsiTheme="majorHAnsi"/>
          <w:bCs/>
          <w:i/>
          <w:sz w:val="24"/>
          <w:szCs w:val="24"/>
        </w:rPr>
        <w:t>Scholastic International</w:t>
      </w:r>
      <w:r w:rsidRPr="008C4697">
        <w:rPr>
          <w:rFonts w:asciiTheme="majorHAnsi" w:hAnsiTheme="majorHAnsi"/>
          <w:bCs/>
          <w:i/>
          <w:sz w:val="24"/>
          <w:szCs w:val="24"/>
        </w:rPr>
        <w:t xml:space="preserve"> </w:t>
      </w:r>
      <w:r w:rsidRPr="008C4697">
        <w:rPr>
          <w:rFonts w:asciiTheme="majorHAnsi" w:hAnsiTheme="majorHAnsi"/>
          <w:bCs/>
          <w:sz w:val="24"/>
          <w:szCs w:val="24"/>
        </w:rPr>
        <w:t>in April 2017.</w:t>
      </w:r>
    </w:p>
    <w:p w:rsidR="008C4697" w:rsidRPr="008C4697" w:rsidRDefault="008C4697" w:rsidP="008C4697">
      <w:pPr>
        <w:spacing w:line="360" w:lineRule="auto"/>
        <w:jc w:val="both"/>
        <w:rPr>
          <w:rFonts w:asciiTheme="majorHAnsi" w:hAnsiTheme="majorHAnsi"/>
          <w:bCs/>
          <w:sz w:val="24"/>
          <w:szCs w:val="24"/>
        </w:rPr>
      </w:pPr>
      <w:r w:rsidRPr="008C4697">
        <w:rPr>
          <w:rFonts w:asciiTheme="majorHAnsi" w:hAnsiTheme="majorHAnsi"/>
          <w:b/>
          <w:bCs/>
          <w:sz w:val="24"/>
          <w:szCs w:val="24"/>
        </w:rPr>
        <w:t>Dr. Praseedha G.</w:t>
      </w:r>
      <w:r w:rsidRPr="008C4697">
        <w:rPr>
          <w:rFonts w:asciiTheme="majorHAnsi" w:hAnsiTheme="majorHAnsi"/>
          <w:bCs/>
          <w:sz w:val="24"/>
          <w:szCs w:val="24"/>
        </w:rPr>
        <w:t xml:space="preserve"> </w:t>
      </w:r>
      <w:r w:rsidRPr="008C4697">
        <w:rPr>
          <w:rFonts w:asciiTheme="majorHAnsi" w:hAnsiTheme="majorHAnsi"/>
          <w:b/>
          <w:bCs/>
          <w:iCs/>
          <w:sz w:val="24"/>
          <w:szCs w:val="24"/>
        </w:rPr>
        <w:t>w</w:t>
      </w:r>
      <w:r w:rsidRPr="008C4697">
        <w:rPr>
          <w:rFonts w:asciiTheme="majorHAnsi" w:hAnsiTheme="majorHAnsi"/>
          <w:b/>
          <w:sz w:val="24"/>
          <w:szCs w:val="24"/>
        </w:rPr>
        <w:t>as the Resource Person</w:t>
      </w:r>
      <w:r w:rsidRPr="008C4697">
        <w:rPr>
          <w:rFonts w:asciiTheme="majorHAnsi" w:hAnsiTheme="majorHAnsi"/>
          <w:sz w:val="24"/>
          <w:szCs w:val="24"/>
        </w:rPr>
        <w:t xml:space="preserve"> at the National Workshop and spoke on “Soft Skills for a Bright Future” at Kongunadu Arts and Science College on 3 January 2018.</w:t>
      </w:r>
    </w:p>
    <w:p w:rsidR="008C4697" w:rsidRPr="008C4697" w:rsidRDefault="008C4697" w:rsidP="008C4697">
      <w:pPr>
        <w:spacing w:line="360" w:lineRule="auto"/>
        <w:jc w:val="both"/>
        <w:rPr>
          <w:rFonts w:asciiTheme="majorHAnsi" w:hAnsiTheme="majorHAnsi"/>
          <w:bCs/>
          <w:sz w:val="24"/>
          <w:szCs w:val="24"/>
        </w:rPr>
      </w:pPr>
      <w:r w:rsidRPr="008C4697">
        <w:rPr>
          <w:rFonts w:asciiTheme="majorHAnsi" w:eastAsia="Calibri" w:hAnsiTheme="majorHAnsi"/>
          <w:b/>
          <w:bCs/>
          <w:iCs/>
          <w:sz w:val="24"/>
          <w:szCs w:val="24"/>
        </w:rPr>
        <w:lastRenderedPageBreak/>
        <w:t>Dr. Praseedha G</w:t>
      </w:r>
      <w:r w:rsidRPr="008C4697">
        <w:rPr>
          <w:rFonts w:asciiTheme="majorHAnsi" w:eastAsia="Calibri" w:hAnsiTheme="majorHAnsi"/>
          <w:b/>
          <w:bCs/>
          <w:iCs/>
          <w:color w:val="C00000"/>
          <w:sz w:val="24"/>
          <w:szCs w:val="24"/>
        </w:rPr>
        <w:t>.</w:t>
      </w:r>
      <w:r w:rsidRPr="008C4697">
        <w:rPr>
          <w:rFonts w:asciiTheme="majorHAnsi" w:hAnsiTheme="majorHAnsi"/>
          <w:b/>
          <w:sz w:val="24"/>
          <w:szCs w:val="24"/>
        </w:rPr>
        <w:t xml:space="preserve"> published a paper titled</w:t>
      </w:r>
      <w:r w:rsidRPr="008C4697">
        <w:rPr>
          <w:rFonts w:asciiTheme="majorHAnsi" w:hAnsiTheme="majorHAnsi"/>
          <w:sz w:val="24"/>
          <w:szCs w:val="24"/>
        </w:rPr>
        <w:t xml:space="preserve"> “</w:t>
      </w:r>
      <w:r w:rsidRPr="008C4697">
        <w:rPr>
          <w:rFonts w:asciiTheme="majorHAnsi" w:eastAsia="Calibri" w:hAnsiTheme="majorHAnsi"/>
          <w:sz w:val="24"/>
          <w:szCs w:val="24"/>
        </w:rPr>
        <w:t>Re-Readings of the ‘I’s: An Overview of Criticism on Autobiographical writings</w:t>
      </w:r>
      <w:r w:rsidRPr="008C4697">
        <w:rPr>
          <w:rFonts w:asciiTheme="majorHAnsi" w:hAnsiTheme="majorHAnsi"/>
          <w:sz w:val="24"/>
          <w:szCs w:val="24"/>
        </w:rPr>
        <w:t xml:space="preserve">” in the International Journal </w:t>
      </w:r>
      <w:r w:rsidRPr="008C4697">
        <w:rPr>
          <w:rFonts w:asciiTheme="majorHAnsi" w:eastAsia="Calibri" w:hAnsiTheme="majorHAnsi"/>
          <w:bCs/>
          <w:i/>
          <w:sz w:val="24"/>
          <w:szCs w:val="24"/>
        </w:rPr>
        <w:t>Scholastic International</w:t>
      </w:r>
      <w:r w:rsidRPr="008C4697">
        <w:rPr>
          <w:rFonts w:asciiTheme="majorHAnsi" w:hAnsiTheme="majorHAnsi"/>
          <w:bCs/>
          <w:i/>
          <w:sz w:val="24"/>
          <w:szCs w:val="24"/>
        </w:rPr>
        <w:t xml:space="preserve"> </w:t>
      </w:r>
      <w:r w:rsidRPr="008C4697">
        <w:rPr>
          <w:rFonts w:asciiTheme="majorHAnsi" w:hAnsiTheme="majorHAnsi"/>
          <w:bCs/>
          <w:sz w:val="24"/>
          <w:szCs w:val="24"/>
        </w:rPr>
        <w:t>in April 2017.</w:t>
      </w:r>
    </w:p>
    <w:p w:rsidR="008C4697" w:rsidRPr="008C4697" w:rsidRDefault="008C4697" w:rsidP="008C4697">
      <w:pPr>
        <w:spacing w:after="0" w:line="360" w:lineRule="auto"/>
        <w:jc w:val="both"/>
        <w:rPr>
          <w:rFonts w:asciiTheme="majorHAnsi" w:hAnsiTheme="majorHAnsi"/>
          <w:b/>
          <w:sz w:val="24"/>
          <w:szCs w:val="24"/>
        </w:rPr>
      </w:pPr>
      <w:r w:rsidRPr="008C4697">
        <w:rPr>
          <w:rFonts w:asciiTheme="majorHAnsi" w:eastAsia="Calibri" w:hAnsiTheme="majorHAnsi"/>
          <w:b/>
          <w:bCs/>
          <w:iCs/>
          <w:sz w:val="24"/>
          <w:szCs w:val="24"/>
        </w:rPr>
        <w:t>Dr. Praseedha G</w:t>
      </w:r>
      <w:r w:rsidRPr="008C4697">
        <w:rPr>
          <w:rFonts w:asciiTheme="majorHAnsi" w:eastAsia="Calibri" w:hAnsiTheme="majorHAnsi"/>
          <w:b/>
          <w:bCs/>
          <w:iCs/>
          <w:color w:val="C00000"/>
          <w:sz w:val="24"/>
          <w:szCs w:val="24"/>
        </w:rPr>
        <w:t>.</w:t>
      </w:r>
      <w:r w:rsidRPr="008C4697">
        <w:rPr>
          <w:rFonts w:asciiTheme="majorHAnsi" w:hAnsiTheme="majorHAnsi"/>
          <w:b/>
          <w:sz w:val="24"/>
          <w:szCs w:val="24"/>
        </w:rPr>
        <w:t xml:space="preserve"> presented a paper titled</w:t>
      </w:r>
      <w:r w:rsidRPr="008C4697">
        <w:rPr>
          <w:rFonts w:asciiTheme="majorHAnsi" w:hAnsiTheme="majorHAnsi"/>
          <w:sz w:val="24"/>
          <w:szCs w:val="24"/>
        </w:rPr>
        <w:t xml:space="preserve"> </w:t>
      </w:r>
      <w:r w:rsidRPr="008C4697">
        <w:rPr>
          <w:rFonts w:asciiTheme="majorHAnsi" w:eastAsia="Times New Roman" w:hAnsiTheme="majorHAnsi"/>
          <w:sz w:val="24"/>
          <w:szCs w:val="24"/>
          <w:lang w:eastAsia="en-IN"/>
        </w:rPr>
        <w:t>“Oppression makes even a wise person mad: An Analysis of Harriet Jacobs’Incidents in the Life of a Slave Girl as a Protest Narrative” in the International seminar,’</w:t>
      </w:r>
      <w:r w:rsidRPr="008C4697">
        <w:rPr>
          <w:rFonts w:asciiTheme="majorHAnsi" w:eastAsia="Calibri" w:hAnsiTheme="majorHAnsi"/>
          <w:sz w:val="24"/>
          <w:szCs w:val="24"/>
        </w:rPr>
        <w:t>Active Vs Reactive Texts: Literature, Language, Criticism, Theory And Translation</w:t>
      </w:r>
      <w:r w:rsidRPr="008C4697">
        <w:rPr>
          <w:rFonts w:asciiTheme="majorHAnsi" w:hAnsiTheme="majorHAnsi"/>
          <w:sz w:val="24"/>
          <w:szCs w:val="24"/>
        </w:rPr>
        <w:t>’ at at NGM College, Pollachi on 5  August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bCs/>
          <w:iCs/>
          <w:sz w:val="24"/>
          <w:szCs w:val="24"/>
        </w:rPr>
        <w:t>Dr.Nila N. w</w:t>
      </w:r>
      <w:r w:rsidRPr="008C4697">
        <w:rPr>
          <w:rFonts w:asciiTheme="majorHAnsi" w:hAnsiTheme="majorHAnsi"/>
          <w:b/>
          <w:sz w:val="24"/>
          <w:szCs w:val="24"/>
        </w:rPr>
        <w:t>as the Resource Person</w:t>
      </w:r>
      <w:r w:rsidRPr="008C4697">
        <w:rPr>
          <w:rFonts w:asciiTheme="majorHAnsi" w:hAnsiTheme="majorHAnsi"/>
          <w:sz w:val="24"/>
          <w:szCs w:val="24"/>
        </w:rPr>
        <w:t xml:space="preserve"> for a regional seminar on Literature in Life at Bharathmatha College of Arts and Science, Kozhinjampara, Palakkad on 5 August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bCs/>
          <w:iCs/>
          <w:sz w:val="24"/>
          <w:szCs w:val="24"/>
        </w:rPr>
        <w:t>Dr.Nila N. w</w:t>
      </w:r>
      <w:r w:rsidRPr="008C4697">
        <w:rPr>
          <w:rFonts w:asciiTheme="majorHAnsi" w:hAnsiTheme="majorHAnsi"/>
          <w:b/>
          <w:sz w:val="24"/>
          <w:szCs w:val="24"/>
        </w:rPr>
        <w:t xml:space="preserve">as the Resource Person in </w:t>
      </w:r>
      <w:r w:rsidRPr="008C4697">
        <w:rPr>
          <w:rFonts w:asciiTheme="majorHAnsi" w:hAnsiTheme="majorHAnsi"/>
          <w:sz w:val="24"/>
          <w:szCs w:val="24"/>
        </w:rPr>
        <w:t>the UGC sponsored Seminar on the topic Literary Theories and Their Application to Books. On 23 August 2017 at NSS Vyasa College,Vadakancheri.</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bCs/>
          <w:iCs/>
          <w:sz w:val="24"/>
          <w:szCs w:val="24"/>
        </w:rPr>
        <w:t>Dr.Nila N. w</w:t>
      </w:r>
      <w:r w:rsidRPr="008C4697">
        <w:rPr>
          <w:rFonts w:asciiTheme="majorHAnsi" w:hAnsiTheme="majorHAnsi"/>
          <w:b/>
          <w:sz w:val="24"/>
          <w:szCs w:val="24"/>
        </w:rPr>
        <w:t xml:space="preserve">as the Resource Person and spoke on “Importance of Correct Grammar in Spoken English” </w:t>
      </w:r>
      <w:r w:rsidRPr="008C4697">
        <w:rPr>
          <w:rFonts w:asciiTheme="majorHAnsi" w:hAnsiTheme="majorHAnsi"/>
          <w:sz w:val="24"/>
          <w:szCs w:val="24"/>
        </w:rPr>
        <w:t>at Transparent Academy, College Road, Palakkad on 27 January 2018.</w:t>
      </w:r>
    </w:p>
    <w:p w:rsidR="008C4697" w:rsidRPr="008C4697" w:rsidRDefault="008C4697" w:rsidP="008C4697">
      <w:pPr>
        <w:spacing w:after="0" w:line="360" w:lineRule="auto"/>
        <w:jc w:val="both"/>
        <w:rPr>
          <w:rFonts w:asciiTheme="majorHAnsi" w:hAnsiTheme="majorHAnsi"/>
          <w:b/>
          <w:sz w:val="24"/>
          <w:szCs w:val="24"/>
        </w:rPr>
      </w:pPr>
      <w:r w:rsidRPr="008C4697">
        <w:rPr>
          <w:rFonts w:asciiTheme="majorHAnsi" w:hAnsiTheme="majorHAnsi"/>
          <w:b/>
          <w:bCs/>
          <w:iCs/>
          <w:sz w:val="24"/>
          <w:szCs w:val="24"/>
        </w:rPr>
        <w:t xml:space="preserve">Dr.Nila N. </w:t>
      </w:r>
      <w:r w:rsidRPr="008C4697">
        <w:rPr>
          <w:rFonts w:asciiTheme="majorHAnsi" w:hAnsiTheme="majorHAnsi"/>
          <w:b/>
          <w:sz w:val="24"/>
          <w:szCs w:val="24"/>
        </w:rPr>
        <w:t xml:space="preserve">was the subject Expert </w:t>
      </w:r>
      <w:r w:rsidRPr="008C4697">
        <w:rPr>
          <w:rFonts w:asciiTheme="majorHAnsi" w:hAnsiTheme="majorHAnsi"/>
          <w:sz w:val="24"/>
          <w:szCs w:val="24"/>
        </w:rPr>
        <w:t xml:space="preserve">and chaired a session </w:t>
      </w:r>
      <w:r w:rsidRPr="008C4697">
        <w:rPr>
          <w:rFonts w:asciiTheme="majorHAnsi" w:eastAsia="Times New Roman" w:hAnsiTheme="majorHAnsi"/>
          <w:sz w:val="24"/>
          <w:szCs w:val="24"/>
          <w:lang w:eastAsia="en-IN"/>
        </w:rPr>
        <w:t>in the International seminar,  ‘</w:t>
      </w:r>
      <w:r w:rsidRPr="008C4697">
        <w:rPr>
          <w:rFonts w:asciiTheme="majorHAnsi" w:eastAsia="Calibri" w:hAnsiTheme="majorHAnsi"/>
          <w:sz w:val="24"/>
          <w:szCs w:val="24"/>
        </w:rPr>
        <w:t>Active Vs Reactive Texts: Literature, Language, Criticism, Theory And Translation</w:t>
      </w:r>
      <w:r w:rsidRPr="008C4697">
        <w:rPr>
          <w:rFonts w:asciiTheme="majorHAnsi" w:hAnsiTheme="majorHAnsi"/>
          <w:sz w:val="24"/>
          <w:szCs w:val="24"/>
        </w:rPr>
        <w:t>’ at at NGM College, Pollachi on 4  August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bCs/>
          <w:iCs/>
          <w:sz w:val="24"/>
          <w:szCs w:val="24"/>
        </w:rPr>
        <w:t>Dr.Nila N. w</w:t>
      </w:r>
      <w:r w:rsidRPr="008C4697">
        <w:rPr>
          <w:rFonts w:asciiTheme="majorHAnsi" w:hAnsiTheme="majorHAnsi"/>
          <w:b/>
          <w:sz w:val="24"/>
          <w:szCs w:val="24"/>
        </w:rPr>
        <w:t xml:space="preserve">as the Resource Person </w:t>
      </w:r>
      <w:r w:rsidRPr="008C4697">
        <w:rPr>
          <w:rFonts w:asciiTheme="majorHAnsi" w:hAnsiTheme="majorHAnsi"/>
          <w:sz w:val="24"/>
          <w:szCs w:val="24"/>
        </w:rPr>
        <w:t>and conducted a workshop on “Communicative Skills for Interpersonal Skills” at Ahalia School of Engineering on 7 October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bCs/>
          <w:iCs/>
          <w:sz w:val="24"/>
          <w:szCs w:val="24"/>
        </w:rPr>
        <w:lastRenderedPageBreak/>
        <w:t>Dr.Nila N. w</w:t>
      </w:r>
      <w:r w:rsidRPr="008C4697">
        <w:rPr>
          <w:rFonts w:asciiTheme="majorHAnsi" w:hAnsiTheme="majorHAnsi"/>
          <w:b/>
          <w:sz w:val="24"/>
          <w:szCs w:val="24"/>
        </w:rPr>
        <w:t xml:space="preserve">as the Resource Person </w:t>
      </w:r>
      <w:r w:rsidRPr="008C4697">
        <w:rPr>
          <w:rFonts w:asciiTheme="majorHAnsi" w:hAnsiTheme="majorHAnsi"/>
          <w:sz w:val="24"/>
          <w:szCs w:val="24"/>
        </w:rPr>
        <w:t>and conducted a full day workshop on “The Strategies in the Methodologies of English Language Acquisition” at Yuvakshetra College of Arts and Management on 8 November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bCs/>
          <w:iCs/>
          <w:sz w:val="24"/>
          <w:szCs w:val="24"/>
        </w:rPr>
        <w:t>Dr.Nila N. w</w:t>
      </w:r>
      <w:r w:rsidRPr="008C4697">
        <w:rPr>
          <w:rFonts w:asciiTheme="majorHAnsi" w:hAnsiTheme="majorHAnsi"/>
          <w:b/>
          <w:sz w:val="24"/>
          <w:szCs w:val="24"/>
        </w:rPr>
        <w:t xml:space="preserve">as the Resource Person and spoke on “Communicative Skills and Spoken English” </w:t>
      </w:r>
      <w:r w:rsidRPr="008C4697">
        <w:rPr>
          <w:rFonts w:asciiTheme="majorHAnsi" w:hAnsiTheme="majorHAnsi"/>
          <w:sz w:val="24"/>
          <w:szCs w:val="24"/>
        </w:rPr>
        <w:t>at AJK College, Coimbatore on 7 February 2018.</w:t>
      </w:r>
    </w:p>
    <w:p w:rsidR="008C4697" w:rsidRPr="008C4697" w:rsidRDefault="008C4697" w:rsidP="008C4697">
      <w:pPr>
        <w:spacing w:line="360" w:lineRule="auto"/>
        <w:jc w:val="both"/>
        <w:rPr>
          <w:rFonts w:asciiTheme="majorHAnsi" w:hAnsiTheme="majorHAnsi"/>
          <w:bCs/>
          <w:iCs/>
          <w:sz w:val="24"/>
          <w:szCs w:val="24"/>
        </w:rPr>
      </w:pPr>
      <w:r w:rsidRPr="008C4697">
        <w:rPr>
          <w:rFonts w:asciiTheme="majorHAnsi" w:hAnsiTheme="majorHAnsi"/>
          <w:b/>
          <w:bCs/>
          <w:iCs/>
          <w:sz w:val="24"/>
          <w:szCs w:val="24"/>
        </w:rPr>
        <w:t>Dr.Nila N published a paper titled</w:t>
      </w:r>
      <w:r w:rsidRPr="008C4697">
        <w:rPr>
          <w:rFonts w:asciiTheme="majorHAnsi" w:hAnsiTheme="majorHAnsi"/>
          <w:bCs/>
          <w:iCs/>
          <w:sz w:val="24"/>
          <w:szCs w:val="24"/>
        </w:rPr>
        <w:t xml:space="preserve"> “Dissidence in </w:t>
      </w:r>
      <w:r w:rsidRPr="008C4697">
        <w:rPr>
          <w:rFonts w:asciiTheme="majorHAnsi" w:hAnsiTheme="majorHAnsi"/>
          <w:bCs/>
          <w:i/>
          <w:iCs/>
          <w:sz w:val="24"/>
          <w:szCs w:val="24"/>
        </w:rPr>
        <w:t>Jihadi Jane</w:t>
      </w:r>
      <w:r w:rsidRPr="008C4697">
        <w:rPr>
          <w:rFonts w:asciiTheme="majorHAnsi" w:hAnsiTheme="majorHAnsi"/>
          <w:bCs/>
          <w:iCs/>
          <w:sz w:val="24"/>
          <w:szCs w:val="24"/>
        </w:rPr>
        <w:t xml:space="preserve"> by Tabish Khair” in the International Online book titled Women at Cross Roads :Multidisplinary Perspectives published by PSGR Krishnammal College For Women, Coimbatore with IMPACT FACTOR 4.6 in June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bCs/>
          <w:iCs/>
          <w:sz w:val="24"/>
          <w:szCs w:val="24"/>
        </w:rPr>
        <w:t>Dr.Nila N published a paper titled</w:t>
      </w:r>
      <w:r w:rsidRPr="008C4697">
        <w:rPr>
          <w:rFonts w:asciiTheme="majorHAnsi" w:hAnsiTheme="majorHAnsi"/>
          <w:b/>
          <w:sz w:val="24"/>
          <w:szCs w:val="24"/>
        </w:rPr>
        <w:t xml:space="preserve"> “</w:t>
      </w:r>
      <w:r w:rsidRPr="008C4697">
        <w:rPr>
          <w:rFonts w:asciiTheme="majorHAnsi" w:hAnsiTheme="majorHAnsi"/>
          <w:sz w:val="24"/>
          <w:szCs w:val="24"/>
        </w:rPr>
        <w:t xml:space="preserve">Memory and Vocabulary Building: An Analysis of the Paul Pimsleur Language Acquisition Method for Indian Learners” </w:t>
      </w:r>
      <w:r w:rsidRPr="008C4697">
        <w:rPr>
          <w:rFonts w:asciiTheme="majorHAnsi" w:hAnsiTheme="majorHAnsi"/>
          <w:bCs/>
          <w:sz w:val="24"/>
          <w:szCs w:val="24"/>
        </w:rPr>
        <w:t>in</w:t>
      </w:r>
      <w:r w:rsidRPr="008C4697">
        <w:rPr>
          <w:rFonts w:asciiTheme="majorHAnsi" w:hAnsiTheme="majorHAnsi"/>
          <w:sz w:val="24"/>
          <w:szCs w:val="24"/>
        </w:rPr>
        <w:t xml:space="preserve"> the International Journal of Trend in Research and Development, an International Peer Reviewed, Open Access Journal with ISSN:2394-9333 in October 2017. </w:t>
      </w:r>
    </w:p>
    <w:p w:rsidR="008C4697" w:rsidRPr="008C4697" w:rsidRDefault="008C4697" w:rsidP="008C4697">
      <w:pPr>
        <w:tabs>
          <w:tab w:val="left" w:pos="3780"/>
          <w:tab w:val="left" w:pos="4680"/>
        </w:tabs>
        <w:spacing w:line="360" w:lineRule="auto"/>
        <w:jc w:val="both"/>
        <w:rPr>
          <w:rFonts w:asciiTheme="majorHAnsi" w:hAnsiTheme="majorHAnsi"/>
          <w:bCs/>
          <w:iCs/>
          <w:sz w:val="24"/>
          <w:szCs w:val="24"/>
        </w:rPr>
      </w:pPr>
      <w:r w:rsidRPr="008C4697">
        <w:rPr>
          <w:rFonts w:asciiTheme="majorHAnsi" w:hAnsiTheme="majorHAnsi"/>
          <w:b/>
          <w:bCs/>
          <w:iCs/>
          <w:sz w:val="24"/>
          <w:szCs w:val="24"/>
        </w:rPr>
        <w:t>Dr.Nila N published a paper titled</w:t>
      </w:r>
      <w:r w:rsidRPr="008C4697">
        <w:rPr>
          <w:rFonts w:asciiTheme="majorHAnsi" w:hAnsiTheme="majorHAnsi"/>
          <w:b/>
          <w:sz w:val="24"/>
          <w:szCs w:val="24"/>
        </w:rPr>
        <w:t xml:space="preserve"> </w:t>
      </w:r>
      <w:r w:rsidRPr="008C4697">
        <w:rPr>
          <w:rFonts w:asciiTheme="majorHAnsi" w:hAnsiTheme="majorHAnsi"/>
          <w:sz w:val="24"/>
          <w:szCs w:val="24"/>
        </w:rPr>
        <w:t xml:space="preserve">“Finn a Catalyst to Change: A Post Colonial Reading of Mark Twain’s </w:t>
      </w:r>
      <w:r w:rsidRPr="008C4697">
        <w:rPr>
          <w:rFonts w:asciiTheme="majorHAnsi" w:hAnsiTheme="majorHAnsi"/>
          <w:i/>
          <w:sz w:val="24"/>
          <w:szCs w:val="24"/>
        </w:rPr>
        <w:t xml:space="preserve">Adventures of Huckleberry Finn” </w:t>
      </w:r>
      <w:r w:rsidRPr="008C4697">
        <w:rPr>
          <w:rFonts w:asciiTheme="majorHAnsi" w:hAnsiTheme="majorHAnsi"/>
          <w:sz w:val="24"/>
          <w:szCs w:val="24"/>
        </w:rPr>
        <w:t xml:space="preserve">in the International Journal </w:t>
      </w:r>
      <w:r w:rsidRPr="008C4697">
        <w:rPr>
          <w:rFonts w:asciiTheme="majorHAnsi" w:hAnsiTheme="majorHAnsi"/>
          <w:bCs/>
          <w:i/>
          <w:sz w:val="24"/>
          <w:szCs w:val="24"/>
        </w:rPr>
        <w:t xml:space="preserve">Scholastic Internatoinal </w:t>
      </w:r>
      <w:r w:rsidRPr="008C4697">
        <w:rPr>
          <w:rFonts w:asciiTheme="majorHAnsi" w:hAnsiTheme="majorHAnsi"/>
          <w:bCs/>
          <w:sz w:val="24"/>
          <w:szCs w:val="24"/>
        </w:rPr>
        <w:t>Vol 4.No.1 in April 2017.94-100.</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bCs/>
          <w:iCs/>
          <w:sz w:val="24"/>
          <w:szCs w:val="24"/>
        </w:rPr>
        <w:t>Dr.Nila N published a paper titled</w:t>
      </w:r>
      <w:r w:rsidRPr="008C4697">
        <w:rPr>
          <w:rFonts w:asciiTheme="majorHAnsi" w:hAnsiTheme="majorHAnsi"/>
          <w:bCs/>
          <w:sz w:val="24"/>
          <w:szCs w:val="24"/>
        </w:rPr>
        <w:t xml:space="preserve"> “</w:t>
      </w:r>
      <w:r w:rsidRPr="008C4697">
        <w:rPr>
          <w:rFonts w:asciiTheme="majorHAnsi" w:hAnsiTheme="majorHAnsi"/>
          <w:sz w:val="24"/>
          <w:szCs w:val="24"/>
        </w:rPr>
        <w:t xml:space="preserve">An Ecofeminist Reading of Anita Desai’s </w:t>
      </w:r>
      <w:r w:rsidRPr="008C4697">
        <w:rPr>
          <w:rFonts w:asciiTheme="majorHAnsi" w:hAnsiTheme="majorHAnsi"/>
          <w:i/>
          <w:sz w:val="24"/>
          <w:szCs w:val="24"/>
        </w:rPr>
        <w:t>Fire on the Mountain</w:t>
      </w:r>
      <w:r w:rsidRPr="008C4697">
        <w:rPr>
          <w:rFonts w:asciiTheme="majorHAnsi" w:hAnsiTheme="majorHAnsi"/>
          <w:sz w:val="24"/>
          <w:szCs w:val="24"/>
        </w:rPr>
        <w:t>” in the Kongunadu Research Journal.,Vol 4, with ISSN2349-2694 in January 2017.36-40.</w:t>
      </w:r>
    </w:p>
    <w:p w:rsidR="008C4697" w:rsidRPr="008C4697" w:rsidRDefault="008C4697" w:rsidP="008C4697">
      <w:pPr>
        <w:spacing w:line="360" w:lineRule="auto"/>
        <w:jc w:val="both"/>
        <w:rPr>
          <w:rFonts w:asciiTheme="majorHAnsi" w:hAnsiTheme="majorHAnsi"/>
          <w:bCs/>
          <w:iCs/>
          <w:sz w:val="24"/>
          <w:szCs w:val="24"/>
        </w:rPr>
      </w:pPr>
      <w:r w:rsidRPr="008C4697">
        <w:rPr>
          <w:rFonts w:asciiTheme="majorHAnsi" w:hAnsiTheme="majorHAnsi"/>
          <w:b/>
          <w:bCs/>
          <w:iCs/>
          <w:sz w:val="24"/>
          <w:szCs w:val="24"/>
        </w:rPr>
        <w:t>Dr.Nila N published a paper titled</w:t>
      </w:r>
      <w:r w:rsidRPr="008C4697">
        <w:rPr>
          <w:rFonts w:asciiTheme="majorHAnsi" w:hAnsiTheme="majorHAnsi"/>
          <w:b/>
          <w:sz w:val="24"/>
          <w:szCs w:val="24"/>
        </w:rPr>
        <w:t xml:space="preserve"> </w:t>
      </w:r>
      <w:r w:rsidRPr="008C4697">
        <w:rPr>
          <w:rFonts w:asciiTheme="majorHAnsi" w:hAnsiTheme="majorHAnsi"/>
          <w:bCs/>
          <w:iCs/>
          <w:sz w:val="24"/>
          <w:szCs w:val="24"/>
        </w:rPr>
        <w:t xml:space="preserve">Live and Let Live in </w:t>
      </w:r>
      <w:r w:rsidRPr="008C4697">
        <w:rPr>
          <w:rFonts w:asciiTheme="majorHAnsi" w:hAnsiTheme="majorHAnsi"/>
          <w:bCs/>
          <w:i/>
          <w:iCs/>
          <w:sz w:val="24"/>
          <w:szCs w:val="24"/>
        </w:rPr>
        <w:t xml:space="preserve">Born Free </w:t>
      </w:r>
      <w:r w:rsidRPr="008C4697">
        <w:rPr>
          <w:rFonts w:asciiTheme="majorHAnsi" w:hAnsiTheme="majorHAnsi"/>
          <w:bCs/>
          <w:iCs/>
          <w:sz w:val="24"/>
          <w:szCs w:val="24"/>
        </w:rPr>
        <w:t>as Geographical Syllepsis against Anthropocentrism. In the book titled  Ecology and Cultural Semantics with ISBN number 978-81-7255-077-6 in 2016. 121-125.</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bCs/>
          <w:iCs/>
          <w:sz w:val="24"/>
          <w:szCs w:val="24"/>
        </w:rPr>
        <w:lastRenderedPageBreak/>
        <w:t>Dr.Nila N presented a paper titled</w:t>
      </w:r>
      <w:r w:rsidRPr="008C4697">
        <w:rPr>
          <w:rFonts w:asciiTheme="majorHAnsi" w:hAnsiTheme="majorHAnsi"/>
          <w:b/>
          <w:sz w:val="24"/>
          <w:szCs w:val="24"/>
        </w:rPr>
        <w:t xml:space="preserve"> “</w:t>
      </w:r>
      <w:r w:rsidRPr="008C4697">
        <w:rPr>
          <w:rFonts w:asciiTheme="majorHAnsi" w:hAnsiTheme="majorHAnsi"/>
          <w:sz w:val="24"/>
          <w:szCs w:val="24"/>
        </w:rPr>
        <w:t xml:space="preserve">Memory and Vocabulary Building: An Analysis of the Paul Pimsleur Language Acquisition Method for Indian Learners” </w:t>
      </w:r>
      <w:r w:rsidRPr="008C4697">
        <w:rPr>
          <w:rFonts w:asciiTheme="majorHAnsi" w:hAnsiTheme="majorHAnsi"/>
          <w:bCs/>
          <w:sz w:val="24"/>
          <w:szCs w:val="24"/>
        </w:rPr>
        <w:t xml:space="preserve"> </w:t>
      </w:r>
      <w:r w:rsidRPr="008C4697">
        <w:rPr>
          <w:rFonts w:asciiTheme="majorHAnsi" w:hAnsiTheme="majorHAnsi"/>
          <w:sz w:val="24"/>
          <w:szCs w:val="24"/>
        </w:rPr>
        <w:t>in the International Conference on Active Vs Reactive Texts: Literature, Language, Criticism, Theory And Translation at NGM College, Pollachi between 4 and 5 August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Dr.Nila N Presented a paper titled</w:t>
      </w:r>
      <w:r w:rsidRPr="008C4697">
        <w:rPr>
          <w:rFonts w:asciiTheme="majorHAnsi" w:hAnsiTheme="majorHAnsi"/>
          <w:sz w:val="24"/>
          <w:szCs w:val="24"/>
        </w:rPr>
        <w:t xml:space="preserve"> “ Dissidence in </w:t>
      </w:r>
      <w:r w:rsidRPr="008C4697">
        <w:rPr>
          <w:rFonts w:asciiTheme="majorHAnsi" w:hAnsiTheme="majorHAnsi"/>
          <w:i/>
          <w:sz w:val="24"/>
          <w:szCs w:val="24"/>
        </w:rPr>
        <w:t>Jihadi Jane</w:t>
      </w:r>
      <w:r w:rsidRPr="008C4697">
        <w:rPr>
          <w:rFonts w:asciiTheme="majorHAnsi" w:hAnsiTheme="majorHAnsi"/>
          <w:sz w:val="24"/>
          <w:szCs w:val="24"/>
        </w:rPr>
        <w:t xml:space="preserve"> of Thabish Khair” in the National Seminar at PSGR Krishnammal College , Coimbatore on 6 February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 xml:space="preserve">Dr.Nila N Presented a paper titled </w:t>
      </w:r>
      <w:r w:rsidRPr="008C4697">
        <w:rPr>
          <w:rFonts w:asciiTheme="majorHAnsi" w:hAnsiTheme="majorHAnsi"/>
          <w:sz w:val="24"/>
          <w:szCs w:val="24"/>
        </w:rPr>
        <w:t>“</w:t>
      </w:r>
      <w:r w:rsidRPr="008C4697">
        <w:rPr>
          <w:rFonts w:asciiTheme="majorHAnsi" w:hAnsiTheme="majorHAnsi"/>
          <w:bCs/>
          <w:sz w:val="24"/>
          <w:szCs w:val="24"/>
        </w:rPr>
        <w:t xml:space="preserve">"Euclidean Space in the Quest for Truth: A Critical Analysis of the Culture of the Spiritual function in </w:t>
      </w:r>
      <w:r w:rsidRPr="008C4697">
        <w:rPr>
          <w:rFonts w:asciiTheme="majorHAnsi" w:hAnsiTheme="majorHAnsi"/>
          <w:bCs/>
          <w:i/>
          <w:iCs/>
          <w:sz w:val="24"/>
          <w:szCs w:val="24"/>
        </w:rPr>
        <w:t>Siddhartha</w:t>
      </w:r>
      <w:r w:rsidRPr="008C4697">
        <w:rPr>
          <w:rFonts w:asciiTheme="majorHAnsi" w:hAnsiTheme="majorHAnsi"/>
          <w:bCs/>
          <w:sz w:val="24"/>
          <w:szCs w:val="24"/>
        </w:rPr>
        <w:t xml:space="preserve"> of Herman Hesse" in the National Seminar </w:t>
      </w:r>
      <w:r w:rsidRPr="008C4697">
        <w:rPr>
          <w:rFonts w:asciiTheme="majorHAnsi" w:hAnsiTheme="majorHAnsi"/>
          <w:sz w:val="24"/>
          <w:szCs w:val="24"/>
        </w:rPr>
        <w:t>on</w:t>
      </w:r>
      <w:r w:rsidRPr="008C4697">
        <w:rPr>
          <w:rFonts w:asciiTheme="majorHAnsi" w:hAnsiTheme="majorHAnsi"/>
          <w:b/>
          <w:bCs/>
          <w:i/>
          <w:iCs/>
          <w:sz w:val="24"/>
          <w:szCs w:val="24"/>
        </w:rPr>
        <w:t xml:space="preserve"> </w:t>
      </w:r>
      <w:r w:rsidRPr="008C4697">
        <w:rPr>
          <w:rFonts w:asciiTheme="majorHAnsi" w:hAnsiTheme="majorHAnsi"/>
          <w:b/>
          <w:bCs/>
          <w:iCs/>
          <w:sz w:val="24"/>
          <w:szCs w:val="24"/>
        </w:rPr>
        <w:t>‘</w:t>
      </w:r>
      <w:r w:rsidRPr="008C4697">
        <w:rPr>
          <w:rFonts w:asciiTheme="majorHAnsi" w:hAnsiTheme="majorHAnsi"/>
          <w:iCs/>
          <w:sz w:val="24"/>
          <w:szCs w:val="24"/>
        </w:rPr>
        <w:t>Cultural Studies: Cultural Confluence in Literature’</w:t>
      </w:r>
      <w:r w:rsidRPr="008C4697">
        <w:rPr>
          <w:rFonts w:asciiTheme="majorHAnsi" w:hAnsiTheme="majorHAnsi"/>
          <w:i/>
          <w:iCs/>
          <w:sz w:val="24"/>
          <w:szCs w:val="24"/>
        </w:rPr>
        <w:t xml:space="preserve"> </w:t>
      </w:r>
      <w:r w:rsidRPr="008C4697">
        <w:rPr>
          <w:rFonts w:asciiTheme="majorHAnsi" w:hAnsiTheme="majorHAnsi"/>
          <w:sz w:val="24"/>
          <w:szCs w:val="24"/>
        </w:rPr>
        <w:t xml:space="preserve">held on </w:t>
      </w:r>
      <w:r w:rsidRPr="008C4697">
        <w:rPr>
          <w:rStyle w:val="aqj"/>
          <w:rFonts w:asciiTheme="majorHAnsi" w:hAnsiTheme="majorHAnsi"/>
          <w:sz w:val="24"/>
          <w:szCs w:val="24"/>
        </w:rPr>
        <w:t>16 February 2018</w:t>
      </w:r>
      <w:r w:rsidRPr="008C4697">
        <w:rPr>
          <w:rFonts w:asciiTheme="majorHAnsi" w:hAnsiTheme="majorHAnsi"/>
          <w:sz w:val="24"/>
          <w:szCs w:val="24"/>
        </w:rPr>
        <w:t xml:space="preserve"> at PSGR Krishnammal College for Women, Coimbatore.</w:t>
      </w:r>
    </w:p>
    <w:p w:rsidR="008C4697" w:rsidRPr="008C4697" w:rsidRDefault="008C4697" w:rsidP="008C4697">
      <w:pPr>
        <w:pStyle w:val="Title"/>
        <w:spacing w:line="360" w:lineRule="auto"/>
        <w:jc w:val="both"/>
        <w:rPr>
          <w:b/>
          <w:sz w:val="24"/>
          <w:szCs w:val="24"/>
        </w:rPr>
      </w:pPr>
      <w:r w:rsidRPr="008C4697">
        <w:rPr>
          <w:sz w:val="24"/>
          <w:szCs w:val="24"/>
        </w:rPr>
        <w:t>Dr. C.G.Shyamala</w:t>
      </w:r>
      <w:r w:rsidRPr="008C4697">
        <w:rPr>
          <w:iCs/>
          <w:sz w:val="24"/>
          <w:szCs w:val="24"/>
        </w:rPr>
        <w:t xml:space="preserve"> is  a reviewer of the International journal </w:t>
      </w:r>
      <w:r w:rsidRPr="008C4697">
        <w:rPr>
          <w:i/>
          <w:iCs/>
          <w:sz w:val="24"/>
          <w:szCs w:val="24"/>
        </w:rPr>
        <w:t>Literaria</w:t>
      </w:r>
      <w:r w:rsidRPr="008C4697">
        <w:rPr>
          <w:iCs/>
          <w:sz w:val="24"/>
          <w:szCs w:val="24"/>
        </w:rPr>
        <w:t xml:space="preserve">- </w:t>
      </w:r>
      <w:r w:rsidRPr="008C4697">
        <w:rPr>
          <w:sz w:val="24"/>
          <w:szCs w:val="24"/>
        </w:rPr>
        <w:t>-An International Journal of New Literature across the World-  Bahri Publications</w:t>
      </w:r>
      <w:r w:rsidRPr="008C4697">
        <w:rPr>
          <w:iCs/>
          <w:sz w:val="24"/>
          <w:szCs w:val="24"/>
        </w:rPr>
        <w:t xml:space="preserve">. </w:t>
      </w:r>
      <w:r w:rsidRPr="008C4697">
        <w:rPr>
          <w:sz w:val="24"/>
          <w:szCs w:val="24"/>
        </w:rPr>
        <w:t>Vol. 7. No. 1-2 Jan-Dec 2017.</w:t>
      </w:r>
      <w:r w:rsidRPr="008C4697">
        <w:rPr>
          <w:iCs/>
          <w:sz w:val="24"/>
          <w:szCs w:val="24"/>
        </w:rPr>
        <w:t xml:space="preserve"> I</w:t>
      </w:r>
      <w:r w:rsidRPr="008C4697">
        <w:rPr>
          <w:sz w:val="24"/>
          <w:szCs w:val="24"/>
        </w:rPr>
        <w:t>SSN 2229-4600.</w:t>
      </w:r>
    </w:p>
    <w:p w:rsidR="008C4697" w:rsidRPr="008C4697" w:rsidRDefault="008C4697" w:rsidP="008C4697">
      <w:pPr>
        <w:pStyle w:val="Title"/>
        <w:spacing w:line="360" w:lineRule="auto"/>
        <w:jc w:val="both"/>
        <w:rPr>
          <w:sz w:val="24"/>
          <w:szCs w:val="24"/>
        </w:rPr>
      </w:pPr>
      <w:r w:rsidRPr="008C4697">
        <w:rPr>
          <w:sz w:val="24"/>
          <w:szCs w:val="24"/>
        </w:rPr>
        <w:t>Dr. C.G.Shyamala is a member  in the Board of Studies of Bharatiyar University, Coimbatore.</w:t>
      </w:r>
    </w:p>
    <w:p w:rsidR="008C4697" w:rsidRPr="008C4697" w:rsidRDefault="008C4697" w:rsidP="008C4697">
      <w:pPr>
        <w:pStyle w:val="Title"/>
        <w:spacing w:line="360" w:lineRule="auto"/>
        <w:jc w:val="both"/>
        <w:rPr>
          <w:sz w:val="24"/>
          <w:szCs w:val="24"/>
        </w:rPr>
      </w:pPr>
    </w:p>
    <w:p w:rsidR="008C4697" w:rsidRPr="008C4697" w:rsidRDefault="008C4697" w:rsidP="008C4697">
      <w:pPr>
        <w:spacing w:line="360" w:lineRule="auto"/>
        <w:jc w:val="both"/>
        <w:rPr>
          <w:rFonts w:asciiTheme="majorHAnsi" w:hAnsiTheme="majorHAnsi"/>
          <w:bCs/>
          <w:sz w:val="24"/>
          <w:szCs w:val="24"/>
          <w:shd w:val="clear" w:color="auto" w:fill="FFFFFF"/>
        </w:rPr>
      </w:pPr>
      <w:r w:rsidRPr="008C4697">
        <w:rPr>
          <w:rFonts w:asciiTheme="majorHAnsi" w:eastAsia="Calibri" w:hAnsiTheme="majorHAnsi"/>
          <w:b/>
          <w:sz w:val="24"/>
          <w:szCs w:val="24"/>
        </w:rPr>
        <w:t>Dr. C.G.Shyamala</w:t>
      </w:r>
      <w:r w:rsidRPr="008C4697">
        <w:rPr>
          <w:rFonts w:asciiTheme="majorHAnsi" w:hAnsiTheme="majorHAnsi"/>
          <w:b/>
          <w:sz w:val="24"/>
          <w:szCs w:val="24"/>
        </w:rPr>
        <w:t xml:space="preserve"> was the r</w:t>
      </w:r>
      <w:r w:rsidRPr="008C4697">
        <w:rPr>
          <w:rFonts w:asciiTheme="majorHAnsi" w:eastAsia="Calibri" w:hAnsiTheme="majorHAnsi"/>
          <w:b/>
          <w:sz w:val="24"/>
          <w:szCs w:val="24"/>
        </w:rPr>
        <w:t>esource Person</w:t>
      </w:r>
      <w:r w:rsidRPr="008C4697">
        <w:rPr>
          <w:rFonts w:asciiTheme="majorHAnsi" w:hAnsiTheme="majorHAnsi"/>
          <w:sz w:val="24"/>
          <w:szCs w:val="24"/>
        </w:rPr>
        <w:t xml:space="preserve"> and spoke on </w:t>
      </w:r>
      <w:r w:rsidRPr="008C4697">
        <w:rPr>
          <w:rFonts w:asciiTheme="majorHAnsi" w:eastAsia="Calibri" w:hAnsiTheme="majorHAnsi"/>
          <w:bCs/>
          <w:sz w:val="24"/>
          <w:szCs w:val="24"/>
          <w:shd w:val="clear" w:color="auto" w:fill="FFFFFF"/>
        </w:rPr>
        <w:t>Fundamentals of Research Methodology</w:t>
      </w:r>
      <w:r w:rsidRPr="008C4697">
        <w:rPr>
          <w:rFonts w:asciiTheme="majorHAnsi" w:hAnsiTheme="majorHAnsi"/>
          <w:bCs/>
          <w:sz w:val="24"/>
          <w:szCs w:val="24"/>
          <w:shd w:val="clear" w:color="auto" w:fill="FFFFFF"/>
        </w:rPr>
        <w:t xml:space="preserve"> for U.G. students bat </w:t>
      </w:r>
      <w:r w:rsidRPr="008C4697">
        <w:rPr>
          <w:rFonts w:asciiTheme="majorHAnsi" w:eastAsia="Calibri" w:hAnsiTheme="majorHAnsi"/>
          <w:bCs/>
          <w:sz w:val="24"/>
          <w:szCs w:val="24"/>
          <w:shd w:val="clear" w:color="auto" w:fill="FFFFFF"/>
        </w:rPr>
        <w:t>KR’s Sree Narayana College, Valancherry</w:t>
      </w:r>
      <w:r w:rsidRPr="008C4697">
        <w:rPr>
          <w:rFonts w:asciiTheme="majorHAnsi" w:hAnsiTheme="majorHAnsi"/>
          <w:bCs/>
          <w:sz w:val="24"/>
          <w:szCs w:val="24"/>
          <w:shd w:val="clear" w:color="auto" w:fill="FFFFFF"/>
        </w:rPr>
        <w:t xml:space="preserve"> on </w:t>
      </w:r>
      <w:r w:rsidRPr="008C4697">
        <w:rPr>
          <w:rFonts w:asciiTheme="majorHAnsi" w:eastAsia="Calibri" w:hAnsiTheme="majorHAnsi"/>
          <w:bCs/>
          <w:sz w:val="24"/>
          <w:szCs w:val="24"/>
          <w:shd w:val="clear" w:color="auto" w:fill="FFFFFF"/>
        </w:rPr>
        <w:t>22 July 2017</w:t>
      </w:r>
      <w:r w:rsidRPr="008C4697">
        <w:rPr>
          <w:rFonts w:asciiTheme="majorHAnsi" w:hAnsiTheme="majorHAnsi"/>
          <w:bCs/>
          <w:sz w:val="24"/>
          <w:szCs w:val="24"/>
          <w:shd w:val="clear" w:color="auto" w:fill="FFFFFF"/>
        </w:rPr>
        <w:t>.</w:t>
      </w:r>
    </w:p>
    <w:p w:rsidR="008C4697" w:rsidRPr="008C4697" w:rsidRDefault="008C4697" w:rsidP="008C4697">
      <w:pPr>
        <w:tabs>
          <w:tab w:val="left" w:pos="360"/>
          <w:tab w:val="left" w:pos="5760"/>
        </w:tabs>
        <w:spacing w:after="0" w:line="360" w:lineRule="auto"/>
        <w:jc w:val="both"/>
        <w:rPr>
          <w:rFonts w:asciiTheme="majorHAnsi" w:hAnsiTheme="majorHAnsi"/>
          <w:bCs/>
          <w:sz w:val="24"/>
          <w:szCs w:val="24"/>
          <w:shd w:val="clear" w:color="auto" w:fill="FFFFFF"/>
        </w:rPr>
      </w:pPr>
      <w:r w:rsidRPr="008C4697">
        <w:rPr>
          <w:rFonts w:asciiTheme="majorHAnsi" w:eastAsia="Calibri" w:hAnsiTheme="majorHAnsi"/>
          <w:b/>
          <w:sz w:val="24"/>
          <w:szCs w:val="24"/>
        </w:rPr>
        <w:lastRenderedPageBreak/>
        <w:t>Dr. C.G.Shyamala</w:t>
      </w:r>
      <w:r w:rsidRPr="008C4697">
        <w:rPr>
          <w:rFonts w:asciiTheme="majorHAnsi" w:hAnsiTheme="majorHAnsi"/>
          <w:b/>
          <w:sz w:val="24"/>
          <w:szCs w:val="24"/>
        </w:rPr>
        <w:t xml:space="preserve"> was the r</w:t>
      </w:r>
      <w:r w:rsidRPr="008C4697">
        <w:rPr>
          <w:rFonts w:asciiTheme="majorHAnsi" w:eastAsia="Calibri" w:hAnsiTheme="majorHAnsi"/>
          <w:b/>
          <w:sz w:val="24"/>
          <w:szCs w:val="24"/>
        </w:rPr>
        <w:t>esource Person</w:t>
      </w:r>
      <w:r w:rsidRPr="008C4697">
        <w:rPr>
          <w:rFonts w:asciiTheme="majorHAnsi" w:hAnsiTheme="majorHAnsi"/>
          <w:b/>
          <w:sz w:val="24"/>
          <w:szCs w:val="24"/>
        </w:rPr>
        <w:t xml:space="preserve"> and spoke on </w:t>
      </w:r>
      <w:r w:rsidRPr="008C4697">
        <w:rPr>
          <w:rFonts w:asciiTheme="majorHAnsi" w:hAnsiTheme="majorHAnsi"/>
          <w:sz w:val="24"/>
          <w:szCs w:val="24"/>
        </w:rPr>
        <w:t>Research</w:t>
      </w:r>
      <w:r w:rsidRPr="008C4697">
        <w:rPr>
          <w:rFonts w:asciiTheme="majorHAnsi" w:eastAsia="Calibri" w:hAnsiTheme="majorHAnsi"/>
          <w:bCs/>
          <w:sz w:val="24"/>
          <w:szCs w:val="24"/>
          <w:shd w:val="clear" w:color="auto" w:fill="FFFFFF"/>
        </w:rPr>
        <w:t xml:space="preserve"> Methodology: A Reconnaissance</w:t>
      </w:r>
      <w:r w:rsidRPr="008C4697">
        <w:rPr>
          <w:rFonts w:asciiTheme="majorHAnsi" w:hAnsiTheme="majorHAnsi"/>
          <w:bCs/>
          <w:sz w:val="24"/>
          <w:szCs w:val="24"/>
          <w:shd w:val="clear" w:color="auto" w:fill="FFFFFF"/>
        </w:rPr>
        <w:t xml:space="preserve"> for PhD candidates at </w:t>
      </w:r>
      <w:r w:rsidRPr="008C4697">
        <w:rPr>
          <w:rFonts w:asciiTheme="majorHAnsi" w:eastAsia="Calibri" w:hAnsiTheme="majorHAnsi"/>
          <w:bCs/>
          <w:sz w:val="24"/>
          <w:szCs w:val="24"/>
          <w:shd w:val="clear" w:color="auto" w:fill="FFFFFF"/>
        </w:rPr>
        <w:t>Sree Kerala Varma College, Thrissur</w:t>
      </w:r>
      <w:r w:rsidRPr="008C4697">
        <w:rPr>
          <w:rFonts w:asciiTheme="majorHAnsi" w:hAnsiTheme="majorHAnsi"/>
          <w:bCs/>
          <w:sz w:val="24"/>
          <w:szCs w:val="24"/>
          <w:shd w:val="clear" w:color="auto" w:fill="FFFFFF"/>
        </w:rPr>
        <w:t xml:space="preserve"> on </w:t>
      </w:r>
      <w:r w:rsidRPr="008C4697">
        <w:rPr>
          <w:rFonts w:asciiTheme="majorHAnsi" w:eastAsia="Calibri" w:hAnsiTheme="majorHAnsi"/>
          <w:bCs/>
          <w:sz w:val="24"/>
          <w:szCs w:val="24"/>
          <w:shd w:val="clear" w:color="auto" w:fill="FFFFFF"/>
        </w:rPr>
        <w:t>26 Aug</w:t>
      </w:r>
      <w:r w:rsidRPr="008C4697">
        <w:rPr>
          <w:rFonts w:asciiTheme="majorHAnsi" w:hAnsiTheme="majorHAnsi"/>
          <w:bCs/>
          <w:sz w:val="24"/>
          <w:szCs w:val="24"/>
          <w:shd w:val="clear" w:color="auto" w:fill="FFFFFF"/>
        </w:rPr>
        <w:t>ust</w:t>
      </w:r>
      <w:r w:rsidRPr="008C4697">
        <w:rPr>
          <w:rFonts w:asciiTheme="majorHAnsi" w:eastAsia="Calibri" w:hAnsiTheme="majorHAnsi"/>
          <w:bCs/>
          <w:sz w:val="24"/>
          <w:szCs w:val="24"/>
          <w:shd w:val="clear" w:color="auto" w:fill="FFFFFF"/>
        </w:rPr>
        <w:t xml:space="preserve"> 2017</w:t>
      </w:r>
      <w:r w:rsidRPr="008C4697">
        <w:rPr>
          <w:rFonts w:asciiTheme="majorHAnsi" w:hAnsiTheme="majorHAnsi"/>
          <w:bCs/>
          <w:sz w:val="24"/>
          <w:szCs w:val="24"/>
          <w:shd w:val="clear" w:color="auto" w:fill="FFFFFF"/>
        </w:rPr>
        <w:t>.</w:t>
      </w:r>
    </w:p>
    <w:p w:rsidR="008C4697" w:rsidRPr="008C4697" w:rsidRDefault="008C4697" w:rsidP="008C4697">
      <w:pPr>
        <w:spacing w:line="360" w:lineRule="auto"/>
        <w:jc w:val="both"/>
        <w:rPr>
          <w:rFonts w:asciiTheme="majorHAnsi" w:hAnsiTheme="majorHAnsi"/>
          <w:iCs/>
          <w:sz w:val="24"/>
          <w:szCs w:val="24"/>
        </w:rPr>
      </w:pPr>
      <w:r w:rsidRPr="008C4697">
        <w:rPr>
          <w:rFonts w:asciiTheme="majorHAnsi" w:eastAsia="Calibri" w:hAnsiTheme="majorHAnsi"/>
          <w:b/>
          <w:bCs/>
          <w:sz w:val="24"/>
          <w:szCs w:val="24"/>
        </w:rPr>
        <w:t>Dr.C.G.Shyamala</w:t>
      </w:r>
      <w:r w:rsidRPr="008C4697">
        <w:rPr>
          <w:rFonts w:asciiTheme="majorHAnsi" w:hAnsiTheme="majorHAnsi"/>
          <w:b/>
          <w:bCs/>
          <w:sz w:val="24"/>
          <w:szCs w:val="24"/>
        </w:rPr>
        <w:t xml:space="preserve"> published a chapter titled “</w:t>
      </w:r>
      <w:r w:rsidRPr="008C4697">
        <w:rPr>
          <w:rFonts w:asciiTheme="majorHAnsi" w:eastAsia="Calibri" w:hAnsiTheme="majorHAnsi"/>
          <w:bCs/>
          <w:iCs/>
          <w:sz w:val="24"/>
          <w:szCs w:val="24"/>
        </w:rPr>
        <w:t>The Body and the Landscape: Re-casting the Body Traumatic”</w:t>
      </w:r>
      <w:r w:rsidRPr="008C4697">
        <w:rPr>
          <w:rFonts w:asciiTheme="majorHAnsi" w:hAnsiTheme="majorHAnsi"/>
          <w:iCs/>
          <w:sz w:val="24"/>
          <w:szCs w:val="24"/>
        </w:rPr>
        <w:t xml:space="preserve"> in the book titled </w:t>
      </w:r>
      <w:r w:rsidRPr="008C4697">
        <w:rPr>
          <w:rFonts w:asciiTheme="majorHAnsi" w:eastAsia="Calibri" w:hAnsiTheme="majorHAnsi"/>
          <w:i/>
          <w:iCs/>
          <w:sz w:val="24"/>
          <w:szCs w:val="24"/>
        </w:rPr>
        <w:t>Representations of Femininity: Society, Identity and NationalLiterature</w:t>
      </w:r>
      <w:r w:rsidRPr="008C4697">
        <w:rPr>
          <w:rFonts w:asciiTheme="majorHAnsi" w:hAnsiTheme="majorHAnsi"/>
          <w:i/>
          <w:iCs/>
          <w:sz w:val="24"/>
          <w:szCs w:val="24"/>
        </w:rPr>
        <w:t xml:space="preserve"> </w:t>
      </w:r>
      <w:r w:rsidRPr="008C4697">
        <w:rPr>
          <w:rFonts w:asciiTheme="majorHAnsi" w:hAnsiTheme="majorHAnsi"/>
          <w:iCs/>
          <w:sz w:val="24"/>
          <w:szCs w:val="24"/>
        </w:rPr>
        <w:t>, Atlantic Publishers , New Delhi.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eastAsia="Calibri" w:hAnsiTheme="majorHAnsi"/>
          <w:b/>
          <w:sz w:val="24"/>
          <w:szCs w:val="24"/>
        </w:rPr>
        <w:t>Dr. C.G.Shyamala</w:t>
      </w:r>
      <w:r w:rsidRPr="008C4697">
        <w:rPr>
          <w:rFonts w:asciiTheme="majorHAnsi" w:hAnsiTheme="majorHAnsi"/>
          <w:sz w:val="24"/>
          <w:szCs w:val="24"/>
        </w:rPr>
        <w:t xml:space="preserve"> </w:t>
      </w:r>
      <w:r w:rsidRPr="008C4697">
        <w:rPr>
          <w:rFonts w:asciiTheme="majorHAnsi" w:hAnsiTheme="majorHAnsi"/>
          <w:b/>
          <w:sz w:val="24"/>
          <w:szCs w:val="24"/>
        </w:rPr>
        <w:t xml:space="preserve">was the plenary speaker </w:t>
      </w:r>
      <w:r w:rsidRPr="008C4697">
        <w:rPr>
          <w:rFonts w:asciiTheme="majorHAnsi" w:eastAsia="Calibri" w:hAnsiTheme="majorHAnsi"/>
          <w:b/>
          <w:sz w:val="24"/>
          <w:szCs w:val="24"/>
        </w:rPr>
        <w:t>and spoke on</w:t>
      </w:r>
      <w:r w:rsidRPr="008C4697">
        <w:rPr>
          <w:rFonts w:asciiTheme="majorHAnsi" w:eastAsia="Calibri" w:hAnsiTheme="majorHAnsi"/>
          <w:sz w:val="24"/>
          <w:szCs w:val="24"/>
        </w:rPr>
        <w:t>“Between Fiction and Life Writing: Complexities of Shifting Identity”</w:t>
      </w:r>
      <w:r w:rsidRPr="008C4697">
        <w:rPr>
          <w:rFonts w:asciiTheme="majorHAnsi" w:hAnsiTheme="majorHAnsi"/>
          <w:sz w:val="24"/>
          <w:szCs w:val="24"/>
        </w:rPr>
        <w:t xml:space="preserve"> in the </w:t>
      </w:r>
      <w:r w:rsidRPr="008C4697">
        <w:rPr>
          <w:rFonts w:asciiTheme="majorHAnsi" w:eastAsia="Calibri" w:hAnsiTheme="majorHAnsi"/>
          <w:sz w:val="24"/>
          <w:szCs w:val="24"/>
        </w:rPr>
        <w:t>International Seminar on “Representation of Reality in Inclusive Literature”</w:t>
      </w:r>
      <w:r w:rsidRPr="008C4697">
        <w:rPr>
          <w:rFonts w:asciiTheme="majorHAnsi" w:hAnsiTheme="majorHAnsi"/>
          <w:sz w:val="24"/>
          <w:szCs w:val="24"/>
        </w:rPr>
        <w:t xml:space="preserve"> at </w:t>
      </w:r>
      <w:r w:rsidRPr="008C4697">
        <w:rPr>
          <w:rFonts w:asciiTheme="majorHAnsi" w:eastAsia="Calibri" w:hAnsiTheme="majorHAnsi"/>
          <w:sz w:val="24"/>
          <w:szCs w:val="24"/>
        </w:rPr>
        <w:t>Sahrdaya College of Advanced Studies, Kodakara, Thrissur , Kerala</w:t>
      </w:r>
      <w:r w:rsidRPr="008C4697">
        <w:rPr>
          <w:rFonts w:asciiTheme="majorHAnsi" w:hAnsiTheme="majorHAnsi"/>
          <w:sz w:val="24"/>
          <w:szCs w:val="24"/>
        </w:rPr>
        <w:t xml:space="preserve"> between </w:t>
      </w:r>
      <w:r w:rsidRPr="008C4697">
        <w:rPr>
          <w:rFonts w:asciiTheme="majorHAnsi" w:eastAsia="Calibri" w:hAnsiTheme="majorHAnsi"/>
          <w:sz w:val="24"/>
          <w:szCs w:val="24"/>
        </w:rPr>
        <w:t>16 and 17 Nov</w:t>
      </w:r>
      <w:r w:rsidRPr="008C4697">
        <w:rPr>
          <w:rFonts w:asciiTheme="majorHAnsi" w:hAnsiTheme="majorHAnsi"/>
          <w:sz w:val="24"/>
          <w:szCs w:val="24"/>
        </w:rPr>
        <w:t xml:space="preserve">ember </w:t>
      </w:r>
      <w:r w:rsidRPr="008C4697">
        <w:rPr>
          <w:rFonts w:asciiTheme="majorHAnsi" w:eastAsia="Calibri" w:hAnsiTheme="majorHAnsi"/>
          <w:sz w:val="24"/>
          <w:szCs w:val="24"/>
        </w:rPr>
        <w:t>2017</w:t>
      </w:r>
      <w:r w:rsidRPr="008C4697">
        <w:rPr>
          <w:rFonts w:asciiTheme="majorHAnsi" w:hAnsiTheme="majorHAnsi"/>
          <w:sz w:val="24"/>
          <w:szCs w:val="24"/>
        </w:rPr>
        <w:t>.</w:t>
      </w:r>
    </w:p>
    <w:p w:rsidR="008C4697" w:rsidRPr="008C4697" w:rsidRDefault="008C4697" w:rsidP="008C4697">
      <w:pPr>
        <w:tabs>
          <w:tab w:val="left" w:pos="360"/>
          <w:tab w:val="left" w:pos="5760"/>
        </w:tabs>
        <w:spacing w:after="0" w:line="360" w:lineRule="auto"/>
        <w:jc w:val="both"/>
        <w:rPr>
          <w:rFonts w:asciiTheme="majorHAnsi" w:hAnsiTheme="majorHAnsi"/>
          <w:sz w:val="24"/>
          <w:szCs w:val="24"/>
        </w:rPr>
      </w:pPr>
      <w:r w:rsidRPr="008C4697">
        <w:rPr>
          <w:rFonts w:asciiTheme="majorHAnsi" w:eastAsia="Calibri" w:hAnsiTheme="majorHAnsi"/>
          <w:b/>
          <w:sz w:val="24"/>
          <w:szCs w:val="24"/>
        </w:rPr>
        <w:t>Dr. C.G.Shyamala</w:t>
      </w:r>
      <w:r w:rsidRPr="008C4697">
        <w:rPr>
          <w:rFonts w:asciiTheme="majorHAnsi" w:hAnsiTheme="majorHAnsi"/>
          <w:sz w:val="24"/>
          <w:szCs w:val="24"/>
        </w:rPr>
        <w:t xml:space="preserve"> </w:t>
      </w:r>
      <w:r w:rsidRPr="008C4697">
        <w:rPr>
          <w:rFonts w:asciiTheme="majorHAnsi" w:hAnsiTheme="majorHAnsi"/>
          <w:b/>
          <w:sz w:val="24"/>
          <w:szCs w:val="24"/>
        </w:rPr>
        <w:t>was the r</w:t>
      </w:r>
      <w:r w:rsidRPr="008C4697">
        <w:rPr>
          <w:rFonts w:asciiTheme="majorHAnsi" w:eastAsia="Calibri" w:hAnsiTheme="majorHAnsi"/>
          <w:b/>
          <w:sz w:val="24"/>
          <w:szCs w:val="24"/>
        </w:rPr>
        <w:t xml:space="preserve">esource Person and spoke on </w:t>
      </w:r>
      <w:r w:rsidRPr="008C4697">
        <w:rPr>
          <w:rFonts w:asciiTheme="majorHAnsi" w:eastAsia="Calibri" w:hAnsiTheme="majorHAnsi"/>
          <w:bCs/>
          <w:sz w:val="24"/>
          <w:szCs w:val="24"/>
          <w:shd w:val="clear" w:color="auto" w:fill="FFFFFF"/>
        </w:rPr>
        <w:t xml:space="preserve">“Literary Research and Methodology” for UG and PG students </w:t>
      </w:r>
      <w:r w:rsidRPr="008C4697">
        <w:rPr>
          <w:rFonts w:asciiTheme="majorHAnsi" w:hAnsiTheme="majorHAnsi"/>
          <w:sz w:val="24"/>
          <w:szCs w:val="24"/>
        </w:rPr>
        <w:t xml:space="preserve">at </w:t>
      </w:r>
      <w:r w:rsidRPr="008C4697">
        <w:rPr>
          <w:rFonts w:asciiTheme="majorHAnsi" w:eastAsia="Calibri" w:hAnsiTheme="majorHAnsi"/>
          <w:bCs/>
          <w:sz w:val="24"/>
          <w:szCs w:val="24"/>
          <w:shd w:val="clear" w:color="auto" w:fill="FFFFFF"/>
        </w:rPr>
        <w:t>Vimala College (Autonomous), Thrissur, Kerala</w:t>
      </w:r>
      <w:r w:rsidRPr="008C4697">
        <w:rPr>
          <w:rFonts w:asciiTheme="majorHAnsi" w:hAnsiTheme="majorHAnsi"/>
          <w:bCs/>
          <w:sz w:val="24"/>
          <w:szCs w:val="24"/>
          <w:shd w:val="clear" w:color="auto" w:fill="FFFFFF"/>
        </w:rPr>
        <w:t xml:space="preserve"> on </w:t>
      </w:r>
      <w:r w:rsidRPr="008C4697">
        <w:rPr>
          <w:rFonts w:asciiTheme="majorHAnsi" w:eastAsia="Calibri" w:hAnsiTheme="majorHAnsi"/>
          <w:bCs/>
          <w:sz w:val="24"/>
          <w:szCs w:val="24"/>
          <w:shd w:val="clear" w:color="auto" w:fill="FFFFFF"/>
        </w:rPr>
        <w:t>28 Nov.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eastAsia="Calibri" w:hAnsiTheme="majorHAnsi"/>
          <w:b/>
          <w:sz w:val="24"/>
          <w:szCs w:val="24"/>
        </w:rPr>
        <w:t>Dr. C.G.Shyamala</w:t>
      </w:r>
      <w:r w:rsidRPr="008C4697">
        <w:rPr>
          <w:rFonts w:asciiTheme="majorHAnsi" w:hAnsiTheme="majorHAnsi"/>
          <w:sz w:val="24"/>
          <w:szCs w:val="24"/>
        </w:rPr>
        <w:t xml:space="preserve"> </w:t>
      </w:r>
      <w:r w:rsidRPr="008C4697">
        <w:rPr>
          <w:rFonts w:asciiTheme="majorHAnsi" w:hAnsiTheme="majorHAnsi"/>
          <w:b/>
          <w:sz w:val="24"/>
          <w:szCs w:val="24"/>
        </w:rPr>
        <w:t>was the r</w:t>
      </w:r>
      <w:r w:rsidRPr="008C4697">
        <w:rPr>
          <w:rFonts w:asciiTheme="majorHAnsi" w:eastAsia="Calibri" w:hAnsiTheme="majorHAnsi"/>
          <w:b/>
          <w:sz w:val="24"/>
          <w:szCs w:val="24"/>
        </w:rPr>
        <w:t>esource Person and spoke on</w:t>
      </w:r>
      <w:r w:rsidRPr="008C4697">
        <w:rPr>
          <w:rFonts w:asciiTheme="majorHAnsi" w:eastAsia="Calibri" w:hAnsiTheme="majorHAnsi"/>
          <w:sz w:val="24"/>
          <w:szCs w:val="24"/>
        </w:rPr>
        <w:t>“Research and Methodology in Language and Literature”</w:t>
      </w:r>
      <w:r w:rsidRPr="008C4697">
        <w:rPr>
          <w:rFonts w:asciiTheme="majorHAnsi" w:hAnsiTheme="majorHAnsi"/>
          <w:sz w:val="24"/>
          <w:szCs w:val="24"/>
        </w:rPr>
        <w:t xml:space="preserve"> in a One –Day Seminar at </w:t>
      </w:r>
      <w:r w:rsidRPr="008C4697">
        <w:rPr>
          <w:rFonts w:asciiTheme="majorHAnsi" w:eastAsia="Calibri" w:hAnsiTheme="majorHAnsi"/>
          <w:sz w:val="24"/>
          <w:szCs w:val="24"/>
        </w:rPr>
        <w:t>Sacred Heart College, Chalakudy, Kerala</w:t>
      </w:r>
      <w:r w:rsidRPr="008C4697">
        <w:rPr>
          <w:rFonts w:asciiTheme="majorHAnsi" w:hAnsiTheme="majorHAnsi"/>
          <w:sz w:val="24"/>
          <w:szCs w:val="24"/>
        </w:rPr>
        <w:t xml:space="preserve"> on </w:t>
      </w:r>
      <w:r w:rsidRPr="008C4697">
        <w:rPr>
          <w:rFonts w:asciiTheme="majorHAnsi" w:eastAsia="Calibri" w:hAnsiTheme="majorHAnsi"/>
          <w:sz w:val="24"/>
          <w:szCs w:val="24"/>
        </w:rPr>
        <w:t>12 Dec</w:t>
      </w:r>
      <w:r w:rsidRPr="008C4697">
        <w:rPr>
          <w:rFonts w:asciiTheme="majorHAnsi" w:hAnsiTheme="majorHAnsi"/>
          <w:sz w:val="24"/>
          <w:szCs w:val="24"/>
        </w:rPr>
        <w:t>ember</w:t>
      </w:r>
      <w:r w:rsidRPr="008C4697">
        <w:rPr>
          <w:rFonts w:asciiTheme="majorHAnsi" w:eastAsia="Calibri" w:hAnsiTheme="majorHAnsi"/>
          <w:sz w:val="24"/>
          <w:szCs w:val="24"/>
        </w:rPr>
        <w:t xml:space="preserve"> 2017</w:t>
      </w:r>
      <w:r w:rsidRPr="008C4697">
        <w:rPr>
          <w:rFonts w:asciiTheme="majorHAnsi" w:hAnsiTheme="majorHAnsi"/>
          <w:sz w:val="24"/>
          <w:szCs w:val="24"/>
        </w:rPr>
        <w:t>.</w:t>
      </w:r>
    </w:p>
    <w:p w:rsidR="008C4697" w:rsidRPr="008C4697" w:rsidRDefault="008C4697" w:rsidP="008C4697">
      <w:pPr>
        <w:tabs>
          <w:tab w:val="left" w:pos="360"/>
          <w:tab w:val="left" w:pos="5760"/>
        </w:tabs>
        <w:spacing w:after="0" w:line="360" w:lineRule="auto"/>
        <w:jc w:val="both"/>
        <w:rPr>
          <w:rFonts w:asciiTheme="majorHAnsi" w:hAnsiTheme="majorHAnsi"/>
          <w:bCs/>
          <w:sz w:val="24"/>
          <w:szCs w:val="24"/>
          <w:shd w:val="clear" w:color="auto" w:fill="FFFFFF"/>
        </w:rPr>
      </w:pPr>
      <w:r w:rsidRPr="008C4697">
        <w:rPr>
          <w:rFonts w:asciiTheme="majorHAnsi" w:eastAsia="Calibri" w:hAnsiTheme="majorHAnsi"/>
          <w:b/>
          <w:sz w:val="24"/>
          <w:szCs w:val="24"/>
        </w:rPr>
        <w:t>Dr. C.G.Shyamala</w:t>
      </w:r>
      <w:r w:rsidRPr="008C4697">
        <w:rPr>
          <w:rFonts w:asciiTheme="majorHAnsi" w:hAnsiTheme="majorHAnsi"/>
          <w:sz w:val="24"/>
          <w:szCs w:val="24"/>
        </w:rPr>
        <w:t xml:space="preserve"> </w:t>
      </w:r>
      <w:r w:rsidRPr="008C4697">
        <w:rPr>
          <w:rFonts w:asciiTheme="majorHAnsi" w:hAnsiTheme="majorHAnsi"/>
          <w:b/>
          <w:sz w:val="24"/>
          <w:szCs w:val="24"/>
        </w:rPr>
        <w:t xml:space="preserve">was the plenary speaker </w:t>
      </w:r>
      <w:r w:rsidRPr="008C4697">
        <w:rPr>
          <w:rFonts w:asciiTheme="majorHAnsi" w:eastAsia="Calibri" w:hAnsiTheme="majorHAnsi"/>
          <w:b/>
          <w:sz w:val="24"/>
          <w:szCs w:val="24"/>
        </w:rPr>
        <w:t xml:space="preserve">and spoke on </w:t>
      </w:r>
      <w:r w:rsidRPr="008C4697">
        <w:rPr>
          <w:rFonts w:asciiTheme="majorHAnsi" w:eastAsia="Calibri" w:hAnsiTheme="majorHAnsi"/>
          <w:sz w:val="24"/>
          <w:szCs w:val="24"/>
        </w:rPr>
        <w:t>“Challenging</w:t>
      </w:r>
      <w:r w:rsidRPr="008C4697">
        <w:rPr>
          <w:rFonts w:asciiTheme="majorHAnsi" w:eastAsia="Calibri" w:hAnsiTheme="majorHAnsi"/>
          <w:bCs/>
          <w:color w:val="222222"/>
          <w:sz w:val="24"/>
          <w:szCs w:val="24"/>
          <w:shd w:val="clear" w:color="auto" w:fill="FFFFFF"/>
        </w:rPr>
        <w:t xml:space="preserve"> Visual Impairment: Colour through Sensory Perception in a Memoir” </w:t>
      </w:r>
      <w:r w:rsidRPr="008C4697">
        <w:rPr>
          <w:rFonts w:asciiTheme="majorHAnsi" w:hAnsiTheme="majorHAnsi"/>
          <w:bCs/>
          <w:color w:val="222222"/>
          <w:sz w:val="24"/>
          <w:szCs w:val="24"/>
          <w:shd w:val="clear" w:color="auto" w:fill="FFFFFF"/>
        </w:rPr>
        <w:t>in the National Seminar on</w:t>
      </w:r>
      <w:r w:rsidRPr="008C4697">
        <w:rPr>
          <w:rFonts w:asciiTheme="majorHAnsi" w:eastAsia="Calibri" w:hAnsiTheme="majorHAnsi"/>
          <w:sz w:val="24"/>
          <w:szCs w:val="24"/>
        </w:rPr>
        <w:t>“Colour”</w:t>
      </w:r>
      <w:r w:rsidRPr="008C4697">
        <w:rPr>
          <w:rFonts w:asciiTheme="majorHAnsi" w:hAnsiTheme="majorHAnsi"/>
          <w:sz w:val="24"/>
          <w:szCs w:val="24"/>
        </w:rPr>
        <w:t xml:space="preserve"> at </w:t>
      </w:r>
      <w:r w:rsidRPr="008C4697">
        <w:rPr>
          <w:rFonts w:asciiTheme="majorHAnsi" w:eastAsia="Calibri" w:hAnsiTheme="majorHAnsi"/>
          <w:sz w:val="24"/>
          <w:szCs w:val="24"/>
        </w:rPr>
        <w:t>Little Flower College, Guruvayur Thrisur, Kerala</w:t>
      </w:r>
      <w:r w:rsidRPr="008C4697">
        <w:rPr>
          <w:rFonts w:asciiTheme="majorHAnsi" w:hAnsiTheme="majorHAnsi"/>
          <w:sz w:val="24"/>
          <w:szCs w:val="24"/>
        </w:rPr>
        <w:t xml:space="preserve">  between </w:t>
      </w:r>
      <w:r w:rsidRPr="008C4697">
        <w:rPr>
          <w:rFonts w:asciiTheme="majorHAnsi" w:eastAsia="Calibri" w:hAnsiTheme="majorHAnsi"/>
          <w:sz w:val="24"/>
          <w:szCs w:val="24"/>
        </w:rPr>
        <w:t>13 and 14 Nov</w:t>
      </w:r>
      <w:r w:rsidRPr="008C4697">
        <w:rPr>
          <w:rFonts w:asciiTheme="majorHAnsi" w:hAnsiTheme="majorHAnsi"/>
          <w:sz w:val="24"/>
          <w:szCs w:val="24"/>
        </w:rPr>
        <w:t>ember</w:t>
      </w:r>
      <w:r w:rsidRPr="008C4697">
        <w:rPr>
          <w:rFonts w:asciiTheme="majorHAnsi" w:eastAsia="Calibri" w:hAnsiTheme="majorHAnsi"/>
          <w:sz w:val="24"/>
          <w:szCs w:val="24"/>
        </w:rPr>
        <w:t xml:space="preserve"> 2017</w:t>
      </w:r>
      <w:r w:rsidRPr="008C4697">
        <w:rPr>
          <w:rFonts w:asciiTheme="majorHAnsi" w:hAnsiTheme="majorHAnsi"/>
          <w:sz w:val="24"/>
          <w:szCs w:val="24"/>
        </w:rPr>
        <w:t>.</w:t>
      </w:r>
    </w:p>
    <w:p w:rsidR="008C4697" w:rsidRPr="008C4697" w:rsidRDefault="008C4697" w:rsidP="008C4697">
      <w:pPr>
        <w:tabs>
          <w:tab w:val="left" w:pos="360"/>
          <w:tab w:val="left" w:pos="5760"/>
        </w:tabs>
        <w:spacing w:after="0" w:line="360" w:lineRule="auto"/>
        <w:jc w:val="both"/>
        <w:rPr>
          <w:rFonts w:asciiTheme="majorHAnsi" w:hAnsiTheme="majorHAnsi"/>
          <w:bCs/>
          <w:sz w:val="24"/>
          <w:szCs w:val="24"/>
          <w:shd w:val="clear" w:color="auto" w:fill="FFFFFF"/>
        </w:rPr>
      </w:pPr>
      <w:r w:rsidRPr="008C4697">
        <w:rPr>
          <w:rFonts w:asciiTheme="majorHAnsi" w:eastAsia="Calibri" w:hAnsiTheme="majorHAnsi"/>
          <w:b/>
          <w:sz w:val="24"/>
          <w:szCs w:val="24"/>
        </w:rPr>
        <w:t>Dr. C.G.Shyamala</w:t>
      </w:r>
      <w:r w:rsidRPr="008C4697">
        <w:rPr>
          <w:rFonts w:asciiTheme="majorHAnsi" w:hAnsiTheme="majorHAnsi"/>
          <w:sz w:val="24"/>
          <w:szCs w:val="24"/>
        </w:rPr>
        <w:t xml:space="preserve"> </w:t>
      </w:r>
      <w:r w:rsidRPr="008C4697">
        <w:rPr>
          <w:rFonts w:asciiTheme="majorHAnsi" w:hAnsiTheme="majorHAnsi"/>
          <w:b/>
          <w:sz w:val="24"/>
          <w:szCs w:val="24"/>
        </w:rPr>
        <w:t>was the r</w:t>
      </w:r>
      <w:r w:rsidRPr="008C4697">
        <w:rPr>
          <w:rFonts w:asciiTheme="majorHAnsi" w:eastAsia="Calibri" w:hAnsiTheme="majorHAnsi"/>
          <w:b/>
          <w:sz w:val="24"/>
          <w:szCs w:val="24"/>
        </w:rPr>
        <w:t xml:space="preserve">esource Person and spoke on </w:t>
      </w:r>
      <w:r w:rsidRPr="008C4697">
        <w:rPr>
          <w:rFonts w:asciiTheme="majorHAnsi" w:eastAsia="Calibri" w:hAnsiTheme="majorHAnsi"/>
          <w:bCs/>
          <w:sz w:val="24"/>
          <w:szCs w:val="24"/>
          <w:shd w:val="clear" w:color="auto" w:fill="FFFFFF"/>
        </w:rPr>
        <w:t>“Approach to Research in Language and Literature”</w:t>
      </w:r>
      <w:r w:rsidRPr="008C4697">
        <w:rPr>
          <w:rFonts w:asciiTheme="majorHAnsi" w:hAnsiTheme="majorHAnsi"/>
          <w:bCs/>
          <w:sz w:val="24"/>
          <w:szCs w:val="24"/>
          <w:shd w:val="clear" w:color="auto" w:fill="FFFFFF"/>
        </w:rPr>
        <w:t xml:space="preserve"> for UG students at </w:t>
      </w:r>
      <w:r w:rsidRPr="008C4697">
        <w:rPr>
          <w:rFonts w:asciiTheme="majorHAnsi" w:eastAsia="Calibri" w:hAnsiTheme="majorHAnsi"/>
          <w:bCs/>
          <w:sz w:val="24"/>
          <w:szCs w:val="24"/>
          <w:shd w:val="clear" w:color="auto" w:fill="FFFFFF"/>
        </w:rPr>
        <w:t>St. Mary’s College, Thrissur, Kerala</w:t>
      </w:r>
      <w:r w:rsidRPr="008C4697">
        <w:rPr>
          <w:rFonts w:asciiTheme="majorHAnsi" w:hAnsiTheme="majorHAnsi"/>
          <w:bCs/>
          <w:sz w:val="24"/>
          <w:szCs w:val="24"/>
          <w:shd w:val="clear" w:color="auto" w:fill="FFFFFF"/>
        </w:rPr>
        <w:t xml:space="preserve"> on </w:t>
      </w:r>
      <w:r w:rsidRPr="008C4697">
        <w:rPr>
          <w:rFonts w:asciiTheme="majorHAnsi" w:eastAsia="Calibri" w:hAnsiTheme="majorHAnsi"/>
          <w:bCs/>
          <w:sz w:val="24"/>
          <w:szCs w:val="24"/>
          <w:shd w:val="clear" w:color="auto" w:fill="FFFFFF"/>
        </w:rPr>
        <w:t>21 Dec</w:t>
      </w:r>
      <w:r w:rsidRPr="008C4697">
        <w:rPr>
          <w:rFonts w:asciiTheme="majorHAnsi" w:hAnsiTheme="majorHAnsi"/>
          <w:bCs/>
          <w:sz w:val="24"/>
          <w:szCs w:val="24"/>
          <w:shd w:val="clear" w:color="auto" w:fill="FFFFFF"/>
        </w:rPr>
        <w:t>ember</w:t>
      </w:r>
      <w:r w:rsidRPr="008C4697">
        <w:rPr>
          <w:rFonts w:asciiTheme="majorHAnsi" w:eastAsia="Calibri" w:hAnsiTheme="majorHAnsi"/>
          <w:bCs/>
          <w:sz w:val="24"/>
          <w:szCs w:val="24"/>
          <w:shd w:val="clear" w:color="auto" w:fill="FFFFFF"/>
        </w:rPr>
        <w:t xml:space="preserve"> 2017</w:t>
      </w:r>
      <w:r w:rsidRPr="008C4697">
        <w:rPr>
          <w:rFonts w:asciiTheme="majorHAnsi" w:hAnsiTheme="majorHAnsi"/>
          <w:bCs/>
          <w:sz w:val="24"/>
          <w:szCs w:val="24"/>
          <w:shd w:val="clear" w:color="auto" w:fill="FFFFFF"/>
        </w:rPr>
        <w:t>.</w:t>
      </w:r>
    </w:p>
    <w:p w:rsidR="008C4697" w:rsidRPr="008C4697" w:rsidRDefault="008C4697" w:rsidP="008C4697">
      <w:pPr>
        <w:spacing w:line="360" w:lineRule="auto"/>
        <w:jc w:val="both"/>
        <w:rPr>
          <w:rFonts w:asciiTheme="majorHAnsi" w:hAnsiTheme="majorHAnsi"/>
          <w:b/>
          <w:sz w:val="24"/>
          <w:szCs w:val="24"/>
        </w:rPr>
      </w:pPr>
      <w:r w:rsidRPr="008C4697">
        <w:rPr>
          <w:rFonts w:asciiTheme="majorHAnsi" w:hAnsiTheme="majorHAnsi"/>
          <w:b/>
          <w:bCs/>
          <w:iCs/>
          <w:sz w:val="24"/>
          <w:szCs w:val="24"/>
        </w:rPr>
        <w:lastRenderedPageBreak/>
        <w:t>Dr.C.G.Shyamala w</w:t>
      </w:r>
      <w:r w:rsidRPr="008C4697">
        <w:rPr>
          <w:rFonts w:asciiTheme="majorHAnsi" w:hAnsiTheme="majorHAnsi"/>
          <w:b/>
          <w:sz w:val="24"/>
          <w:szCs w:val="24"/>
        </w:rPr>
        <w:t>as the Plenary speaker  for the National Seminar and spoke on “ Classrooms in the 21</w:t>
      </w:r>
      <w:r w:rsidRPr="008C4697">
        <w:rPr>
          <w:rFonts w:asciiTheme="majorHAnsi" w:hAnsiTheme="majorHAnsi"/>
          <w:b/>
          <w:sz w:val="24"/>
          <w:szCs w:val="24"/>
          <w:vertAlign w:val="superscript"/>
        </w:rPr>
        <w:t>st</w:t>
      </w:r>
      <w:r w:rsidRPr="008C4697">
        <w:rPr>
          <w:rFonts w:asciiTheme="majorHAnsi" w:hAnsiTheme="majorHAnsi"/>
          <w:b/>
          <w:sz w:val="24"/>
          <w:szCs w:val="24"/>
        </w:rPr>
        <w:t xml:space="preserve">  Century” at </w:t>
      </w:r>
      <w:r w:rsidRPr="008C4697">
        <w:rPr>
          <w:rFonts w:asciiTheme="majorHAnsi" w:hAnsiTheme="majorHAnsi"/>
          <w:sz w:val="24"/>
          <w:szCs w:val="24"/>
        </w:rPr>
        <w:t>AJK College, Coimbatore on 23 February 2018.</w:t>
      </w:r>
    </w:p>
    <w:p w:rsidR="008C4697" w:rsidRPr="008C4697" w:rsidRDefault="008C4697" w:rsidP="008C4697">
      <w:pPr>
        <w:spacing w:line="360" w:lineRule="auto"/>
        <w:jc w:val="both"/>
        <w:rPr>
          <w:rFonts w:asciiTheme="majorHAnsi" w:hAnsiTheme="majorHAnsi"/>
          <w:color w:val="222222"/>
          <w:sz w:val="24"/>
          <w:szCs w:val="24"/>
          <w:shd w:val="clear" w:color="auto" w:fill="FFFFFF"/>
        </w:rPr>
      </w:pPr>
      <w:r w:rsidRPr="008C4697">
        <w:rPr>
          <w:rFonts w:asciiTheme="majorHAnsi" w:eastAsia="Calibri" w:hAnsiTheme="majorHAnsi"/>
          <w:b/>
          <w:bCs/>
          <w:sz w:val="24"/>
          <w:szCs w:val="24"/>
        </w:rPr>
        <w:t>Dr.C.G.Shyamala</w:t>
      </w:r>
      <w:r w:rsidRPr="008C4697">
        <w:rPr>
          <w:rFonts w:asciiTheme="majorHAnsi" w:hAnsiTheme="majorHAnsi"/>
          <w:b/>
          <w:bCs/>
          <w:sz w:val="24"/>
          <w:szCs w:val="24"/>
        </w:rPr>
        <w:t xml:space="preserve"> published a chapter titled</w:t>
      </w:r>
      <w:r w:rsidRPr="008C4697">
        <w:rPr>
          <w:rFonts w:asciiTheme="majorHAnsi" w:hAnsiTheme="majorHAnsi"/>
          <w:color w:val="222222"/>
          <w:sz w:val="24"/>
          <w:szCs w:val="24"/>
          <w:shd w:val="clear" w:color="auto" w:fill="FFFFFF"/>
        </w:rPr>
        <w:t xml:space="preserve"> “</w:t>
      </w:r>
      <w:r w:rsidRPr="008C4697">
        <w:rPr>
          <w:rFonts w:asciiTheme="majorHAnsi" w:eastAsia="Calibri" w:hAnsiTheme="majorHAnsi"/>
          <w:color w:val="222222"/>
          <w:sz w:val="24"/>
          <w:szCs w:val="24"/>
          <w:shd w:val="clear" w:color="auto" w:fill="FFFFFF"/>
        </w:rPr>
        <w:t>Dalit Issues and Resistance in Bama’s “Pongal” and “Half-sari’</w:t>
      </w:r>
      <w:r w:rsidRPr="008C4697">
        <w:rPr>
          <w:rFonts w:asciiTheme="majorHAnsi" w:hAnsiTheme="majorHAnsi"/>
          <w:color w:val="222222"/>
          <w:sz w:val="24"/>
          <w:szCs w:val="24"/>
          <w:shd w:val="clear" w:color="auto" w:fill="FFFFFF"/>
        </w:rPr>
        <w:t xml:space="preserve">” in the book titled </w:t>
      </w:r>
      <w:r w:rsidRPr="008C4697">
        <w:rPr>
          <w:rFonts w:asciiTheme="majorHAnsi" w:eastAsia="Calibri" w:hAnsiTheme="majorHAnsi"/>
          <w:i/>
          <w:color w:val="222222"/>
          <w:sz w:val="24"/>
          <w:szCs w:val="24"/>
          <w:shd w:val="clear" w:color="auto" w:fill="FFFFFF"/>
        </w:rPr>
        <w:t>Multicoloured Glass: Studies</w:t>
      </w:r>
      <w:r w:rsidRPr="008C4697">
        <w:rPr>
          <w:rFonts w:asciiTheme="majorHAnsi" w:eastAsia="Calibri" w:hAnsiTheme="majorHAnsi"/>
          <w:i/>
          <w:color w:val="222222"/>
          <w:sz w:val="24"/>
          <w:szCs w:val="24"/>
        </w:rPr>
        <w:t xml:space="preserve"> </w:t>
      </w:r>
      <w:r w:rsidRPr="008C4697">
        <w:rPr>
          <w:rFonts w:asciiTheme="majorHAnsi" w:eastAsia="Calibri" w:hAnsiTheme="majorHAnsi"/>
          <w:i/>
          <w:color w:val="222222"/>
          <w:sz w:val="24"/>
          <w:szCs w:val="24"/>
          <w:shd w:val="clear" w:color="auto" w:fill="FFFFFF"/>
        </w:rPr>
        <w:t>on Indian Short Stories</w:t>
      </w:r>
      <w:r w:rsidRPr="008C4697">
        <w:rPr>
          <w:rFonts w:asciiTheme="majorHAnsi" w:eastAsia="Calibri" w:hAnsiTheme="majorHAnsi"/>
          <w:color w:val="222222"/>
          <w:sz w:val="24"/>
          <w:szCs w:val="24"/>
          <w:shd w:val="clear" w:color="auto" w:fill="FFFFFF"/>
        </w:rPr>
        <w:t xml:space="preserve"> </w:t>
      </w:r>
      <w:r w:rsidRPr="008C4697">
        <w:rPr>
          <w:rFonts w:asciiTheme="majorHAnsi" w:hAnsiTheme="majorHAnsi"/>
          <w:color w:val="222222"/>
          <w:sz w:val="24"/>
          <w:szCs w:val="24"/>
          <w:shd w:val="clear" w:color="auto" w:fill="FFFFFF"/>
        </w:rPr>
        <w:t xml:space="preserve">, </w:t>
      </w:r>
      <w:r w:rsidRPr="008C4697">
        <w:rPr>
          <w:rFonts w:asciiTheme="majorHAnsi" w:eastAsia="Calibri" w:hAnsiTheme="majorHAnsi"/>
          <w:color w:val="222222"/>
          <w:sz w:val="24"/>
          <w:szCs w:val="24"/>
          <w:shd w:val="clear" w:color="auto" w:fill="FFFFFF"/>
        </w:rPr>
        <w:t>AuthorsPress New Delhi</w:t>
      </w:r>
      <w:r w:rsidRPr="008C4697">
        <w:rPr>
          <w:rFonts w:asciiTheme="majorHAnsi" w:hAnsiTheme="majorHAnsi"/>
          <w:color w:val="222222"/>
          <w:sz w:val="24"/>
          <w:szCs w:val="24"/>
          <w:shd w:val="clear" w:color="auto" w:fill="FFFFFF"/>
        </w:rPr>
        <w:t>. 2017.</w:t>
      </w:r>
    </w:p>
    <w:p w:rsidR="008C4697" w:rsidRPr="008C4697" w:rsidRDefault="008C4697" w:rsidP="008C4697">
      <w:pPr>
        <w:spacing w:line="360" w:lineRule="auto"/>
        <w:jc w:val="both"/>
        <w:rPr>
          <w:rFonts w:asciiTheme="majorHAnsi" w:hAnsiTheme="majorHAnsi"/>
          <w:i/>
          <w:color w:val="222222"/>
          <w:sz w:val="24"/>
          <w:szCs w:val="24"/>
          <w:shd w:val="clear" w:color="auto" w:fill="FFFFFF"/>
        </w:rPr>
      </w:pPr>
      <w:r w:rsidRPr="008C4697">
        <w:rPr>
          <w:rFonts w:asciiTheme="majorHAnsi" w:eastAsia="Calibri" w:hAnsiTheme="majorHAnsi"/>
          <w:b/>
          <w:bCs/>
          <w:sz w:val="24"/>
          <w:szCs w:val="24"/>
        </w:rPr>
        <w:t>Dr.C.G.Shyamala</w:t>
      </w:r>
      <w:r w:rsidRPr="008C4697">
        <w:rPr>
          <w:rFonts w:asciiTheme="majorHAnsi" w:hAnsiTheme="majorHAnsi"/>
          <w:b/>
          <w:bCs/>
          <w:sz w:val="24"/>
          <w:szCs w:val="24"/>
        </w:rPr>
        <w:t xml:space="preserve"> published a chapter titled “</w:t>
      </w:r>
      <w:r w:rsidRPr="008C4697">
        <w:rPr>
          <w:rFonts w:asciiTheme="majorHAnsi" w:eastAsia="Calibri" w:hAnsiTheme="majorHAnsi"/>
          <w:sz w:val="24"/>
          <w:szCs w:val="24"/>
          <w:shd w:val="clear" w:color="auto" w:fill="FFFFFF"/>
        </w:rPr>
        <w:t>Who is Sane…and Who is Not?: Conflict and Violence in Asif Currimbhoy’s “The Dumb Dancer”</w:t>
      </w:r>
      <w:r w:rsidRPr="008C4697">
        <w:rPr>
          <w:rFonts w:asciiTheme="majorHAnsi" w:hAnsiTheme="majorHAnsi"/>
          <w:sz w:val="24"/>
          <w:szCs w:val="24"/>
          <w:shd w:val="clear" w:color="auto" w:fill="FFFFFF"/>
        </w:rPr>
        <w:t xml:space="preserve"> in the book titled</w:t>
      </w:r>
      <w:r w:rsidRPr="008C4697">
        <w:rPr>
          <w:rFonts w:asciiTheme="majorHAnsi" w:hAnsiTheme="majorHAnsi"/>
          <w:i/>
          <w:sz w:val="24"/>
          <w:szCs w:val="24"/>
          <w:shd w:val="clear" w:color="auto" w:fill="FFFFFF"/>
        </w:rPr>
        <w:t xml:space="preserve"> </w:t>
      </w:r>
      <w:r w:rsidRPr="008C4697">
        <w:rPr>
          <w:rFonts w:asciiTheme="majorHAnsi" w:eastAsia="Calibri" w:hAnsiTheme="majorHAnsi"/>
          <w:i/>
          <w:sz w:val="24"/>
          <w:szCs w:val="24"/>
          <w:shd w:val="clear" w:color="auto" w:fill="FFFFFF"/>
        </w:rPr>
        <w:t>Perspectives on Indian English Drama</w:t>
      </w:r>
      <w:r w:rsidRPr="008C4697">
        <w:rPr>
          <w:rFonts w:asciiTheme="majorHAnsi" w:hAnsiTheme="majorHAnsi"/>
          <w:i/>
          <w:sz w:val="24"/>
          <w:szCs w:val="24"/>
          <w:shd w:val="clear" w:color="auto" w:fill="FFFFFF"/>
        </w:rPr>
        <w:t>,</w:t>
      </w:r>
      <w:r w:rsidRPr="008C4697">
        <w:rPr>
          <w:rFonts w:asciiTheme="majorHAnsi" w:hAnsiTheme="majorHAnsi"/>
          <w:sz w:val="24"/>
          <w:szCs w:val="24"/>
        </w:rPr>
        <w:t xml:space="preserve"> </w:t>
      </w:r>
      <w:r w:rsidRPr="008C4697">
        <w:rPr>
          <w:rFonts w:asciiTheme="majorHAnsi" w:eastAsia="Calibri" w:hAnsiTheme="majorHAnsi"/>
          <w:sz w:val="24"/>
          <w:szCs w:val="24"/>
        </w:rPr>
        <w:t>Yking Books</w:t>
      </w:r>
      <w:r w:rsidRPr="008C4697">
        <w:rPr>
          <w:rFonts w:asciiTheme="majorHAnsi" w:hAnsiTheme="majorHAnsi"/>
          <w:sz w:val="24"/>
          <w:szCs w:val="24"/>
        </w:rPr>
        <w:t>.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eastAsia="Calibri" w:hAnsiTheme="majorHAnsi"/>
          <w:b/>
          <w:sz w:val="24"/>
          <w:szCs w:val="24"/>
        </w:rPr>
        <w:t>Dr. C.G.Shyamala</w:t>
      </w:r>
      <w:r w:rsidRPr="008C4697">
        <w:rPr>
          <w:rFonts w:asciiTheme="majorHAnsi" w:hAnsiTheme="majorHAnsi"/>
          <w:b/>
          <w:sz w:val="24"/>
          <w:szCs w:val="24"/>
        </w:rPr>
        <w:t xml:space="preserve"> presented a paper </w:t>
      </w:r>
      <w:r w:rsidRPr="008C4697">
        <w:rPr>
          <w:rFonts w:asciiTheme="majorHAnsi" w:hAnsiTheme="majorHAnsi"/>
          <w:sz w:val="24"/>
          <w:szCs w:val="24"/>
        </w:rPr>
        <w:t>titled “</w:t>
      </w:r>
      <w:r w:rsidRPr="008C4697">
        <w:rPr>
          <w:rFonts w:asciiTheme="majorHAnsi" w:eastAsia="Calibri" w:hAnsiTheme="majorHAnsi"/>
          <w:sz w:val="24"/>
          <w:szCs w:val="24"/>
        </w:rPr>
        <w:t>Culture and Exploitation of the Malayarayar Tribe in</w:t>
      </w:r>
      <w:r w:rsidRPr="008C4697">
        <w:rPr>
          <w:rFonts w:asciiTheme="majorHAnsi" w:eastAsia="Calibri" w:hAnsiTheme="majorHAnsi"/>
          <w:i/>
          <w:sz w:val="24"/>
          <w:szCs w:val="24"/>
        </w:rPr>
        <w:t xml:space="preserve"> Kocharethi: The Araya Woman</w:t>
      </w:r>
      <w:r w:rsidRPr="008C4697">
        <w:rPr>
          <w:rFonts w:asciiTheme="majorHAnsi" w:hAnsiTheme="majorHAnsi"/>
          <w:i/>
          <w:sz w:val="24"/>
          <w:szCs w:val="24"/>
        </w:rPr>
        <w:t xml:space="preserve"> </w:t>
      </w:r>
      <w:r w:rsidRPr="008C4697">
        <w:rPr>
          <w:rFonts w:asciiTheme="majorHAnsi" w:hAnsiTheme="majorHAnsi"/>
          <w:sz w:val="24"/>
          <w:szCs w:val="24"/>
        </w:rPr>
        <w:t xml:space="preserve">” </w:t>
      </w:r>
      <w:r w:rsidRPr="008C4697">
        <w:rPr>
          <w:rFonts w:asciiTheme="majorHAnsi" w:hAnsiTheme="majorHAnsi"/>
          <w:bCs/>
          <w:sz w:val="24"/>
          <w:szCs w:val="24"/>
        </w:rPr>
        <w:t xml:space="preserve"> </w:t>
      </w:r>
      <w:r w:rsidRPr="008C4697">
        <w:rPr>
          <w:rFonts w:asciiTheme="majorHAnsi" w:hAnsiTheme="majorHAnsi"/>
          <w:sz w:val="24"/>
          <w:szCs w:val="24"/>
        </w:rPr>
        <w:t>in the International Conference on Active Vs Reactive Texts: Literature, Language, Criticism, Theory And Translation at NGM College, Pollachi between 4 and 5 August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eastAsia="Calibri" w:hAnsiTheme="majorHAnsi"/>
          <w:b/>
          <w:bCs/>
          <w:sz w:val="24"/>
          <w:szCs w:val="24"/>
        </w:rPr>
        <w:t>Dr.C.G.Shyamala</w:t>
      </w:r>
      <w:r w:rsidRPr="008C4697">
        <w:rPr>
          <w:rFonts w:asciiTheme="majorHAnsi" w:hAnsiTheme="majorHAnsi"/>
          <w:b/>
          <w:bCs/>
          <w:sz w:val="24"/>
          <w:szCs w:val="24"/>
        </w:rPr>
        <w:t xml:space="preserve"> published a chapter titled</w:t>
      </w:r>
      <w:r w:rsidRPr="008C4697">
        <w:rPr>
          <w:rFonts w:asciiTheme="majorHAnsi" w:hAnsiTheme="majorHAnsi"/>
          <w:sz w:val="24"/>
          <w:szCs w:val="24"/>
          <w:shd w:val="clear" w:color="auto" w:fill="FFFFFF"/>
        </w:rPr>
        <w:t xml:space="preserve"> </w:t>
      </w:r>
      <w:r w:rsidRPr="008C4697">
        <w:rPr>
          <w:rFonts w:asciiTheme="majorHAnsi" w:eastAsia="Calibri" w:hAnsiTheme="majorHAnsi"/>
          <w:sz w:val="24"/>
          <w:szCs w:val="24"/>
          <w:shd w:val="clear" w:color="auto" w:fill="FFFFFF"/>
        </w:rPr>
        <w:t>Voice in Conflict with Colonial Assertion in Grenville’s “The Secret River</w:t>
      </w:r>
      <w:r w:rsidRPr="008C4697">
        <w:rPr>
          <w:rFonts w:asciiTheme="majorHAnsi" w:eastAsia="Calibri" w:hAnsiTheme="majorHAnsi"/>
          <w:i/>
          <w:sz w:val="24"/>
          <w:szCs w:val="24"/>
          <w:shd w:val="clear" w:color="auto" w:fill="FFFFFF"/>
        </w:rPr>
        <w:t>”</w:t>
      </w:r>
      <w:r w:rsidRPr="008C4697">
        <w:rPr>
          <w:rFonts w:asciiTheme="majorHAnsi" w:hAnsiTheme="majorHAnsi"/>
          <w:sz w:val="24"/>
          <w:szCs w:val="24"/>
          <w:shd w:val="clear" w:color="auto" w:fill="FFFFFF"/>
        </w:rPr>
        <w:t xml:space="preserve"> in the book titled </w:t>
      </w:r>
      <w:r w:rsidRPr="008C4697">
        <w:rPr>
          <w:rFonts w:asciiTheme="majorHAnsi" w:eastAsia="Calibri" w:hAnsiTheme="majorHAnsi"/>
          <w:i/>
          <w:sz w:val="24"/>
          <w:szCs w:val="24"/>
          <w:shd w:val="clear" w:color="auto" w:fill="FFFFFF"/>
        </w:rPr>
        <w:t>The Centre Cannot Hold</w:t>
      </w:r>
      <w:r w:rsidRPr="008C4697">
        <w:rPr>
          <w:rFonts w:asciiTheme="majorHAnsi" w:eastAsia="Calibri" w:hAnsiTheme="majorHAnsi"/>
          <w:i/>
          <w:sz w:val="24"/>
          <w:szCs w:val="24"/>
        </w:rPr>
        <w:t>: Fourth World Literature. Creative Books.</w:t>
      </w:r>
      <w:r w:rsidRPr="008C4697">
        <w:rPr>
          <w:rFonts w:asciiTheme="majorHAnsi" w:eastAsia="Calibri" w:hAnsiTheme="majorHAnsi"/>
          <w:sz w:val="24"/>
          <w:szCs w:val="24"/>
        </w:rPr>
        <w:t xml:space="preserve"> New Delhi</w:t>
      </w:r>
      <w:r w:rsidRPr="008C4697">
        <w:rPr>
          <w:rFonts w:asciiTheme="majorHAnsi" w:hAnsiTheme="majorHAnsi"/>
          <w:sz w:val="24"/>
          <w:szCs w:val="24"/>
        </w:rPr>
        <w:t>. 2017.</w:t>
      </w:r>
    </w:p>
    <w:p w:rsidR="008C4697" w:rsidRPr="008C4697" w:rsidRDefault="008C4697" w:rsidP="008C4697">
      <w:pPr>
        <w:tabs>
          <w:tab w:val="left" w:pos="3780"/>
          <w:tab w:val="left" w:pos="4680"/>
        </w:tabs>
        <w:spacing w:after="0" w:line="360" w:lineRule="auto"/>
        <w:jc w:val="both"/>
        <w:rPr>
          <w:rFonts w:asciiTheme="majorHAnsi" w:hAnsiTheme="majorHAnsi"/>
          <w:sz w:val="24"/>
          <w:szCs w:val="24"/>
        </w:rPr>
      </w:pPr>
      <w:r w:rsidRPr="008C4697">
        <w:rPr>
          <w:rFonts w:asciiTheme="majorHAnsi" w:eastAsia="Calibri" w:hAnsiTheme="majorHAnsi"/>
          <w:b/>
          <w:bCs/>
          <w:sz w:val="24"/>
          <w:szCs w:val="24"/>
        </w:rPr>
        <w:t>Dr.C.G.Shyamala</w:t>
      </w:r>
      <w:r w:rsidRPr="008C4697">
        <w:rPr>
          <w:rFonts w:asciiTheme="majorHAnsi" w:hAnsiTheme="majorHAnsi"/>
          <w:b/>
          <w:bCs/>
          <w:sz w:val="24"/>
          <w:szCs w:val="24"/>
        </w:rPr>
        <w:t xml:space="preserve"> published a paper titled “</w:t>
      </w:r>
      <w:r w:rsidRPr="008C4697">
        <w:rPr>
          <w:rFonts w:asciiTheme="majorHAnsi" w:eastAsia="Calibri" w:hAnsiTheme="majorHAnsi"/>
          <w:sz w:val="24"/>
          <w:szCs w:val="24"/>
        </w:rPr>
        <w:t>The Australian Landscape and Symbolism in D.H. Lawrence</w:t>
      </w:r>
      <w:r w:rsidRPr="008C4697">
        <w:rPr>
          <w:rFonts w:asciiTheme="majorHAnsi" w:hAnsiTheme="majorHAnsi"/>
          <w:sz w:val="24"/>
          <w:szCs w:val="24"/>
        </w:rPr>
        <w:t xml:space="preserve">” in </w:t>
      </w:r>
      <w:r w:rsidRPr="008C4697">
        <w:rPr>
          <w:rFonts w:asciiTheme="majorHAnsi" w:eastAsia="Calibri" w:hAnsiTheme="majorHAnsi"/>
          <w:i/>
          <w:iCs/>
          <w:sz w:val="24"/>
          <w:szCs w:val="24"/>
        </w:rPr>
        <w:t>Literaria.</w:t>
      </w:r>
      <w:r w:rsidRPr="008C4697">
        <w:rPr>
          <w:rFonts w:asciiTheme="majorHAnsi" w:eastAsia="Calibri" w:hAnsiTheme="majorHAnsi"/>
          <w:iCs/>
          <w:sz w:val="24"/>
          <w:szCs w:val="24"/>
        </w:rPr>
        <w:t xml:space="preserve"> </w:t>
      </w:r>
      <w:r w:rsidRPr="008C4697">
        <w:rPr>
          <w:rFonts w:asciiTheme="majorHAnsi" w:eastAsia="Calibri" w:hAnsiTheme="majorHAnsi"/>
          <w:sz w:val="24"/>
          <w:szCs w:val="24"/>
        </w:rPr>
        <w:t>-An International Journal of New Literature across the World</w:t>
      </w:r>
      <w:r w:rsidRPr="008C4697">
        <w:rPr>
          <w:rFonts w:asciiTheme="majorHAnsi" w:eastAsia="Calibri" w:hAnsiTheme="majorHAnsi"/>
          <w:iCs/>
          <w:sz w:val="24"/>
          <w:szCs w:val="24"/>
        </w:rPr>
        <w:t>I</w:t>
      </w:r>
      <w:r w:rsidRPr="008C4697">
        <w:rPr>
          <w:rFonts w:asciiTheme="majorHAnsi" w:eastAsia="Calibri" w:hAnsiTheme="majorHAnsi"/>
          <w:sz w:val="24"/>
          <w:szCs w:val="24"/>
        </w:rPr>
        <w:t>SSN No. 2229-4600.</w:t>
      </w:r>
      <w:r w:rsidRPr="008C4697">
        <w:rPr>
          <w:rFonts w:asciiTheme="majorHAnsi" w:hAnsiTheme="majorHAnsi"/>
          <w:sz w:val="24"/>
          <w:szCs w:val="24"/>
        </w:rPr>
        <w:t xml:space="preserve"> 2017.</w:t>
      </w:r>
    </w:p>
    <w:p w:rsidR="008C4697" w:rsidRPr="008C4697" w:rsidRDefault="008C4697" w:rsidP="008C4697">
      <w:pPr>
        <w:tabs>
          <w:tab w:val="left" w:pos="3780"/>
          <w:tab w:val="left" w:pos="4680"/>
        </w:tabs>
        <w:spacing w:after="0" w:line="360" w:lineRule="auto"/>
        <w:jc w:val="both"/>
        <w:rPr>
          <w:rFonts w:asciiTheme="majorHAnsi" w:hAnsiTheme="majorHAnsi"/>
          <w:sz w:val="24"/>
          <w:szCs w:val="24"/>
        </w:rPr>
      </w:pPr>
      <w:r w:rsidRPr="008C4697">
        <w:rPr>
          <w:rFonts w:asciiTheme="majorHAnsi" w:eastAsia="Calibri" w:hAnsiTheme="majorHAnsi"/>
          <w:b/>
          <w:sz w:val="24"/>
          <w:szCs w:val="24"/>
        </w:rPr>
        <w:t>Dr. C.G.Shyamala</w:t>
      </w:r>
      <w:r w:rsidRPr="008C4697">
        <w:rPr>
          <w:rFonts w:asciiTheme="majorHAnsi" w:hAnsiTheme="majorHAnsi"/>
          <w:b/>
          <w:sz w:val="24"/>
          <w:szCs w:val="24"/>
        </w:rPr>
        <w:t xml:space="preserve"> presented a paper titled</w:t>
      </w:r>
      <w:r w:rsidRPr="008C4697">
        <w:rPr>
          <w:rFonts w:asciiTheme="majorHAnsi" w:hAnsiTheme="majorHAnsi"/>
          <w:sz w:val="24"/>
          <w:szCs w:val="24"/>
        </w:rPr>
        <w:t xml:space="preserve"> </w:t>
      </w:r>
      <w:r w:rsidRPr="008C4697">
        <w:rPr>
          <w:rFonts w:asciiTheme="majorHAnsi" w:eastAsia="Calibri" w:hAnsiTheme="majorHAnsi"/>
          <w:sz w:val="24"/>
          <w:szCs w:val="24"/>
        </w:rPr>
        <w:t>“Confluence of Gender, Genre and Race in the Detec</w:t>
      </w:r>
      <w:r w:rsidRPr="008C4697">
        <w:rPr>
          <w:rFonts w:asciiTheme="majorHAnsi" w:hAnsiTheme="majorHAnsi"/>
          <w:sz w:val="24"/>
          <w:szCs w:val="24"/>
        </w:rPr>
        <w:t xml:space="preserve">tive Fiction of Martha Lawrence in the National Seminar on </w:t>
      </w:r>
      <w:r w:rsidRPr="008C4697">
        <w:rPr>
          <w:rFonts w:asciiTheme="majorHAnsi" w:eastAsia="Calibri" w:hAnsiTheme="majorHAnsi"/>
          <w:sz w:val="24"/>
          <w:szCs w:val="24"/>
        </w:rPr>
        <w:t>“Paradigms of Gender: Ideologica</w:t>
      </w:r>
      <w:r w:rsidRPr="008C4697">
        <w:rPr>
          <w:rFonts w:asciiTheme="majorHAnsi" w:hAnsiTheme="majorHAnsi"/>
          <w:sz w:val="24"/>
          <w:szCs w:val="24"/>
        </w:rPr>
        <w:t>l Discourses in Times of Crisis</w:t>
      </w:r>
      <w:r w:rsidRPr="008C4697">
        <w:rPr>
          <w:rFonts w:asciiTheme="majorHAnsi" w:eastAsia="Calibri" w:hAnsiTheme="majorHAnsi"/>
          <w:sz w:val="24"/>
          <w:szCs w:val="24"/>
        </w:rPr>
        <w:t>”</w:t>
      </w:r>
      <w:r w:rsidRPr="008C4697">
        <w:rPr>
          <w:rFonts w:asciiTheme="majorHAnsi" w:hAnsiTheme="majorHAnsi"/>
          <w:sz w:val="24"/>
          <w:szCs w:val="24"/>
        </w:rPr>
        <w:t xml:space="preserve"> at </w:t>
      </w:r>
      <w:r w:rsidRPr="008C4697">
        <w:rPr>
          <w:rFonts w:asciiTheme="majorHAnsi" w:eastAsia="Calibri" w:hAnsiTheme="majorHAnsi"/>
          <w:sz w:val="24"/>
          <w:szCs w:val="24"/>
        </w:rPr>
        <w:t>Govt. Arts and Science College, Kozhinjampara</w:t>
      </w:r>
      <w:r w:rsidRPr="008C4697">
        <w:rPr>
          <w:rFonts w:asciiTheme="majorHAnsi" w:hAnsiTheme="majorHAnsi"/>
          <w:sz w:val="24"/>
          <w:szCs w:val="24"/>
        </w:rPr>
        <w:t xml:space="preserve"> between </w:t>
      </w:r>
      <w:r w:rsidRPr="008C4697">
        <w:rPr>
          <w:rFonts w:asciiTheme="majorHAnsi" w:eastAsia="Calibri" w:hAnsiTheme="majorHAnsi"/>
          <w:sz w:val="24"/>
          <w:szCs w:val="24"/>
        </w:rPr>
        <w:t>2 and 3 Nov</w:t>
      </w:r>
      <w:r w:rsidRPr="008C4697">
        <w:rPr>
          <w:rFonts w:asciiTheme="majorHAnsi" w:hAnsiTheme="majorHAnsi"/>
          <w:sz w:val="24"/>
          <w:szCs w:val="24"/>
        </w:rPr>
        <w:t>ember</w:t>
      </w:r>
      <w:r w:rsidRPr="008C4697">
        <w:rPr>
          <w:rFonts w:asciiTheme="majorHAnsi" w:eastAsia="Calibri" w:hAnsiTheme="majorHAnsi"/>
          <w:sz w:val="24"/>
          <w:szCs w:val="24"/>
        </w:rPr>
        <w:t xml:space="preserve"> 2017</w:t>
      </w:r>
      <w:r w:rsidRPr="008C4697">
        <w:rPr>
          <w:rFonts w:asciiTheme="majorHAnsi" w:hAnsiTheme="majorHAnsi"/>
          <w:sz w:val="24"/>
          <w:szCs w:val="24"/>
        </w:rPr>
        <w:t>.</w:t>
      </w:r>
    </w:p>
    <w:p w:rsidR="008C4697" w:rsidRPr="008C4697" w:rsidRDefault="008C4697" w:rsidP="008C4697">
      <w:pPr>
        <w:tabs>
          <w:tab w:val="left" w:pos="3780"/>
          <w:tab w:val="left" w:pos="4680"/>
        </w:tabs>
        <w:spacing w:after="0" w:line="360" w:lineRule="auto"/>
        <w:jc w:val="both"/>
        <w:rPr>
          <w:rFonts w:asciiTheme="majorHAnsi" w:eastAsia="Calibri" w:hAnsiTheme="majorHAnsi"/>
          <w:sz w:val="24"/>
          <w:szCs w:val="24"/>
        </w:rPr>
      </w:pPr>
      <w:r w:rsidRPr="008C4697">
        <w:rPr>
          <w:rFonts w:asciiTheme="majorHAnsi" w:eastAsia="Calibri" w:hAnsiTheme="majorHAnsi"/>
          <w:b/>
          <w:sz w:val="24"/>
          <w:szCs w:val="24"/>
        </w:rPr>
        <w:t>Ms Rakhi N.P.</w:t>
      </w:r>
      <w:r w:rsidRPr="008C4697">
        <w:rPr>
          <w:rFonts w:asciiTheme="majorHAnsi" w:hAnsiTheme="majorHAnsi"/>
          <w:b/>
          <w:sz w:val="24"/>
          <w:szCs w:val="24"/>
        </w:rPr>
        <w:t xml:space="preserve"> presented a paper titled</w:t>
      </w:r>
      <w:r w:rsidRPr="008C4697">
        <w:rPr>
          <w:rFonts w:asciiTheme="majorHAnsi" w:hAnsiTheme="majorHAnsi"/>
          <w:sz w:val="24"/>
          <w:szCs w:val="24"/>
        </w:rPr>
        <w:t xml:space="preserve"> “</w:t>
      </w:r>
      <w:r w:rsidRPr="008C4697">
        <w:rPr>
          <w:rFonts w:asciiTheme="majorHAnsi" w:eastAsia="Calibri" w:hAnsiTheme="majorHAnsi"/>
          <w:sz w:val="24"/>
          <w:szCs w:val="24"/>
        </w:rPr>
        <w:t>Death and Mourning in Faulkner’s</w:t>
      </w:r>
    </w:p>
    <w:p w:rsidR="008C4697" w:rsidRPr="008C4697" w:rsidRDefault="008C4697" w:rsidP="008C4697">
      <w:pPr>
        <w:tabs>
          <w:tab w:val="left" w:pos="3780"/>
          <w:tab w:val="left" w:pos="4680"/>
        </w:tabs>
        <w:spacing w:after="0" w:line="360" w:lineRule="auto"/>
        <w:jc w:val="both"/>
        <w:rPr>
          <w:rFonts w:asciiTheme="majorHAnsi" w:hAnsiTheme="majorHAnsi"/>
          <w:sz w:val="24"/>
          <w:szCs w:val="24"/>
        </w:rPr>
      </w:pPr>
      <w:r w:rsidRPr="008C4697">
        <w:rPr>
          <w:rFonts w:asciiTheme="majorHAnsi" w:eastAsia="Calibri" w:hAnsiTheme="majorHAnsi"/>
          <w:i/>
          <w:sz w:val="24"/>
          <w:szCs w:val="24"/>
        </w:rPr>
        <w:lastRenderedPageBreak/>
        <w:t>As I Lay Dying</w:t>
      </w:r>
      <w:r w:rsidRPr="008C4697">
        <w:rPr>
          <w:rFonts w:asciiTheme="majorHAnsi" w:hAnsiTheme="majorHAnsi"/>
          <w:i/>
          <w:sz w:val="24"/>
          <w:szCs w:val="24"/>
        </w:rPr>
        <w:t>”</w:t>
      </w:r>
      <w:r w:rsidRPr="008C4697">
        <w:rPr>
          <w:rFonts w:asciiTheme="majorHAnsi" w:hAnsiTheme="majorHAnsi"/>
          <w:sz w:val="24"/>
          <w:szCs w:val="24"/>
        </w:rPr>
        <w:t xml:space="preserve"> in the International conference on </w:t>
      </w:r>
      <w:r w:rsidRPr="008C4697">
        <w:rPr>
          <w:rFonts w:asciiTheme="majorHAnsi" w:eastAsia="Calibri" w:hAnsiTheme="majorHAnsi"/>
          <w:sz w:val="24"/>
          <w:szCs w:val="24"/>
        </w:rPr>
        <w:t>English Literature Language and Culture</w:t>
      </w:r>
      <w:r w:rsidRPr="008C4697">
        <w:rPr>
          <w:rFonts w:asciiTheme="majorHAnsi" w:hAnsiTheme="majorHAnsi"/>
          <w:sz w:val="24"/>
          <w:szCs w:val="24"/>
        </w:rPr>
        <w:t xml:space="preserve"> at </w:t>
      </w:r>
      <w:r w:rsidRPr="008C4697">
        <w:rPr>
          <w:rFonts w:asciiTheme="majorHAnsi" w:eastAsia="Calibri" w:hAnsiTheme="majorHAnsi"/>
          <w:sz w:val="24"/>
          <w:szCs w:val="24"/>
        </w:rPr>
        <w:t>Vivekanada College Agastheeswaram</w:t>
      </w:r>
      <w:r w:rsidRPr="008C4697">
        <w:rPr>
          <w:rFonts w:asciiTheme="majorHAnsi" w:hAnsiTheme="majorHAnsi"/>
          <w:sz w:val="24"/>
          <w:szCs w:val="24"/>
        </w:rPr>
        <w:t xml:space="preserve"> on 6 October 2017.</w:t>
      </w:r>
    </w:p>
    <w:p w:rsidR="008C4697" w:rsidRPr="008C4697" w:rsidRDefault="008C4697" w:rsidP="008C4697">
      <w:pPr>
        <w:tabs>
          <w:tab w:val="left" w:pos="3780"/>
          <w:tab w:val="left" w:pos="4680"/>
        </w:tabs>
        <w:spacing w:after="0" w:line="360" w:lineRule="auto"/>
        <w:jc w:val="both"/>
        <w:rPr>
          <w:rFonts w:asciiTheme="majorHAnsi" w:eastAsia="Calibri" w:hAnsiTheme="majorHAnsi"/>
          <w:b/>
          <w:sz w:val="24"/>
          <w:szCs w:val="24"/>
        </w:rPr>
      </w:pPr>
      <w:r w:rsidRPr="008C4697">
        <w:rPr>
          <w:rFonts w:asciiTheme="majorHAnsi" w:eastAsia="Calibri" w:hAnsiTheme="majorHAnsi"/>
          <w:b/>
          <w:sz w:val="24"/>
          <w:szCs w:val="24"/>
        </w:rPr>
        <w:t>Ms Rakhi N.P.</w:t>
      </w:r>
      <w:r w:rsidRPr="008C4697">
        <w:rPr>
          <w:rFonts w:asciiTheme="majorHAnsi" w:hAnsiTheme="majorHAnsi"/>
          <w:b/>
          <w:sz w:val="24"/>
          <w:szCs w:val="24"/>
        </w:rPr>
        <w:t xml:space="preserve"> presented a paper titled</w:t>
      </w:r>
      <w:r w:rsidRPr="008C4697">
        <w:rPr>
          <w:rFonts w:asciiTheme="majorHAnsi" w:hAnsiTheme="majorHAnsi"/>
          <w:sz w:val="24"/>
          <w:szCs w:val="24"/>
        </w:rPr>
        <w:t xml:space="preserve"> </w:t>
      </w:r>
      <w:r w:rsidRPr="008C4697">
        <w:rPr>
          <w:rFonts w:asciiTheme="majorHAnsi" w:eastAsia="Calibri" w:hAnsiTheme="majorHAnsi"/>
          <w:sz w:val="24"/>
          <w:szCs w:val="24"/>
        </w:rPr>
        <w:t xml:space="preserve">Gender and Identity in Mahasweta Devi’s </w:t>
      </w:r>
      <w:r w:rsidRPr="008C4697">
        <w:rPr>
          <w:rFonts w:asciiTheme="majorHAnsi" w:eastAsia="Calibri" w:hAnsiTheme="majorHAnsi"/>
          <w:i/>
          <w:sz w:val="24"/>
          <w:szCs w:val="24"/>
        </w:rPr>
        <w:t>Imaginary Maps</w:t>
      </w:r>
      <w:r w:rsidRPr="008C4697">
        <w:rPr>
          <w:rFonts w:asciiTheme="majorHAnsi" w:hAnsiTheme="majorHAnsi"/>
          <w:sz w:val="24"/>
          <w:szCs w:val="24"/>
        </w:rPr>
        <w:t xml:space="preserve"> in the National seminar titled </w:t>
      </w:r>
      <w:r w:rsidRPr="008C4697">
        <w:rPr>
          <w:rFonts w:asciiTheme="majorHAnsi" w:eastAsia="Calibri" w:hAnsiTheme="majorHAnsi"/>
          <w:sz w:val="24"/>
          <w:szCs w:val="24"/>
        </w:rPr>
        <w:t>“Paradigms of Gender: Ideological Discourses in Times of Crisis”</w:t>
      </w:r>
      <w:r w:rsidRPr="008C4697">
        <w:rPr>
          <w:rFonts w:asciiTheme="majorHAnsi" w:hAnsiTheme="majorHAnsi"/>
          <w:sz w:val="24"/>
          <w:szCs w:val="24"/>
        </w:rPr>
        <w:t xml:space="preserve"> at </w:t>
      </w:r>
      <w:r w:rsidRPr="008C4697">
        <w:rPr>
          <w:rFonts w:asciiTheme="majorHAnsi" w:eastAsia="Calibri" w:hAnsiTheme="majorHAnsi"/>
          <w:sz w:val="24"/>
          <w:szCs w:val="24"/>
        </w:rPr>
        <w:t>Govt. Arts and Science College, Kozhinjampara</w:t>
      </w:r>
      <w:r w:rsidRPr="008C4697">
        <w:rPr>
          <w:rFonts w:asciiTheme="majorHAnsi" w:hAnsiTheme="majorHAnsi"/>
          <w:sz w:val="24"/>
          <w:szCs w:val="24"/>
        </w:rPr>
        <w:t xml:space="preserve"> between 2 and 3 November 2017.</w:t>
      </w:r>
    </w:p>
    <w:p w:rsidR="008C4697" w:rsidRPr="008C4697" w:rsidRDefault="008C4697" w:rsidP="008C4697">
      <w:pPr>
        <w:tabs>
          <w:tab w:val="left" w:pos="3780"/>
          <w:tab w:val="left" w:pos="4680"/>
        </w:tabs>
        <w:spacing w:after="0" w:line="360" w:lineRule="auto"/>
        <w:jc w:val="both"/>
        <w:rPr>
          <w:rFonts w:asciiTheme="majorHAnsi" w:hAnsiTheme="majorHAnsi"/>
          <w:sz w:val="24"/>
          <w:szCs w:val="24"/>
        </w:rPr>
      </w:pPr>
      <w:r w:rsidRPr="008C4697">
        <w:rPr>
          <w:rFonts w:asciiTheme="majorHAnsi" w:eastAsia="Calibri" w:hAnsiTheme="majorHAnsi"/>
          <w:b/>
          <w:bCs/>
          <w:iCs/>
          <w:sz w:val="24"/>
          <w:szCs w:val="24"/>
        </w:rPr>
        <w:t>Ms.Rakhi N.P</w:t>
      </w:r>
      <w:r w:rsidRPr="008C4697">
        <w:rPr>
          <w:rFonts w:asciiTheme="majorHAnsi" w:hAnsiTheme="majorHAnsi"/>
          <w:b/>
          <w:bCs/>
          <w:sz w:val="24"/>
          <w:szCs w:val="24"/>
        </w:rPr>
        <w:t xml:space="preserve"> published a paper titled </w:t>
      </w:r>
      <w:r w:rsidRPr="008C4697">
        <w:rPr>
          <w:rFonts w:asciiTheme="majorHAnsi" w:eastAsia="Calibri" w:hAnsiTheme="majorHAnsi"/>
          <w:sz w:val="24"/>
          <w:szCs w:val="24"/>
        </w:rPr>
        <w:t>Death and Mourning in Faulkner’s</w:t>
      </w:r>
      <w:r w:rsidRPr="008C4697">
        <w:rPr>
          <w:rFonts w:asciiTheme="majorHAnsi" w:hAnsiTheme="majorHAnsi"/>
          <w:sz w:val="24"/>
          <w:szCs w:val="24"/>
        </w:rPr>
        <w:t xml:space="preserve"> </w:t>
      </w:r>
      <w:r w:rsidRPr="008C4697">
        <w:rPr>
          <w:rFonts w:asciiTheme="majorHAnsi" w:eastAsia="Calibri" w:hAnsiTheme="majorHAnsi"/>
          <w:sz w:val="24"/>
          <w:szCs w:val="24"/>
        </w:rPr>
        <w:t>As I Lay Dying</w:t>
      </w:r>
      <w:r w:rsidRPr="008C4697">
        <w:rPr>
          <w:rFonts w:asciiTheme="majorHAnsi" w:hAnsiTheme="majorHAnsi"/>
          <w:sz w:val="24"/>
          <w:szCs w:val="24"/>
        </w:rPr>
        <w:t xml:space="preserve"> in </w:t>
      </w:r>
      <w:r w:rsidRPr="008C4697">
        <w:rPr>
          <w:rFonts w:asciiTheme="majorHAnsi" w:eastAsia="Calibri" w:hAnsiTheme="majorHAnsi"/>
          <w:bCs/>
          <w:i/>
          <w:iCs/>
          <w:sz w:val="24"/>
          <w:szCs w:val="24"/>
        </w:rPr>
        <w:t xml:space="preserve">Roots </w:t>
      </w:r>
      <w:r w:rsidRPr="008C4697">
        <w:rPr>
          <w:rFonts w:asciiTheme="majorHAnsi" w:eastAsia="Calibri" w:hAnsiTheme="majorHAnsi"/>
          <w:bCs/>
          <w:iCs/>
          <w:sz w:val="24"/>
          <w:szCs w:val="24"/>
        </w:rPr>
        <w:t>International Journal of Multidisciplinary  Researches</w:t>
      </w:r>
      <w:r w:rsidRPr="008C4697">
        <w:rPr>
          <w:rFonts w:asciiTheme="majorHAnsi" w:hAnsiTheme="majorHAnsi"/>
          <w:bCs/>
          <w:iCs/>
          <w:sz w:val="24"/>
          <w:szCs w:val="24"/>
        </w:rPr>
        <w:t xml:space="preserve"> </w:t>
      </w:r>
      <w:r w:rsidRPr="008C4697">
        <w:rPr>
          <w:rFonts w:asciiTheme="majorHAnsi" w:eastAsia="Calibri" w:hAnsiTheme="majorHAnsi"/>
          <w:bCs/>
          <w:iCs/>
          <w:sz w:val="24"/>
          <w:szCs w:val="24"/>
        </w:rPr>
        <w:t>ISSNNo.2349-8684</w:t>
      </w:r>
      <w:r w:rsidRPr="008C4697">
        <w:rPr>
          <w:rFonts w:asciiTheme="majorHAnsi" w:hAnsiTheme="majorHAnsi"/>
          <w:bCs/>
          <w:iCs/>
          <w:sz w:val="24"/>
          <w:szCs w:val="24"/>
        </w:rPr>
        <w:t>. 2017.</w:t>
      </w:r>
    </w:p>
    <w:p w:rsidR="008C4697" w:rsidRPr="008C4697" w:rsidRDefault="008C4697" w:rsidP="008C4697">
      <w:pPr>
        <w:spacing w:line="360" w:lineRule="auto"/>
        <w:jc w:val="both"/>
        <w:rPr>
          <w:rFonts w:asciiTheme="majorHAnsi" w:hAnsiTheme="majorHAnsi"/>
          <w:b/>
          <w:sz w:val="24"/>
          <w:szCs w:val="24"/>
        </w:rPr>
      </w:pPr>
      <w:r w:rsidRPr="008C4697">
        <w:rPr>
          <w:rFonts w:asciiTheme="majorHAnsi" w:hAnsiTheme="majorHAnsi"/>
          <w:b/>
          <w:sz w:val="24"/>
          <w:szCs w:val="24"/>
        </w:rPr>
        <w:t>Activities of the Students</w:t>
      </w:r>
    </w:p>
    <w:p w:rsidR="008C4697" w:rsidRPr="008C4697" w:rsidRDefault="008C4697" w:rsidP="008C4697">
      <w:pPr>
        <w:spacing w:line="360" w:lineRule="auto"/>
        <w:jc w:val="both"/>
        <w:rPr>
          <w:rFonts w:asciiTheme="majorHAnsi" w:eastAsia="Times New Roman" w:hAnsiTheme="majorHAnsi"/>
          <w:sz w:val="24"/>
          <w:szCs w:val="24"/>
        </w:rPr>
      </w:pPr>
      <w:r w:rsidRPr="008C4697">
        <w:rPr>
          <w:rFonts w:asciiTheme="majorHAnsi" w:eastAsia="Times New Roman" w:hAnsiTheme="majorHAnsi"/>
          <w:b/>
          <w:sz w:val="24"/>
          <w:szCs w:val="24"/>
        </w:rPr>
        <w:t>Pooja M.  &amp;Ashna Tom of I MA English presented a paper</w:t>
      </w:r>
      <w:r w:rsidRPr="008C4697">
        <w:rPr>
          <w:rFonts w:asciiTheme="majorHAnsi" w:eastAsia="Times New Roman" w:hAnsiTheme="majorHAnsi"/>
          <w:sz w:val="24"/>
          <w:szCs w:val="24"/>
        </w:rPr>
        <w:t xml:space="preserve"> in the paper presentation at the PG Students’ National Seminar on   Resistance Narratives at KAHM Unity Women’s College,Manjeri,Malappuram on 20 November2017.</w:t>
      </w:r>
    </w:p>
    <w:p w:rsidR="008C4697" w:rsidRPr="008C4697" w:rsidRDefault="008C4697" w:rsidP="008C4697">
      <w:pPr>
        <w:spacing w:after="0" w:line="360" w:lineRule="auto"/>
        <w:jc w:val="both"/>
        <w:rPr>
          <w:rFonts w:asciiTheme="majorHAnsi" w:eastAsia="Calibri" w:hAnsiTheme="majorHAnsi"/>
          <w:sz w:val="24"/>
          <w:szCs w:val="24"/>
        </w:rPr>
      </w:pPr>
      <w:r w:rsidRPr="008C4697">
        <w:rPr>
          <w:rFonts w:asciiTheme="majorHAnsi" w:eastAsia="Calibri" w:hAnsiTheme="majorHAnsi"/>
          <w:b/>
          <w:sz w:val="24"/>
          <w:szCs w:val="24"/>
        </w:rPr>
        <w:t>T.M.Sujaya &amp;Kavya R.K.</w:t>
      </w:r>
      <w:r w:rsidRPr="008C4697">
        <w:rPr>
          <w:rFonts w:asciiTheme="majorHAnsi" w:hAnsiTheme="majorHAnsi"/>
          <w:b/>
          <w:sz w:val="24"/>
          <w:szCs w:val="24"/>
        </w:rPr>
        <w:t xml:space="preserve"> of </w:t>
      </w:r>
      <w:r w:rsidRPr="008C4697">
        <w:rPr>
          <w:rFonts w:asciiTheme="majorHAnsi" w:eastAsia="Calibri" w:hAnsiTheme="majorHAnsi"/>
          <w:b/>
          <w:sz w:val="24"/>
          <w:szCs w:val="24"/>
        </w:rPr>
        <w:t>III BA English</w:t>
      </w:r>
      <w:r w:rsidRPr="008C4697">
        <w:rPr>
          <w:rFonts w:asciiTheme="majorHAnsi" w:hAnsiTheme="majorHAnsi"/>
          <w:b/>
          <w:sz w:val="24"/>
          <w:szCs w:val="24"/>
        </w:rPr>
        <w:t xml:space="preserve"> participated  in the Literary Quiz Competition</w:t>
      </w:r>
      <w:r w:rsidRPr="008C4697">
        <w:rPr>
          <w:rFonts w:asciiTheme="majorHAnsi" w:hAnsiTheme="majorHAnsi"/>
          <w:sz w:val="24"/>
          <w:szCs w:val="24"/>
        </w:rPr>
        <w:t xml:space="preserve"> and secured the II Prize at </w:t>
      </w:r>
      <w:r w:rsidRPr="008C4697">
        <w:rPr>
          <w:rFonts w:asciiTheme="majorHAnsi" w:eastAsia="Calibri" w:hAnsiTheme="majorHAnsi"/>
          <w:sz w:val="24"/>
          <w:szCs w:val="24"/>
        </w:rPr>
        <w:t>Sr. Mary Franco Memorial Intercollegiate Literature Quiz by</w:t>
      </w:r>
      <w:r w:rsidRPr="008C4697">
        <w:rPr>
          <w:rFonts w:asciiTheme="majorHAnsi" w:hAnsiTheme="majorHAnsi"/>
          <w:sz w:val="24"/>
          <w:szCs w:val="24"/>
        </w:rPr>
        <w:t xml:space="preserve"> the </w:t>
      </w:r>
      <w:r w:rsidRPr="008C4697">
        <w:rPr>
          <w:rFonts w:asciiTheme="majorHAnsi" w:eastAsia="Calibri" w:hAnsiTheme="majorHAnsi"/>
          <w:sz w:val="24"/>
          <w:szCs w:val="24"/>
        </w:rPr>
        <w:t>Postgraduate and Research department of English,St.Joseph’s College,Irinjalakuda</w:t>
      </w:r>
      <w:r w:rsidRPr="008C4697">
        <w:rPr>
          <w:rFonts w:asciiTheme="majorHAnsi" w:hAnsiTheme="majorHAnsi"/>
          <w:sz w:val="24"/>
          <w:szCs w:val="24"/>
        </w:rPr>
        <w:t xml:space="preserve"> on 12 December 2017.</w:t>
      </w:r>
      <w:r w:rsidRPr="008C4697">
        <w:rPr>
          <w:rFonts w:asciiTheme="majorHAnsi" w:eastAsia="Calibri" w:hAnsiTheme="majorHAnsi"/>
          <w:sz w:val="24"/>
          <w:szCs w:val="24"/>
        </w:rPr>
        <w:t xml:space="preserve"> </w:t>
      </w:r>
    </w:p>
    <w:p w:rsidR="008C4697" w:rsidRPr="008C4697" w:rsidRDefault="008C4697" w:rsidP="008C4697">
      <w:pPr>
        <w:spacing w:line="360" w:lineRule="auto"/>
        <w:jc w:val="both"/>
        <w:rPr>
          <w:rFonts w:asciiTheme="majorHAnsi" w:hAnsiTheme="majorHAnsi"/>
          <w:sz w:val="24"/>
          <w:szCs w:val="24"/>
        </w:rPr>
      </w:pPr>
      <w:r w:rsidRPr="008C4697">
        <w:rPr>
          <w:rFonts w:asciiTheme="majorHAnsi" w:eastAsia="Calibri" w:hAnsiTheme="majorHAnsi"/>
          <w:b/>
          <w:sz w:val="24"/>
          <w:szCs w:val="24"/>
        </w:rPr>
        <w:t>P.Divyanjali</w:t>
      </w:r>
      <w:r w:rsidRPr="008C4697">
        <w:rPr>
          <w:rFonts w:asciiTheme="majorHAnsi" w:hAnsiTheme="majorHAnsi"/>
          <w:b/>
          <w:sz w:val="24"/>
          <w:szCs w:val="24"/>
        </w:rPr>
        <w:t xml:space="preserve"> of </w:t>
      </w:r>
      <w:r w:rsidRPr="008C4697">
        <w:rPr>
          <w:rFonts w:asciiTheme="majorHAnsi" w:eastAsia="Calibri" w:hAnsiTheme="majorHAnsi"/>
          <w:b/>
          <w:sz w:val="24"/>
          <w:szCs w:val="24"/>
        </w:rPr>
        <w:t>II MA English</w:t>
      </w:r>
      <w:r w:rsidRPr="008C4697">
        <w:rPr>
          <w:rFonts w:asciiTheme="majorHAnsi" w:hAnsiTheme="majorHAnsi"/>
          <w:b/>
          <w:sz w:val="24"/>
          <w:szCs w:val="24"/>
        </w:rPr>
        <w:t xml:space="preserve"> participated in the </w:t>
      </w:r>
      <w:r w:rsidRPr="008C4697">
        <w:rPr>
          <w:rFonts w:asciiTheme="majorHAnsi" w:eastAsia="Calibri" w:hAnsiTheme="majorHAnsi"/>
          <w:b/>
          <w:sz w:val="24"/>
          <w:szCs w:val="24"/>
        </w:rPr>
        <w:t>Speak for India</w:t>
      </w:r>
      <w:r w:rsidRPr="008C4697">
        <w:rPr>
          <w:rFonts w:asciiTheme="majorHAnsi" w:eastAsia="Calibri" w:hAnsiTheme="majorHAnsi"/>
          <w:sz w:val="24"/>
          <w:szCs w:val="24"/>
        </w:rPr>
        <w:t>-</w:t>
      </w:r>
      <w:r w:rsidRPr="008C4697">
        <w:rPr>
          <w:rFonts w:asciiTheme="majorHAnsi" w:eastAsia="Calibri" w:hAnsiTheme="majorHAnsi"/>
          <w:b/>
          <w:sz w:val="24"/>
          <w:szCs w:val="24"/>
        </w:rPr>
        <w:t>Kerala Debate Competition</w:t>
      </w:r>
      <w:r w:rsidRPr="008C4697">
        <w:rPr>
          <w:rFonts w:asciiTheme="majorHAnsi" w:hAnsiTheme="majorHAnsi"/>
          <w:b/>
          <w:sz w:val="24"/>
          <w:szCs w:val="24"/>
        </w:rPr>
        <w:t xml:space="preserve"> </w:t>
      </w:r>
      <w:r w:rsidRPr="008C4697">
        <w:rPr>
          <w:rFonts w:asciiTheme="majorHAnsi" w:hAnsiTheme="majorHAnsi"/>
          <w:sz w:val="24"/>
          <w:szCs w:val="24"/>
        </w:rPr>
        <w:t xml:space="preserve">conducted by the </w:t>
      </w:r>
      <w:r w:rsidRPr="008C4697">
        <w:rPr>
          <w:rFonts w:asciiTheme="majorHAnsi" w:eastAsia="Calibri" w:hAnsiTheme="majorHAnsi"/>
          <w:sz w:val="24"/>
          <w:szCs w:val="24"/>
        </w:rPr>
        <w:t>Mathrubhumi &amp; Federal Bank</w:t>
      </w:r>
      <w:r w:rsidRPr="008C4697">
        <w:rPr>
          <w:rFonts w:asciiTheme="majorHAnsi" w:hAnsiTheme="majorHAnsi"/>
          <w:sz w:val="24"/>
          <w:szCs w:val="24"/>
        </w:rPr>
        <w:t xml:space="preserve"> and got the s</w:t>
      </w:r>
      <w:r w:rsidRPr="008C4697">
        <w:rPr>
          <w:rFonts w:asciiTheme="majorHAnsi" w:eastAsia="Calibri" w:hAnsiTheme="majorHAnsi"/>
          <w:sz w:val="24"/>
          <w:szCs w:val="24"/>
        </w:rPr>
        <w:t>election at Block &amp; District Levels</w:t>
      </w:r>
      <w:r w:rsidRPr="008C4697">
        <w:rPr>
          <w:rFonts w:asciiTheme="majorHAnsi" w:hAnsiTheme="majorHAnsi"/>
          <w:sz w:val="24"/>
          <w:szCs w:val="24"/>
        </w:rPr>
        <w:t>.</w:t>
      </w:r>
    </w:p>
    <w:p w:rsidR="008C4697" w:rsidRPr="008C4697" w:rsidRDefault="008C4697" w:rsidP="008C4697">
      <w:pPr>
        <w:spacing w:line="360" w:lineRule="auto"/>
        <w:jc w:val="both"/>
        <w:rPr>
          <w:rFonts w:asciiTheme="majorHAnsi" w:hAnsiTheme="majorHAnsi"/>
          <w:b/>
          <w:sz w:val="24"/>
          <w:szCs w:val="24"/>
        </w:rPr>
      </w:pPr>
      <w:r w:rsidRPr="008C4697">
        <w:rPr>
          <w:rFonts w:asciiTheme="majorHAnsi" w:eastAsia="Calibri" w:hAnsiTheme="majorHAnsi"/>
          <w:b/>
          <w:sz w:val="24"/>
          <w:szCs w:val="24"/>
        </w:rPr>
        <w:t>P.Divyanjali</w:t>
      </w:r>
      <w:r w:rsidRPr="008C4697">
        <w:rPr>
          <w:rFonts w:asciiTheme="majorHAnsi" w:hAnsiTheme="majorHAnsi"/>
          <w:b/>
          <w:sz w:val="24"/>
          <w:szCs w:val="24"/>
        </w:rPr>
        <w:t xml:space="preserve"> of </w:t>
      </w:r>
      <w:r w:rsidRPr="008C4697">
        <w:rPr>
          <w:rFonts w:asciiTheme="majorHAnsi" w:eastAsia="Calibri" w:hAnsiTheme="majorHAnsi"/>
          <w:b/>
          <w:sz w:val="24"/>
          <w:szCs w:val="24"/>
        </w:rPr>
        <w:t>II MA English</w:t>
      </w:r>
      <w:r w:rsidRPr="008C4697">
        <w:rPr>
          <w:rFonts w:asciiTheme="majorHAnsi" w:hAnsiTheme="majorHAnsi"/>
          <w:b/>
          <w:sz w:val="24"/>
          <w:szCs w:val="24"/>
        </w:rPr>
        <w:t xml:space="preserve">  secured the I prize</w:t>
      </w:r>
      <w:r w:rsidRPr="008C4697">
        <w:rPr>
          <w:rFonts w:asciiTheme="majorHAnsi" w:hAnsiTheme="majorHAnsi"/>
          <w:sz w:val="24"/>
          <w:szCs w:val="24"/>
        </w:rPr>
        <w:t xml:space="preserve"> in the Short Story Competition conducted by </w:t>
      </w:r>
      <w:r w:rsidRPr="008C4697">
        <w:rPr>
          <w:rFonts w:asciiTheme="majorHAnsi" w:eastAsia="Calibri" w:hAnsiTheme="majorHAnsi"/>
          <w:sz w:val="24"/>
          <w:szCs w:val="24"/>
        </w:rPr>
        <w:t>AKGCTU  (All Kerala Govt. College Teachers Union)</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DEPARTMENT OF LANGUAGES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The department of Malayalam conducted a seminar</w:t>
      </w:r>
      <w:r w:rsidRPr="008C4697">
        <w:rPr>
          <w:rFonts w:asciiTheme="majorHAnsi" w:hAnsiTheme="majorHAnsi"/>
          <w:sz w:val="24"/>
          <w:szCs w:val="24"/>
        </w:rPr>
        <w:t xml:space="preserve"> on “Deschooling” by Gowtham Sarang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lastRenderedPageBreak/>
        <w:t xml:space="preserve">Dr. Vaani published an article in Sanskrit </w:t>
      </w:r>
      <w:r w:rsidRPr="008C4697">
        <w:rPr>
          <w:rFonts w:asciiTheme="majorHAnsi" w:hAnsiTheme="majorHAnsi"/>
          <w:sz w:val="24"/>
          <w:szCs w:val="24"/>
        </w:rPr>
        <w:t xml:space="preserve">titled “Dr.N.Sundaram-Samskrite Asya  Yogadaanam” in </w:t>
      </w:r>
      <w:r w:rsidRPr="008C4697">
        <w:rPr>
          <w:rFonts w:asciiTheme="majorHAnsi" w:hAnsiTheme="majorHAnsi"/>
          <w:i/>
          <w:sz w:val="24"/>
          <w:szCs w:val="24"/>
        </w:rPr>
        <w:t>Rasana,</w:t>
      </w:r>
      <w:r w:rsidRPr="008C4697">
        <w:rPr>
          <w:rFonts w:asciiTheme="majorHAnsi" w:hAnsiTheme="majorHAnsi"/>
          <w:sz w:val="24"/>
          <w:szCs w:val="24"/>
        </w:rPr>
        <w:t>a Sanskrit Magazine  in July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Dr. Vaani published an article in Sanskrit</w:t>
      </w:r>
      <w:r w:rsidRPr="008C4697">
        <w:rPr>
          <w:rFonts w:asciiTheme="majorHAnsi" w:hAnsiTheme="majorHAnsi"/>
          <w:sz w:val="24"/>
          <w:szCs w:val="24"/>
        </w:rPr>
        <w:t xml:space="preserve"> titled  “Bhaarata sthree oru laghu veekshanam” in </w:t>
      </w:r>
      <w:r w:rsidRPr="008C4697">
        <w:rPr>
          <w:rFonts w:asciiTheme="majorHAnsi" w:hAnsiTheme="majorHAnsi"/>
          <w:i/>
          <w:sz w:val="24"/>
          <w:szCs w:val="24"/>
        </w:rPr>
        <w:t>Bodhita ,</w:t>
      </w:r>
      <w:r w:rsidRPr="008C4697">
        <w:rPr>
          <w:rFonts w:asciiTheme="majorHAnsi" w:hAnsiTheme="majorHAnsi"/>
          <w:sz w:val="24"/>
          <w:szCs w:val="24"/>
        </w:rPr>
        <w:t>C.M.C.Publications,in August 2017 (Lakkam 2 Pustakam 3).</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Dr. Vaani published an article in Sanskrit</w:t>
      </w:r>
      <w:r w:rsidRPr="008C4697">
        <w:rPr>
          <w:rFonts w:asciiTheme="majorHAnsi" w:hAnsiTheme="majorHAnsi"/>
          <w:sz w:val="24"/>
          <w:szCs w:val="24"/>
        </w:rPr>
        <w:t xml:space="preserve"> titled  Aascharya choodamaniyile rangapaatam" in </w:t>
      </w:r>
      <w:r w:rsidRPr="008C4697">
        <w:rPr>
          <w:rFonts w:asciiTheme="majorHAnsi" w:hAnsiTheme="majorHAnsi"/>
          <w:i/>
          <w:sz w:val="24"/>
          <w:szCs w:val="24"/>
        </w:rPr>
        <w:t>Bhaarata patrika</w:t>
      </w:r>
      <w:r w:rsidRPr="008C4697">
        <w:rPr>
          <w:rFonts w:asciiTheme="majorHAnsi" w:hAnsiTheme="majorHAnsi"/>
          <w:sz w:val="24"/>
          <w:szCs w:val="24"/>
        </w:rPr>
        <w:t>(Trilingual monthly) in Oct-Dec.2017.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Dr. Vaani presnted a paper titled</w:t>
      </w:r>
      <w:r w:rsidRPr="008C4697">
        <w:rPr>
          <w:rFonts w:asciiTheme="majorHAnsi" w:hAnsiTheme="majorHAnsi"/>
          <w:sz w:val="24"/>
          <w:szCs w:val="24"/>
        </w:rPr>
        <w:t xml:space="preserve"> “Ranga Kalaasu Naatyasaastra Proktaah  Abhinayaah"in the UGC National Seminar conducted by Departmentof Sanskrit,VTB College,Mannampatta  on 8 December 2017.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Kumari.Revathy Unni of D2 Zoology presented  a paper</w:t>
      </w:r>
      <w:r w:rsidRPr="008C4697">
        <w:rPr>
          <w:rFonts w:asciiTheme="majorHAnsi" w:hAnsiTheme="majorHAnsi"/>
          <w:sz w:val="24"/>
          <w:szCs w:val="24"/>
        </w:rPr>
        <w:t xml:space="preserve">  titled “Thullal”related to Sanskrit in the UGC National seminar conducted by the Departmentof Sanskrit,VTB College,Mannampatta on 8 December 2017.                                                                                                                                                                                                                                                                                                                                                                                                                                                                                                                                                                                                                                                                                                                                                                                                                                                                                                                                                                                                                                                                                                                                                                                                                                                                                                                                                                                                                                                                                                                                                                                                                                                                                                                                                                                                                                                                                                                                                                                                                                                                                                                                                                                                                                                                                                                                                                                                                                                                                                                                                                                                                                                                                                                                                                                                                                                                                                                                                                                                                                                                                                                                                                                                                                                                                                                                                                                                                                                                                                                                                                                                                                                                                                                                                                                                                                                                                                                                                                                                                                                                                                                                                                                                                                                                                                                                                                                                                                                                                                                                                                                                                                                                                                                                                                                                                                                                                                                                                                                                                                                                                                                                                                                                                                                                                                                            </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DEPARTMENT OF MATHEMATICS AND STATISTICS</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Activities of the Department</w:t>
      </w:r>
    </w:p>
    <w:p w:rsidR="008C4697" w:rsidRPr="008C4697" w:rsidRDefault="008C4697" w:rsidP="008C4697">
      <w:pPr>
        <w:spacing w:line="240" w:lineRule="auto"/>
        <w:rPr>
          <w:rFonts w:asciiTheme="majorHAnsi" w:hAnsiTheme="majorHAnsi"/>
          <w:sz w:val="24"/>
          <w:szCs w:val="24"/>
        </w:rPr>
      </w:pPr>
      <w:r w:rsidRPr="008C4697">
        <w:rPr>
          <w:rFonts w:asciiTheme="majorHAnsi" w:hAnsiTheme="majorHAnsi"/>
          <w:b/>
          <w:sz w:val="24"/>
          <w:szCs w:val="24"/>
        </w:rPr>
        <w:t>The activities of the Association of Mathematics &amp; Statistics</w:t>
      </w:r>
      <w:r w:rsidRPr="008C4697">
        <w:rPr>
          <w:rFonts w:asciiTheme="majorHAnsi" w:hAnsiTheme="majorHAnsi"/>
          <w:sz w:val="24"/>
          <w:szCs w:val="24"/>
        </w:rPr>
        <w:t xml:space="preserve"> for the year 2017-18   was inaugurated by Dr Sr Rose Ann , Principal of the college   on 19 June 2017.  </w:t>
      </w:r>
    </w:p>
    <w:p w:rsidR="008C4697" w:rsidRPr="008C4697" w:rsidRDefault="008C4697" w:rsidP="008C4697">
      <w:pPr>
        <w:spacing w:line="240" w:lineRule="auto"/>
        <w:rPr>
          <w:rFonts w:asciiTheme="majorHAnsi" w:hAnsiTheme="majorHAnsi"/>
          <w:sz w:val="24"/>
          <w:szCs w:val="24"/>
        </w:rPr>
      </w:pPr>
      <w:r w:rsidRPr="008C4697">
        <w:rPr>
          <w:rFonts w:asciiTheme="majorHAnsi" w:hAnsiTheme="majorHAnsi"/>
          <w:b/>
          <w:sz w:val="24"/>
          <w:szCs w:val="24"/>
        </w:rPr>
        <w:t>A seminar on “Pi and Golden Ratio”</w:t>
      </w:r>
      <w:r w:rsidRPr="008C4697">
        <w:rPr>
          <w:rFonts w:asciiTheme="majorHAnsi" w:hAnsiTheme="majorHAnsi"/>
          <w:sz w:val="24"/>
          <w:szCs w:val="24"/>
        </w:rPr>
        <w:t xml:space="preserve"> was given by Dr Nithya A. A., Dept of Mathematics, Mercy College, Palakkad  on19 June 2017. </w:t>
      </w:r>
    </w:p>
    <w:p w:rsidR="008C4697" w:rsidRPr="008C4697" w:rsidRDefault="008C4697" w:rsidP="008C4697">
      <w:pPr>
        <w:spacing w:line="240" w:lineRule="auto"/>
        <w:rPr>
          <w:rFonts w:asciiTheme="majorHAnsi" w:hAnsiTheme="majorHAnsi"/>
          <w:sz w:val="24"/>
          <w:szCs w:val="24"/>
        </w:rPr>
      </w:pPr>
      <w:r w:rsidRPr="008C4697">
        <w:rPr>
          <w:rFonts w:asciiTheme="majorHAnsi" w:hAnsiTheme="majorHAnsi"/>
          <w:b/>
          <w:sz w:val="24"/>
          <w:szCs w:val="24"/>
        </w:rPr>
        <w:t>A class on “Continued Fractions”</w:t>
      </w:r>
      <w:r w:rsidRPr="008C4697">
        <w:rPr>
          <w:rFonts w:asciiTheme="majorHAnsi" w:hAnsiTheme="majorHAnsi"/>
          <w:sz w:val="24"/>
          <w:szCs w:val="24"/>
        </w:rPr>
        <w:t xml:space="preserve"> was given by Dr Nithya A. A., Dept of Mathematics, Mercy College, Palakkad on19 June 2017.</w:t>
      </w:r>
    </w:p>
    <w:p w:rsidR="008C4697" w:rsidRPr="008C4697" w:rsidRDefault="008C4697" w:rsidP="008C4697">
      <w:pPr>
        <w:pStyle w:val="ListParagraph"/>
        <w:ind w:left="0"/>
        <w:rPr>
          <w:rFonts w:asciiTheme="majorHAnsi" w:hAnsiTheme="majorHAnsi" w:cs="Times New Roman"/>
          <w:sz w:val="24"/>
          <w:szCs w:val="24"/>
        </w:rPr>
      </w:pPr>
      <w:r w:rsidRPr="008C4697">
        <w:rPr>
          <w:rFonts w:asciiTheme="majorHAnsi" w:hAnsiTheme="majorHAnsi" w:cs="Times New Roman"/>
          <w:b/>
          <w:sz w:val="24"/>
          <w:szCs w:val="24"/>
        </w:rPr>
        <w:t>The 11</w:t>
      </w:r>
      <w:r w:rsidRPr="008C4697">
        <w:rPr>
          <w:rFonts w:asciiTheme="majorHAnsi" w:hAnsiTheme="majorHAnsi" w:cs="Times New Roman"/>
          <w:b/>
          <w:sz w:val="24"/>
          <w:szCs w:val="24"/>
          <w:vertAlign w:val="superscript"/>
        </w:rPr>
        <w:t>th</w:t>
      </w:r>
      <w:r w:rsidRPr="008C4697">
        <w:rPr>
          <w:rFonts w:asciiTheme="majorHAnsi" w:hAnsiTheme="majorHAnsi" w:cs="Times New Roman"/>
          <w:b/>
          <w:sz w:val="24"/>
          <w:szCs w:val="24"/>
        </w:rPr>
        <w:t xml:space="preserve"> National Statistics Day was celebrated</w:t>
      </w:r>
      <w:r w:rsidRPr="008C4697">
        <w:rPr>
          <w:rFonts w:asciiTheme="majorHAnsi" w:hAnsiTheme="majorHAnsi" w:cs="Times New Roman"/>
          <w:sz w:val="24"/>
          <w:szCs w:val="24"/>
        </w:rPr>
        <w:t xml:space="preserve"> on 30 June 2017 in connection with the 125</w:t>
      </w:r>
      <w:r w:rsidRPr="008C4697">
        <w:rPr>
          <w:rFonts w:asciiTheme="majorHAnsi" w:hAnsiTheme="majorHAnsi" w:cs="Times New Roman"/>
          <w:sz w:val="24"/>
          <w:szCs w:val="24"/>
          <w:vertAlign w:val="superscript"/>
        </w:rPr>
        <w:t>th</w:t>
      </w:r>
      <w:r w:rsidRPr="008C4697">
        <w:rPr>
          <w:rFonts w:asciiTheme="majorHAnsi" w:hAnsiTheme="majorHAnsi" w:cs="Times New Roman"/>
          <w:sz w:val="24"/>
          <w:szCs w:val="24"/>
        </w:rPr>
        <w:t xml:space="preserve"> birth year of P.C. Mahalanobis. As  part of the celebrations Ms. Ranjitha, gave a talk on P.C. Mahalanobis. This was continued by competitions such as-Treasure Hunt and Puzzle. The prize </w:t>
      </w:r>
      <w:r w:rsidRPr="008C4697">
        <w:rPr>
          <w:rFonts w:asciiTheme="majorHAnsi" w:hAnsiTheme="majorHAnsi" w:cs="Times New Roman"/>
          <w:sz w:val="24"/>
          <w:szCs w:val="24"/>
        </w:rPr>
        <w:lastRenderedPageBreak/>
        <w:t>winners were students of D2 Bio-tech (Treasure Hunt), D2-Computer Science(Puzzle) respectively.</w:t>
      </w:r>
      <w:r w:rsidRPr="008C4697">
        <w:rPr>
          <w:rFonts w:asciiTheme="majorHAnsi" w:eastAsia="Times New Roman" w:hAnsiTheme="majorHAnsi" w:cs="Times New Roman"/>
          <w:snapToGrid w:val="0"/>
          <w:color w:val="000000"/>
          <w:w w:val="0"/>
          <w:sz w:val="24"/>
          <w:szCs w:val="24"/>
          <w:u w:color="000000"/>
          <w:bdr w:val="none" w:sz="0" w:space="0" w:color="000000"/>
          <w:shd w:val="clear" w:color="000000" w:fill="000000"/>
        </w:rPr>
        <w:t xml:space="preserve">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The D2 Students  provided extension services</w:t>
      </w:r>
      <w:r w:rsidRPr="008C4697">
        <w:rPr>
          <w:rFonts w:asciiTheme="majorHAnsi" w:hAnsiTheme="majorHAnsi"/>
          <w:sz w:val="24"/>
          <w:szCs w:val="24"/>
        </w:rPr>
        <w:t xml:space="preserve"> to the children in Cherupushpalayam –an orphanage at Mepparambu and helped with their Mathematics lessons.</w:t>
      </w:r>
    </w:p>
    <w:p w:rsidR="008C4697" w:rsidRPr="008C4697" w:rsidRDefault="008C4697" w:rsidP="008C4697">
      <w:pPr>
        <w:tabs>
          <w:tab w:val="left" w:pos="0"/>
        </w:tabs>
        <w:rPr>
          <w:rFonts w:asciiTheme="majorHAnsi" w:hAnsiTheme="majorHAnsi"/>
          <w:sz w:val="24"/>
          <w:szCs w:val="24"/>
        </w:rPr>
      </w:pPr>
      <w:r w:rsidRPr="008C4697">
        <w:rPr>
          <w:rFonts w:asciiTheme="majorHAnsi" w:hAnsiTheme="majorHAnsi"/>
          <w:b/>
          <w:sz w:val="24"/>
          <w:szCs w:val="24"/>
        </w:rPr>
        <w:t>Job oriented test series I</w:t>
      </w:r>
      <w:r w:rsidRPr="008C4697">
        <w:rPr>
          <w:rFonts w:asciiTheme="majorHAnsi" w:hAnsiTheme="majorHAnsi"/>
          <w:sz w:val="24"/>
          <w:szCs w:val="24"/>
        </w:rPr>
        <w:t xml:space="preserve"> was conducted on 27 July 2017 and 250 students of various departments participated from the college</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Job oriented test series II</w:t>
      </w:r>
      <w:r w:rsidRPr="008C4697">
        <w:rPr>
          <w:rFonts w:asciiTheme="majorHAnsi" w:hAnsiTheme="majorHAnsi"/>
          <w:sz w:val="24"/>
          <w:szCs w:val="24"/>
        </w:rPr>
        <w:t xml:space="preserve"> was conducted on 11 August 2017 and  91 students selected from the series I with an additional  75 students participated in the exam.</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seminar</w:t>
      </w:r>
      <w:r w:rsidRPr="008C4697">
        <w:rPr>
          <w:rFonts w:asciiTheme="majorHAnsi" w:hAnsiTheme="majorHAnsi"/>
          <w:sz w:val="24"/>
          <w:szCs w:val="24"/>
        </w:rPr>
        <w:t xml:space="preserve"> on “An Insight on Basics of Continuity and Uniform Continuity” was given by  Dr. Naveena Chandran of IIT Palakkad on 25 August 2017.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The Department shifted to the St. Euphrasia Block on 29 August 2017 and the new department premises was inaugurated</w:t>
      </w:r>
      <w:r w:rsidRPr="008C4697">
        <w:rPr>
          <w:rFonts w:asciiTheme="majorHAnsi" w:hAnsiTheme="majorHAnsi"/>
          <w:sz w:val="24"/>
          <w:szCs w:val="24"/>
        </w:rPr>
        <w:t xml:space="preserve"> by Dr. Sr. Alice Thomas, Former Principal and Smt  Annie V.D , Former H O D of the Mathematics Department.</w:t>
      </w:r>
    </w:p>
    <w:p w:rsidR="008C4697" w:rsidRPr="008C4697" w:rsidRDefault="008C4697" w:rsidP="008C4697">
      <w:pPr>
        <w:tabs>
          <w:tab w:val="left" w:pos="630"/>
        </w:tabs>
        <w:spacing w:line="240" w:lineRule="auto"/>
        <w:rPr>
          <w:rFonts w:asciiTheme="majorHAnsi" w:hAnsiTheme="majorHAnsi"/>
          <w:sz w:val="24"/>
          <w:szCs w:val="24"/>
        </w:rPr>
      </w:pPr>
      <w:r w:rsidRPr="008C4697">
        <w:rPr>
          <w:rFonts w:asciiTheme="majorHAnsi" w:hAnsiTheme="majorHAnsi"/>
          <w:b/>
          <w:sz w:val="24"/>
          <w:szCs w:val="24"/>
        </w:rPr>
        <w:t>A mathematics quiz was conducted</w:t>
      </w:r>
      <w:r w:rsidRPr="008C4697">
        <w:rPr>
          <w:rFonts w:asciiTheme="majorHAnsi" w:hAnsiTheme="majorHAnsi"/>
          <w:sz w:val="24"/>
          <w:szCs w:val="24"/>
        </w:rPr>
        <w:t xml:space="preserve"> on 8 November 2017 for higher secondary school students in memory of the founder principal Rev.Sr.Mary Chrisantha ,Dept. of Mathematics. The winners were:  1</w:t>
      </w:r>
      <w:r w:rsidRPr="008C4697">
        <w:rPr>
          <w:rFonts w:asciiTheme="majorHAnsi" w:hAnsiTheme="majorHAnsi"/>
          <w:sz w:val="24"/>
          <w:szCs w:val="24"/>
          <w:vertAlign w:val="superscript"/>
        </w:rPr>
        <w:t>st</w:t>
      </w:r>
      <w:r w:rsidRPr="008C4697">
        <w:rPr>
          <w:rFonts w:asciiTheme="majorHAnsi" w:hAnsiTheme="majorHAnsi"/>
          <w:sz w:val="24"/>
          <w:szCs w:val="24"/>
        </w:rPr>
        <w:t xml:space="preserve"> place- Palghat Lions School, palakkad won a cash prize of Rs. 2000</w:t>
      </w:r>
    </w:p>
    <w:p w:rsidR="008C4697" w:rsidRPr="008C4697" w:rsidRDefault="008C4697" w:rsidP="008C4697">
      <w:pPr>
        <w:spacing w:line="240" w:lineRule="auto"/>
        <w:ind w:firstLine="720"/>
        <w:rPr>
          <w:rFonts w:asciiTheme="majorHAnsi" w:hAnsiTheme="majorHAnsi"/>
          <w:sz w:val="24"/>
          <w:szCs w:val="24"/>
        </w:rPr>
      </w:pPr>
      <w:r w:rsidRPr="008C4697">
        <w:rPr>
          <w:rFonts w:asciiTheme="majorHAnsi" w:hAnsiTheme="majorHAnsi"/>
          <w:sz w:val="24"/>
          <w:szCs w:val="24"/>
        </w:rPr>
        <w:t xml:space="preserve"> 2</w:t>
      </w:r>
      <w:r w:rsidRPr="008C4697">
        <w:rPr>
          <w:rFonts w:asciiTheme="majorHAnsi" w:hAnsiTheme="majorHAnsi"/>
          <w:sz w:val="24"/>
          <w:szCs w:val="24"/>
          <w:vertAlign w:val="superscript"/>
        </w:rPr>
        <w:t>nd</w:t>
      </w:r>
      <w:r w:rsidRPr="008C4697">
        <w:rPr>
          <w:rFonts w:asciiTheme="majorHAnsi" w:hAnsiTheme="majorHAnsi"/>
          <w:sz w:val="24"/>
          <w:szCs w:val="24"/>
        </w:rPr>
        <w:t xml:space="preserve"> place- Govt.Moyans Model Girls higher secondary school, </w:t>
      </w:r>
    </w:p>
    <w:p w:rsidR="008C4697" w:rsidRPr="008C4697" w:rsidRDefault="008C4697" w:rsidP="008C4697">
      <w:pPr>
        <w:pStyle w:val="ListParagraph"/>
        <w:spacing w:line="240" w:lineRule="auto"/>
        <w:rPr>
          <w:rFonts w:asciiTheme="majorHAnsi" w:hAnsiTheme="majorHAnsi" w:cs="Times New Roman"/>
          <w:sz w:val="24"/>
          <w:szCs w:val="24"/>
        </w:rPr>
      </w:pPr>
      <w:r w:rsidRPr="008C4697">
        <w:rPr>
          <w:rFonts w:asciiTheme="majorHAnsi" w:hAnsiTheme="majorHAnsi" w:cs="Times New Roman"/>
          <w:sz w:val="24"/>
          <w:szCs w:val="24"/>
        </w:rPr>
        <w:t xml:space="preserve">                        palakkad won cash prize of Rs.1500</w:t>
      </w:r>
    </w:p>
    <w:p w:rsidR="008C4697" w:rsidRPr="008C4697" w:rsidRDefault="008C4697" w:rsidP="008C4697">
      <w:pPr>
        <w:pStyle w:val="ListParagraph"/>
        <w:spacing w:line="240" w:lineRule="auto"/>
        <w:rPr>
          <w:rFonts w:asciiTheme="majorHAnsi" w:hAnsiTheme="majorHAnsi" w:cs="Times New Roman"/>
          <w:sz w:val="24"/>
          <w:szCs w:val="24"/>
        </w:rPr>
      </w:pPr>
      <w:r w:rsidRPr="008C4697">
        <w:rPr>
          <w:rFonts w:asciiTheme="majorHAnsi" w:hAnsiTheme="majorHAnsi" w:cs="Times New Roman"/>
          <w:sz w:val="24"/>
          <w:szCs w:val="24"/>
        </w:rPr>
        <w:t xml:space="preserve">  3</w:t>
      </w:r>
      <w:r w:rsidRPr="008C4697">
        <w:rPr>
          <w:rFonts w:asciiTheme="majorHAnsi" w:hAnsiTheme="majorHAnsi" w:cs="Times New Roman"/>
          <w:sz w:val="24"/>
          <w:szCs w:val="24"/>
          <w:vertAlign w:val="superscript"/>
        </w:rPr>
        <w:t>rd</w:t>
      </w:r>
      <w:r w:rsidRPr="008C4697">
        <w:rPr>
          <w:rFonts w:asciiTheme="majorHAnsi" w:hAnsiTheme="majorHAnsi" w:cs="Times New Roman"/>
          <w:sz w:val="24"/>
          <w:szCs w:val="24"/>
        </w:rPr>
        <w:t xml:space="preserve"> place-Holy Trinity won cash prize of Rs.1000</w:t>
      </w:r>
    </w:p>
    <w:p w:rsidR="008C4697" w:rsidRPr="008C4697" w:rsidRDefault="008C4697" w:rsidP="008C4697">
      <w:pPr>
        <w:pStyle w:val="ListParagraph"/>
        <w:spacing w:line="240" w:lineRule="auto"/>
        <w:ind w:left="540"/>
        <w:rPr>
          <w:rFonts w:asciiTheme="majorHAnsi" w:hAnsiTheme="majorHAnsi" w:cs="Times New Roman"/>
          <w:sz w:val="24"/>
          <w:szCs w:val="24"/>
        </w:rPr>
      </w:pPr>
    </w:p>
    <w:p w:rsidR="008C4697" w:rsidRPr="008C4697" w:rsidRDefault="008C4697" w:rsidP="008C4697">
      <w:pPr>
        <w:pStyle w:val="ListParagraph"/>
        <w:ind w:left="0"/>
        <w:rPr>
          <w:rFonts w:asciiTheme="majorHAnsi" w:hAnsiTheme="majorHAnsi" w:cs="Times New Roman"/>
          <w:b/>
          <w:sz w:val="24"/>
          <w:szCs w:val="24"/>
          <w:u w:val="single"/>
        </w:rPr>
      </w:pPr>
      <w:r w:rsidRPr="008C4697">
        <w:rPr>
          <w:rFonts w:asciiTheme="majorHAnsi" w:hAnsiTheme="majorHAnsi" w:cs="Times New Roman"/>
          <w:b/>
          <w:sz w:val="24"/>
          <w:szCs w:val="24"/>
          <w:u w:val="single"/>
        </w:rPr>
        <w:t>DEPARTMENT OF PHYSICS</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Activities of the Department</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The department journal “PHYSIKA” was released</w:t>
      </w:r>
      <w:r w:rsidRPr="008C4697">
        <w:rPr>
          <w:rFonts w:asciiTheme="majorHAnsi" w:hAnsiTheme="majorHAnsi"/>
          <w:sz w:val="24"/>
          <w:szCs w:val="24"/>
        </w:rPr>
        <w:t xml:space="preserve"> on 27 March 2017.</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lastRenderedPageBreak/>
        <w:t>A talk on “Photovoltaics” by Dr. Bindu Krishnan,</w:t>
      </w:r>
      <w:r w:rsidRPr="008C4697">
        <w:rPr>
          <w:rFonts w:asciiTheme="majorHAnsi" w:hAnsiTheme="majorHAnsi"/>
          <w:bCs/>
          <w:sz w:val="24"/>
          <w:szCs w:val="24"/>
          <w:lang w:val="es-MX"/>
        </w:rPr>
        <w:t xml:space="preserve"> Professor and Researcher Universidad Autónoma de Nuevo León, Mexico .</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Workshop series on “Experimental Physics”</w:t>
      </w:r>
      <w:r w:rsidRPr="008C4697">
        <w:rPr>
          <w:rFonts w:asciiTheme="majorHAnsi" w:hAnsiTheme="majorHAnsi"/>
          <w:sz w:val="24"/>
          <w:szCs w:val="24"/>
        </w:rPr>
        <w:t xml:space="preserve"> was conducted by Prof. V. C. Suresh from 25August 2017 and 27 October 2017.</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A Workshop on “LED Lamp Making”</w:t>
      </w:r>
      <w:r w:rsidRPr="008C4697">
        <w:rPr>
          <w:rFonts w:asciiTheme="majorHAnsi" w:hAnsiTheme="majorHAnsi"/>
          <w:sz w:val="24"/>
          <w:szCs w:val="24"/>
        </w:rPr>
        <w:t xml:space="preserve"> in association with Energy Management Centre was conductedon 31  October 2017.</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Observance of National Energy Conservation Day</w:t>
      </w:r>
      <w:r w:rsidRPr="008C4697">
        <w:rPr>
          <w:rFonts w:asciiTheme="majorHAnsi" w:hAnsiTheme="majorHAnsi"/>
          <w:sz w:val="24"/>
          <w:szCs w:val="24"/>
        </w:rPr>
        <w:t xml:space="preserve"> was done on 13 December 2017 in association with the Center for Environment and Development, Energy Management Centre and NSS Units of Mercy College.</w:t>
      </w:r>
    </w:p>
    <w:p w:rsidR="008C4697" w:rsidRPr="008C4697" w:rsidRDefault="008C4697" w:rsidP="008C4697">
      <w:pPr>
        <w:jc w:val="both"/>
        <w:rPr>
          <w:rFonts w:asciiTheme="majorHAnsi" w:hAnsiTheme="majorHAnsi"/>
          <w:sz w:val="24"/>
          <w:szCs w:val="24"/>
        </w:rPr>
      </w:pPr>
      <w:r w:rsidRPr="008C4697">
        <w:rPr>
          <w:rFonts w:asciiTheme="majorHAnsi" w:hAnsiTheme="majorHAnsi"/>
          <w:b/>
          <w:bCs/>
          <w:sz w:val="24"/>
          <w:szCs w:val="24"/>
        </w:rPr>
        <w:t>An awareness talk on “Career and Research Opportunities”</w:t>
      </w:r>
      <w:r w:rsidRPr="008C4697">
        <w:rPr>
          <w:rFonts w:asciiTheme="majorHAnsi" w:hAnsiTheme="majorHAnsi"/>
          <w:bCs/>
          <w:sz w:val="24"/>
          <w:szCs w:val="24"/>
        </w:rPr>
        <w:t xml:space="preserve"> in the field of Atomic Energy was given by Mr. Vinod V, Head, Experimental Thermal Hydraulics section, IGCAR for the Post Graduate Students.</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“Moon Expedition Day” was observed</w:t>
      </w:r>
      <w:r w:rsidRPr="008C4697">
        <w:rPr>
          <w:rFonts w:asciiTheme="majorHAnsi" w:hAnsiTheme="majorHAnsi"/>
          <w:sz w:val="24"/>
          <w:szCs w:val="24"/>
        </w:rPr>
        <w:t xml:space="preserve"> on 28 July 2017 by organizing a flash mob and an Exhibition.</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The II DC Physics students conducted free tuition classes</w:t>
      </w:r>
      <w:r w:rsidRPr="008C4697">
        <w:rPr>
          <w:rFonts w:asciiTheme="majorHAnsi" w:hAnsiTheme="majorHAnsi"/>
          <w:sz w:val="24"/>
          <w:szCs w:val="24"/>
        </w:rPr>
        <w:t xml:space="preserve"> for students of Govt. High School, Vennakkara</w:t>
      </w:r>
    </w:p>
    <w:p w:rsidR="008C4697" w:rsidRPr="008C4697" w:rsidRDefault="008C4697" w:rsidP="008C4697">
      <w:pPr>
        <w:jc w:val="both"/>
        <w:rPr>
          <w:rFonts w:asciiTheme="majorHAnsi" w:hAnsiTheme="majorHAnsi"/>
          <w:b/>
          <w:sz w:val="24"/>
          <w:szCs w:val="24"/>
        </w:rPr>
      </w:pPr>
      <w:r w:rsidRPr="008C4697">
        <w:rPr>
          <w:rFonts w:asciiTheme="majorHAnsi" w:hAnsiTheme="majorHAnsi"/>
          <w:b/>
          <w:sz w:val="24"/>
          <w:szCs w:val="24"/>
        </w:rPr>
        <w:t>Activities of the Faculty</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Ms.Anlin Lazar K presented a poster </w:t>
      </w:r>
      <w:r w:rsidRPr="008C4697">
        <w:rPr>
          <w:rFonts w:asciiTheme="majorHAnsi" w:hAnsiTheme="majorHAnsi"/>
          <w:sz w:val="24"/>
          <w:szCs w:val="24"/>
        </w:rPr>
        <w:t>titled “Study on Li Doped NiO Thin Films by Sol Gel Method” in the National Semiar on “Materials for Emerging Technology” at C M S College, Kottayam on 23 November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Ms. Anu Kurvilla  presented a paper </w:t>
      </w:r>
      <w:r w:rsidRPr="008C4697">
        <w:rPr>
          <w:rFonts w:asciiTheme="majorHAnsi" w:hAnsiTheme="majorHAnsi"/>
          <w:sz w:val="24"/>
          <w:szCs w:val="24"/>
        </w:rPr>
        <w:t>titled “Preparation and Characterisation of Sb</w:t>
      </w:r>
      <w:r w:rsidRPr="008C4697">
        <w:rPr>
          <w:rFonts w:asciiTheme="majorHAnsi" w:hAnsiTheme="majorHAnsi"/>
          <w:sz w:val="24"/>
          <w:szCs w:val="24"/>
          <w:vertAlign w:val="subscript"/>
        </w:rPr>
        <w:t>2</w:t>
      </w:r>
      <w:r w:rsidRPr="008C4697">
        <w:rPr>
          <w:rFonts w:asciiTheme="majorHAnsi" w:hAnsiTheme="majorHAnsi"/>
          <w:sz w:val="24"/>
          <w:szCs w:val="24"/>
        </w:rPr>
        <w:t>Se</w:t>
      </w:r>
      <w:r w:rsidRPr="008C4697">
        <w:rPr>
          <w:rFonts w:asciiTheme="majorHAnsi" w:hAnsiTheme="majorHAnsi"/>
          <w:sz w:val="24"/>
          <w:szCs w:val="24"/>
          <w:vertAlign w:val="subscript"/>
        </w:rPr>
        <w:t>3</w:t>
      </w:r>
      <w:r w:rsidRPr="008C4697">
        <w:rPr>
          <w:rFonts w:asciiTheme="majorHAnsi" w:hAnsiTheme="majorHAnsi"/>
          <w:sz w:val="24"/>
          <w:szCs w:val="24"/>
        </w:rPr>
        <w:t xml:space="preserve"> Thin Films and its Application in DSSC” in the National Semiar on “Materials for Emerging Technology” organised by C M S College, Kottayam between 23 and 24 November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Ms.Anu Kuruvilla and Ms.Anlin Lazar K officiated as quiz masters</w:t>
      </w:r>
      <w:r w:rsidRPr="008C4697">
        <w:rPr>
          <w:rFonts w:asciiTheme="majorHAnsi" w:hAnsiTheme="majorHAnsi"/>
          <w:sz w:val="24"/>
          <w:szCs w:val="24"/>
        </w:rPr>
        <w:t xml:space="preserve"> for the JNNSMEE-2018 KVS, Ernankulam region, (regional level quiz competition orgnaised by Kendriya Vidyalaya, Ottapalam) on 23 January 2018.</w:t>
      </w:r>
    </w:p>
    <w:p w:rsidR="008C4697" w:rsidRPr="008C4697" w:rsidRDefault="008C4697" w:rsidP="008C4697">
      <w:pPr>
        <w:spacing w:line="240" w:lineRule="auto"/>
        <w:rPr>
          <w:rFonts w:asciiTheme="majorHAnsi" w:hAnsiTheme="majorHAnsi"/>
          <w:sz w:val="24"/>
          <w:szCs w:val="24"/>
        </w:rPr>
      </w:pPr>
      <w:r w:rsidRPr="008C4697">
        <w:rPr>
          <w:rFonts w:asciiTheme="majorHAnsi" w:hAnsiTheme="majorHAnsi"/>
          <w:b/>
          <w:sz w:val="24"/>
          <w:szCs w:val="24"/>
        </w:rPr>
        <w:t xml:space="preserve">Ms. Anu Kuruvilla has been granted a – UGC Funded Minor Project </w:t>
      </w:r>
      <w:r w:rsidRPr="008C4697">
        <w:rPr>
          <w:rFonts w:asciiTheme="majorHAnsi" w:hAnsiTheme="majorHAnsi"/>
          <w:sz w:val="24"/>
          <w:szCs w:val="24"/>
        </w:rPr>
        <w:t xml:space="preserve">titled “Preparation of Antimony Selenide and Antimony Sulfide Thin Films by </w:t>
      </w:r>
      <w:r w:rsidRPr="008C4697">
        <w:rPr>
          <w:rFonts w:asciiTheme="majorHAnsi" w:hAnsiTheme="majorHAnsi"/>
          <w:sz w:val="24"/>
          <w:szCs w:val="24"/>
        </w:rPr>
        <w:lastRenderedPageBreak/>
        <w:t>Chemical Bath Deposition Technique and the Comparative Study of its Properties”</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Ms.Melda Francis</w:t>
      </w:r>
      <w:r w:rsidRPr="008C4697">
        <w:rPr>
          <w:rFonts w:asciiTheme="majorHAnsi" w:hAnsiTheme="majorHAnsi"/>
          <w:sz w:val="24"/>
          <w:szCs w:val="24"/>
        </w:rPr>
        <w:t xml:space="preserve"> </w:t>
      </w:r>
      <w:r w:rsidRPr="008C4697">
        <w:rPr>
          <w:rFonts w:asciiTheme="majorHAnsi" w:hAnsiTheme="majorHAnsi"/>
          <w:b/>
          <w:sz w:val="24"/>
          <w:szCs w:val="24"/>
        </w:rPr>
        <w:t xml:space="preserve">presented a paper </w:t>
      </w:r>
      <w:r w:rsidRPr="008C4697">
        <w:rPr>
          <w:rFonts w:asciiTheme="majorHAnsi" w:hAnsiTheme="majorHAnsi"/>
          <w:sz w:val="24"/>
          <w:szCs w:val="24"/>
        </w:rPr>
        <w:t>titled “SnS and ZnO Thin Films an SnS/ZnO Hheterojunction” in the National Semiar on “Materials for Emerging Technology” organised by C M S College, Kottayam between 23 and 24 November 2017.</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Activities of the Students: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Aromal Subi Stephen and Athira D of II DC Physics secured the First place</w:t>
      </w:r>
      <w:r w:rsidRPr="008C4697">
        <w:rPr>
          <w:rFonts w:asciiTheme="majorHAnsi" w:hAnsiTheme="majorHAnsi"/>
          <w:sz w:val="24"/>
          <w:szCs w:val="24"/>
        </w:rPr>
        <w:t xml:space="preserve"> and a cash prize of Rs. 3000/- in the Intercollegiate Quiz Competition conducted by PG Department of Physics and Research Centre Sree Krishna College, Guruvayur on 18  December 2017.</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Aromal Subi Stephen of II B.Sc Physics won the first prize in the district level quiz competition</w:t>
      </w:r>
      <w:r w:rsidRPr="008C4697">
        <w:rPr>
          <w:rFonts w:asciiTheme="majorHAnsi" w:hAnsiTheme="majorHAnsi"/>
          <w:sz w:val="24"/>
          <w:szCs w:val="24"/>
        </w:rPr>
        <w:t xml:space="preserve"> “Arivarangu 2017” conducted by Desabimani on 20 August 2017    </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DEPARTMENT OF CHEMISTRY</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Activities of the Department</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The department journal “Synergia”   was released</w:t>
      </w:r>
      <w:r w:rsidRPr="008C4697">
        <w:rPr>
          <w:rFonts w:asciiTheme="majorHAnsi" w:hAnsiTheme="majorHAnsi"/>
          <w:sz w:val="24"/>
          <w:szCs w:val="24"/>
        </w:rPr>
        <w:t xml:space="preserve"> by </w:t>
      </w:r>
      <w:r w:rsidRPr="008C4697">
        <w:rPr>
          <w:rFonts w:asciiTheme="majorHAnsi" w:hAnsiTheme="majorHAnsi"/>
          <w:noProof/>
          <w:sz w:val="24"/>
          <w:szCs w:val="24"/>
        </w:rPr>
        <w:t>Prof.</w:t>
      </w:r>
      <w:r w:rsidRPr="008C4697">
        <w:rPr>
          <w:rFonts w:asciiTheme="majorHAnsi" w:hAnsiTheme="majorHAnsi"/>
          <w:sz w:val="24"/>
          <w:szCs w:val="24"/>
        </w:rPr>
        <w:t xml:space="preserve"> </w:t>
      </w:r>
      <w:r w:rsidRPr="008C4697">
        <w:rPr>
          <w:rFonts w:asciiTheme="majorHAnsi" w:hAnsiTheme="majorHAnsi"/>
          <w:noProof/>
          <w:sz w:val="24"/>
          <w:szCs w:val="24"/>
        </w:rPr>
        <w:t>B.M.Musthafa, Research</w:t>
      </w:r>
      <w:r w:rsidRPr="008C4697">
        <w:rPr>
          <w:rFonts w:asciiTheme="majorHAnsi" w:hAnsiTheme="majorHAnsi"/>
          <w:sz w:val="24"/>
          <w:szCs w:val="24"/>
        </w:rPr>
        <w:t xml:space="preserve"> coordinator of IRTC, </w:t>
      </w:r>
      <w:r w:rsidRPr="008C4697">
        <w:rPr>
          <w:rFonts w:asciiTheme="majorHAnsi" w:hAnsiTheme="majorHAnsi"/>
          <w:noProof/>
          <w:sz w:val="24"/>
          <w:szCs w:val="24"/>
        </w:rPr>
        <w:t>Mundoor, Palakkad on  21 June 2017.</w:t>
      </w:r>
    </w:p>
    <w:p w:rsidR="008C4697" w:rsidRPr="008C4697" w:rsidRDefault="008C4697" w:rsidP="008C4697">
      <w:pPr>
        <w:spacing w:after="0" w:line="360" w:lineRule="auto"/>
        <w:rPr>
          <w:rFonts w:asciiTheme="majorHAnsi" w:hAnsiTheme="majorHAnsi"/>
          <w:sz w:val="24"/>
          <w:szCs w:val="24"/>
          <w:shd w:val="clear" w:color="auto" w:fill="FFFFFF"/>
        </w:rPr>
      </w:pPr>
      <w:r w:rsidRPr="008C4697">
        <w:rPr>
          <w:rFonts w:asciiTheme="majorHAnsi" w:hAnsiTheme="majorHAnsi"/>
          <w:b/>
          <w:sz w:val="24"/>
          <w:szCs w:val="24"/>
          <w:shd w:val="clear" w:color="auto" w:fill="FFFFFF"/>
        </w:rPr>
        <w:t xml:space="preserve">The Department of Chemistry, Mercy College, Palakkad in collaboration with the Kerala State Council for Science, Technology, </w:t>
      </w:r>
      <w:r w:rsidRPr="008C4697">
        <w:rPr>
          <w:rFonts w:asciiTheme="majorHAnsi" w:hAnsiTheme="majorHAnsi"/>
          <w:b/>
          <w:noProof/>
          <w:sz w:val="24"/>
          <w:szCs w:val="24"/>
          <w:shd w:val="clear" w:color="auto" w:fill="FFFFFF"/>
        </w:rPr>
        <w:t>and</w:t>
      </w:r>
      <w:r w:rsidRPr="008C4697">
        <w:rPr>
          <w:rFonts w:asciiTheme="majorHAnsi" w:hAnsiTheme="majorHAnsi"/>
          <w:b/>
          <w:sz w:val="24"/>
          <w:szCs w:val="24"/>
          <w:shd w:val="clear" w:color="auto" w:fill="FFFFFF"/>
        </w:rPr>
        <w:t xml:space="preserve"> Environment-KSCSTE</w:t>
      </w:r>
      <w:r w:rsidRPr="008C4697">
        <w:rPr>
          <w:rFonts w:asciiTheme="majorHAnsi" w:hAnsiTheme="majorHAnsi"/>
          <w:sz w:val="24"/>
          <w:szCs w:val="24"/>
          <w:shd w:val="clear" w:color="auto" w:fill="FFFFFF"/>
        </w:rPr>
        <w:t xml:space="preserve"> undertook various programmes to mark the day for the preservation of the </w:t>
      </w:r>
      <w:r w:rsidRPr="008C4697">
        <w:rPr>
          <w:rFonts w:asciiTheme="majorHAnsi" w:hAnsiTheme="majorHAnsi"/>
          <w:noProof/>
          <w:sz w:val="24"/>
          <w:szCs w:val="24"/>
          <w:shd w:val="clear" w:color="auto" w:fill="FFFFFF"/>
        </w:rPr>
        <w:t>environment</w:t>
      </w:r>
      <w:r w:rsidRPr="008C4697">
        <w:rPr>
          <w:rFonts w:asciiTheme="majorHAnsi" w:hAnsiTheme="majorHAnsi"/>
          <w:sz w:val="24"/>
          <w:szCs w:val="24"/>
          <w:shd w:val="clear" w:color="auto" w:fill="FFFFFF"/>
        </w:rPr>
        <w:t xml:space="preserve">. A week-long environment Day observance at our campus included the following events: Planting of trees, Popular Lectures, Various competitions for students including essay writing, elocution, poster making, painting </w:t>
      </w:r>
      <w:r w:rsidRPr="008C4697">
        <w:rPr>
          <w:rFonts w:asciiTheme="majorHAnsi" w:hAnsiTheme="majorHAnsi"/>
          <w:noProof/>
          <w:sz w:val="24"/>
          <w:szCs w:val="24"/>
          <w:shd w:val="clear" w:color="auto" w:fill="FFFFFF"/>
        </w:rPr>
        <w:t>and</w:t>
      </w:r>
      <w:r w:rsidRPr="008C4697">
        <w:rPr>
          <w:rFonts w:asciiTheme="majorHAnsi" w:hAnsiTheme="majorHAnsi"/>
          <w:sz w:val="24"/>
          <w:szCs w:val="24"/>
          <w:shd w:val="clear" w:color="auto" w:fill="FFFFFF"/>
        </w:rPr>
        <w:t xml:space="preserve"> quiz, Cultural programmes, Special Programme- short film presentation.</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shd w:val="clear" w:color="auto" w:fill="FFFFFF"/>
        </w:rPr>
        <w:t>The official inauguration of a week-long environmental day observation</w:t>
      </w:r>
      <w:r w:rsidRPr="008C4697">
        <w:rPr>
          <w:rFonts w:asciiTheme="majorHAnsi" w:hAnsiTheme="majorHAnsi"/>
          <w:sz w:val="24"/>
          <w:szCs w:val="24"/>
          <w:shd w:val="clear" w:color="auto" w:fill="FFFFFF"/>
        </w:rPr>
        <w:t xml:space="preserve"> was done by  retired faculty Dr. Sr. Rosamma M.K. and</w:t>
      </w:r>
      <w:r w:rsidRPr="008C4697">
        <w:rPr>
          <w:rFonts w:asciiTheme="majorHAnsi" w:hAnsiTheme="majorHAnsi"/>
          <w:sz w:val="24"/>
          <w:szCs w:val="24"/>
        </w:rPr>
        <w:t xml:space="preserve"> Prof. B.M. Musthafa, Research Coordinator, IRTC Mundur was the dignified guest.</w:t>
      </w:r>
    </w:p>
    <w:p w:rsidR="008C4697" w:rsidRPr="008C4697" w:rsidRDefault="008C4697" w:rsidP="008C4697">
      <w:pPr>
        <w:rPr>
          <w:rStyle w:val="Strong"/>
          <w:rFonts w:asciiTheme="majorHAnsi" w:hAnsiTheme="majorHAnsi"/>
          <w:b w:val="0"/>
          <w:noProof/>
          <w:sz w:val="24"/>
          <w:szCs w:val="24"/>
          <w:bdr w:val="none" w:sz="0" w:space="0" w:color="auto" w:frame="1"/>
        </w:rPr>
      </w:pPr>
      <w:r w:rsidRPr="008C4697">
        <w:rPr>
          <w:rFonts w:asciiTheme="majorHAnsi" w:eastAsia="Times New Roman" w:hAnsiTheme="majorHAnsi"/>
          <w:b/>
          <w:sz w:val="24"/>
          <w:szCs w:val="24"/>
        </w:rPr>
        <w:lastRenderedPageBreak/>
        <w:t xml:space="preserve">The Dept. of  Chemistry, Mercy college, Palakkad </w:t>
      </w:r>
      <w:r w:rsidRPr="008C4697">
        <w:rPr>
          <w:rFonts w:asciiTheme="majorHAnsi" w:hAnsiTheme="majorHAnsi"/>
          <w:b/>
          <w:noProof/>
          <w:sz w:val="24"/>
          <w:szCs w:val="24"/>
          <w:shd w:val="clear" w:color="auto" w:fill="FFFFFF"/>
        </w:rPr>
        <w:t>undertook</w:t>
      </w:r>
      <w:r w:rsidRPr="008C4697">
        <w:rPr>
          <w:rFonts w:asciiTheme="majorHAnsi" w:hAnsiTheme="majorHAnsi"/>
          <w:b/>
          <w:sz w:val="24"/>
          <w:szCs w:val="24"/>
          <w:shd w:val="clear" w:color="auto" w:fill="FFFFFF"/>
        </w:rPr>
        <w:t xml:space="preserve"> various programmes to mark the ozone day</w:t>
      </w:r>
      <w:r w:rsidRPr="008C4697">
        <w:rPr>
          <w:rFonts w:asciiTheme="majorHAnsi" w:hAnsiTheme="majorHAnsi"/>
          <w:sz w:val="24"/>
          <w:szCs w:val="24"/>
          <w:shd w:val="clear" w:color="auto" w:fill="FFFFFF"/>
        </w:rPr>
        <w:t xml:space="preserve"> for the preservation of the </w:t>
      </w:r>
      <w:r w:rsidRPr="008C4697">
        <w:rPr>
          <w:rFonts w:asciiTheme="majorHAnsi" w:hAnsiTheme="majorHAnsi"/>
          <w:noProof/>
          <w:sz w:val="24"/>
          <w:szCs w:val="24"/>
          <w:shd w:val="clear" w:color="auto" w:fill="FFFFFF"/>
        </w:rPr>
        <w:t>Ozone layer</w:t>
      </w:r>
      <w:r w:rsidRPr="008C4697">
        <w:rPr>
          <w:rFonts w:asciiTheme="majorHAnsi" w:hAnsiTheme="majorHAnsi"/>
          <w:b/>
          <w:sz w:val="24"/>
          <w:szCs w:val="24"/>
          <w:shd w:val="clear" w:color="auto" w:fill="FFFFFF"/>
        </w:rPr>
        <w:t>.</w:t>
      </w:r>
      <w:r w:rsidRPr="008C4697">
        <w:rPr>
          <w:rStyle w:val="apple-converted-space"/>
          <w:rFonts w:asciiTheme="majorHAnsi" w:hAnsiTheme="majorHAnsi"/>
          <w:b/>
          <w:sz w:val="24"/>
          <w:szCs w:val="24"/>
          <w:shd w:val="clear" w:color="auto" w:fill="FFFFFF"/>
        </w:rPr>
        <w:t> </w:t>
      </w:r>
      <w:r w:rsidRPr="008C4697">
        <w:rPr>
          <w:rStyle w:val="apple-converted-space"/>
          <w:rFonts w:asciiTheme="majorHAnsi" w:hAnsiTheme="majorHAnsi"/>
          <w:sz w:val="24"/>
          <w:szCs w:val="24"/>
          <w:shd w:val="clear" w:color="auto" w:fill="FFFFFF"/>
        </w:rPr>
        <w:t xml:space="preserve">A One </w:t>
      </w:r>
      <w:r w:rsidRPr="008C4697">
        <w:rPr>
          <w:rStyle w:val="apple-converted-space"/>
          <w:rFonts w:asciiTheme="majorHAnsi" w:hAnsiTheme="majorHAnsi"/>
          <w:noProof/>
          <w:sz w:val="24"/>
          <w:szCs w:val="24"/>
          <w:shd w:val="clear" w:color="auto" w:fill="FFFFFF"/>
        </w:rPr>
        <w:t>day</w:t>
      </w:r>
      <w:r w:rsidRPr="008C4697">
        <w:rPr>
          <w:rStyle w:val="Strong"/>
          <w:rFonts w:asciiTheme="majorHAnsi" w:hAnsiTheme="majorHAnsi"/>
          <w:noProof/>
          <w:sz w:val="24"/>
          <w:szCs w:val="24"/>
          <w:bdr w:val="none" w:sz="0" w:space="0" w:color="auto" w:frame="1"/>
        </w:rPr>
        <w:t xml:space="preserve"> programme</w:t>
      </w:r>
      <w:r w:rsidRPr="008C4697">
        <w:rPr>
          <w:rStyle w:val="Strong"/>
          <w:rFonts w:asciiTheme="majorHAnsi" w:hAnsiTheme="majorHAnsi"/>
          <w:sz w:val="24"/>
          <w:szCs w:val="24"/>
          <w:bdr w:val="none" w:sz="0" w:space="0" w:color="auto" w:frame="1"/>
        </w:rPr>
        <w:t xml:space="preserve"> was </w:t>
      </w:r>
      <w:r w:rsidRPr="008C4697">
        <w:rPr>
          <w:rStyle w:val="Strong"/>
          <w:rFonts w:asciiTheme="majorHAnsi" w:hAnsiTheme="majorHAnsi"/>
          <w:noProof/>
          <w:sz w:val="24"/>
          <w:szCs w:val="24"/>
          <w:bdr w:val="none" w:sz="0" w:space="0" w:color="auto" w:frame="1"/>
        </w:rPr>
        <w:t>arranged in the college</w:t>
      </w:r>
      <w:r w:rsidRPr="008C4697">
        <w:rPr>
          <w:rStyle w:val="Strong"/>
          <w:rFonts w:asciiTheme="majorHAnsi" w:hAnsiTheme="majorHAnsi"/>
          <w:sz w:val="24"/>
          <w:szCs w:val="24"/>
          <w:bdr w:val="none" w:sz="0" w:space="0" w:color="auto" w:frame="1"/>
        </w:rPr>
        <w:t xml:space="preserve"> campus. Dr.Jain J. T</w:t>
      </w:r>
      <w:r w:rsidRPr="008C4697">
        <w:rPr>
          <w:rStyle w:val="Strong"/>
          <w:rFonts w:asciiTheme="majorHAnsi" w:hAnsiTheme="majorHAnsi"/>
          <w:noProof/>
          <w:sz w:val="24"/>
          <w:szCs w:val="24"/>
          <w:bdr w:val="none" w:sz="0" w:space="0" w:color="auto" w:frame="1"/>
        </w:rPr>
        <w:t>herattil, Assistant Professor, Department of Zoology S</w:t>
      </w:r>
      <w:r w:rsidRPr="008C4697">
        <w:rPr>
          <w:rFonts w:asciiTheme="majorHAnsi" w:hAnsiTheme="majorHAnsi"/>
          <w:bCs/>
          <w:noProof/>
          <w:sz w:val="24"/>
          <w:szCs w:val="24"/>
          <w:bdr w:val="none" w:sz="0" w:space="0" w:color="auto" w:frame="1"/>
        </w:rPr>
        <w:t>t.Aloysious college</w:t>
      </w:r>
      <w:r w:rsidRPr="008C4697">
        <w:rPr>
          <w:rStyle w:val="Strong"/>
          <w:rFonts w:asciiTheme="majorHAnsi" w:hAnsiTheme="majorHAnsi"/>
          <w:noProof/>
          <w:sz w:val="24"/>
          <w:szCs w:val="24"/>
          <w:bdr w:val="none" w:sz="0" w:space="0" w:color="auto" w:frame="1"/>
        </w:rPr>
        <w:t>, Thrissur   delivered</w:t>
      </w:r>
      <w:r w:rsidRPr="008C4697">
        <w:rPr>
          <w:rStyle w:val="Strong"/>
          <w:rFonts w:asciiTheme="majorHAnsi" w:hAnsiTheme="majorHAnsi"/>
          <w:sz w:val="24"/>
          <w:szCs w:val="24"/>
          <w:bdr w:val="none" w:sz="0" w:space="0" w:color="auto" w:frame="1"/>
        </w:rPr>
        <w:t xml:space="preserve"> a talk on “Biodiversity and </w:t>
      </w:r>
      <w:r w:rsidRPr="008C4697">
        <w:rPr>
          <w:rStyle w:val="Strong"/>
          <w:rFonts w:asciiTheme="majorHAnsi" w:hAnsiTheme="majorHAnsi"/>
          <w:noProof/>
          <w:sz w:val="24"/>
          <w:szCs w:val="24"/>
          <w:bdr w:val="none" w:sz="0" w:space="0" w:color="auto" w:frame="1"/>
        </w:rPr>
        <w:t>environmental</w:t>
      </w:r>
      <w:r w:rsidRPr="008C4697">
        <w:rPr>
          <w:rStyle w:val="Strong"/>
          <w:rFonts w:asciiTheme="majorHAnsi" w:hAnsiTheme="majorHAnsi"/>
          <w:sz w:val="24"/>
          <w:szCs w:val="24"/>
          <w:bdr w:val="none" w:sz="0" w:space="0" w:color="auto" w:frame="1"/>
        </w:rPr>
        <w:t xml:space="preserve"> </w:t>
      </w:r>
      <w:r w:rsidRPr="008C4697">
        <w:rPr>
          <w:rStyle w:val="Strong"/>
          <w:rFonts w:asciiTheme="majorHAnsi" w:hAnsiTheme="majorHAnsi"/>
          <w:noProof/>
          <w:sz w:val="24"/>
          <w:szCs w:val="24"/>
          <w:bdr w:val="none" w:sz="0" w:space="0" w:color="auto" w:frame="1"/>
        </w:rPr>
        <w:t>pollution”</w:t>
      </w:r>
    </w:p>
    <w:p w:rsidR="008C4697" w:rsidRPr="008C4697" w:rsidRDefault="008C4697" w:rsidP="008C4697">
      <w:pPr>
        <w:rPr>
          <w:rFonts w:asciiTheme="majorHAnsi" w:hAnsiTheme="majorHAnsi"/>
          <w:bCs/>
          <w:noProof/>
          <w:sz w:val="24"/>
          <w:szCs w:val="24"/>
          <w:bdr w:val="none" w:sz="0" w:space="0" w:color="auto" w:frame="1"/>
        </w:rPr>
      </w:pPr>
      <w:r w:rsidRPr="008C4697">
        <w:rPr>
          <w:rFonts w:asciiTheme="majorHAnsi" w:hAnsiTheme="majorHAnsi"/>
          <w:b/>
          <w:bCs/>
          <w:noProof/>
          <w:sz w:val="24"/>
          <w:szCs w:val="24"/>
          <w:bdr w:val="none" w:sz="0" w:space="0" w:color="auto" w:frame="1"/>
        </w:rPr>
        <w:t>A talk on “Stress Management”</w:t>
      </w:r>
      <w:r w:rsidRPr="008C4697">
        <w:rPr>
          <w:rFonts w:asciiTheme="majorHAnsi" w:hAnsiTheme="majorHAnsi"/>
          <w:bCs/>
          <w:noProof/>
          <w:sz w:val="24"/>
          <w:szCs w:val="24"/>
          <w:bdr w:val="none" w:sz="0" w:space="0" w:color="auto" w:frame="1"/>
        </w:rPr>
        <w:t xml:space="preserve"> was given by Ms. Mercy Thomas, Counseller of Mercy College on 11 August 2017 </w:t>
      </w:r>
      <w:r w:rsidRPr="008C4697">
        <w:rPr>
          <w:rFonts w:asciiTheme="majorHAnsi" w:hAnsiTheme="majorHAnsi"/>
          <w:sz w:val="24"/>
          <w:szCs w:val="24"/>
        </w:rPr>
        <w:t xml:space="preserve">for the degree students.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 Chemistry </w:t>
      </w:r>
      <w:r w:rsidRPr="008C4697">
        <w:rPr>
          <w:rFonts w:asciiTheme="majorHAnsi" w:hAnsiTheme="majorHAnsi"/>
          <w:b/>
          <w:noProof/>
          <w:sz w:val="24"/>
          <w:szCs w:val="24"/>
        </w:rPr>
        <w:t>Association was</w:t>
      </w:r>
      <w:r w:rsidRPr="008C4697">
        <w:rPr>
          <w:rFonts w:asciiTheme="majorHAnsi" w:hAnsiTheme="majorHAnsi"/>
          <w:b/>
          <w:sz w:val="24"/>
          <w:szCs w:val="24"/>
        </w:rPr>
        <w:t xml:space="preserve"> inaugurated by Dr. A. Padmesh</w:t>
      </w:r>
      <w:r w:rsidRPr="008C4697">
        <w:rPr>
          <w:rFonts w:asciiTheme="majorHAnsi" w:hAnsiTheme="majorHAnsi"/>
          <w:b/>
          <w:noProof/>
          <w:sz w:val="24"/>
          <w:szCs w:val="24"/>
        </w:rPr>
        <w:t>, Assistant</w:t>
      </w:r>
      <w:r w:rsidRPr="008C4697">
        <w:rPr>
          <w:rFonts w:asciiTheme="majorHAnsi" w:hAnsiTheme="majorHAnsi"/>
          <w:b/>
          <w:sz w:val="24"/>
          <w:szCs w:val="24"/>
        </w:rPr>
        <w:t xml:space="preserve"> Professor</w:t>
      </w:r>
      <w:r w:rsidRPr="008C4697">
        <w:rPr>
          <w:rFonts w:asciiTheme="majorHAnsi" w:hAnsiTheme="majorHAnsi"/>
          <w:noProof/>
          <w:sz w:val="24"/>
          <w:szCs w:val="24"/>
        </w:rPr>
        <w:t>, IIT</w:t>
      </w:r>
      <w:r w:rsidRPr="008C4697">
        <w:rPr>
          <w:rFonts w:asciiTheme="majorHAnsi" w:hAnsiTheme="majorHAnsi"/>
          <w:sz w:val="24"/>
          <w:szCs w:val="24"/>
        </w:rPr>
        <w:t xml:space="preserve">, Palakkad on  13 </w:t>
      </w:r>
      <w:r w:rsidRPr="008C4697">
        <w:rPr>
          <w:rFonts w:asciiTheme="majorHAnsi" w:hAnsiTheme="majorHAnsi"/>
          <w:sz w:val="24"/>
          <w:szCs w:val="24"/>
          <w:vertAlign w:val="superscript"/>
        </w:rPr>
        <w:t>th</w:t>
      </w:r>
      <w:r w:rsidRPr="008C4697">
        <w:rPr>
          <w:rFonts w:asciiTheme="majorHAnsi" w:hAnsiTheme="majorHAnsi"/>
          <w:sz w:val="24"/>
          <w:szCs w:val="24"/>
        </w:rPr>
        <w:t xml:space="preserve"> October 2017</w:t>
      </w:r>
    </w:p>
    <w:p w:rsidR="008C4697" w:rsidRPr="008C4697" w:rsidRDefault="008C4697" w:rsidP="008C4697">
      <w:pPr>
        <w:rPr>
          <w:rFonts w:asciiTheme="majorHAnsi" w:hAnsiTheme="majorHAnsi"/>
          <w:noProof/>
          <w:sz w:val="24"/>
          <w:szCs w:val="24"/>
        </w:rPr>
      </w:pPr>
      <w:r w:rsidRPr="008C4697">
        <w:rPr>
          <w:rFonts w:asciiTheme="majorHAnsi" w:eastAsia="+mn-ea" w:hAnsiTheme="majorHAnsi"/>
          <w:b/>
          <w:kern w:val="24"/>
          <w:sz w:val="24"/>
          <w:szCs w:val="24"/>
          <w:lang w:eastAsia="en-IN"/>
        </w:rPr>
        <w:t xml:space="preserve">There was a </w:t>
      </w:r>
      <w:r w:rsidRPr="008C4697">
        <w:rPr>
          <w:rFonts w:asciiTheme="majorHAnsi" w:hAnsiTheme="majorHAnsi"/>
          <w:b/>
          <w:noProof/>
          <w:sz w:val="24"/>
          <w:szCs w:val="24"/>
        </w:rPr>
        <w:t>Laboratory visit</w:t>
      </w:r>
      <w:r w:rsidRPr="008C4697">
        <w:rPr>
          <w:rFonts w:asciiTheme="majorHAnsi" w:hAnsiTheme="majorHAnsi"/>
          <w:noProof/>
          <w:sz w:val="24"/>
          <w:szCs w:val="24"/>
        </w:rPr>
        <w:t xml:space="preserve"> by Kanikkamatha  Convent  English Medium Girls Higher Secondary School students and the lab was set open for them to conduct experiments to complete their project.</w:t>
      </w:r>
    </w:p>
    <w:p w:rsidR="008C4697" w:rsidRPr="008C4697" w:rsidRDefault="008C4697" w:rsidP="008C4697">
      <w:pPr>
        <w:rPr>
          <w:rFonts w:asciiTheme="majorHAnsi" w:hAnsiTheme="majorHAnsi"/>
          <w:sz w:val="24"/>
          <w:szCs w:val="24"/>
        </w:rPr>
      </w:pPr>
      <w:r w:rsidRPr="008C4697">
        <w:rPr>
          <w:rFonts w:asciiTheme="majorHAnsi" w:hAnsiTheme="majorHAnsi"/>
          <w:b/>
          <w:noProof/>
          <w:sz w:val="24"/>
          <w:szCs w:val="24"/>
        </w:rPr>
        <w:t>The Kerala State Council sponsored National Science day was celebrated</w:t>
      </w:r>
      <w:r w:rsidRPr="008C4697">
        <w:rPr>
          <w:rFonts w:asciiTheme="majorHAnsi" w:hAnsiTheme="majorHAnsi"/>
          <w:noProof/>
          <w:sz w:val="24"/>
          <w:szCs w:val="24"/>
        </w:rPr>
        <w:t xml:space="preserve"> at Mercy college Campus on 22 January 2018. A talk on “Nano Science and Technology” was delivered by Mr. Nirmal Ghosh O.S. ,</w:t>
      </w:r>
      <w:r w:rsidRPr="008C4697">
        <w:rPr>
          <w:rFonts w:asciiTheme="majorHAnsi" w:hAnsiTheme="majorHAnsi"/>
          <w:sz w:val="24"/>
          <w:szCs w:val="24"/>
        </w:rPr>
        <w:t xml:space="preserve">Senior Research Scientist, Advanced Research Laboratory, AYUSH, GHMCT, Govt. of  Kerala,Thiruvanathapuram. </w:t>
      </w:r>
    </w:p>
    <w:p w:rsidR="008C4697" w:rsidRPr="008C4697" w:rsidRDefault="008C4697" w:rsidP="008C4697">
      <w:pPr>
        <w:rPr>
          <w:rFonts w:asciiTheme="majorHAnsi" w:hAnsiTheme="majorHAnsi"/>
          <w:b/>
          <w:noProof/>
          <w:sz w:val="24"/>
          <w:szCs w:val="24"/>
        </w:rPr>
      </w:pPr>
      <w:r w:rsidRPr="008C4697">
        <w:rPr>
          <w:rFonts w:asciiTheme="majorHAnsi" w:hAnsiTheme="majorHAnsi"/>
          <w:b/>
          <w:noProof/>
          <w:sz w:val="24"/>
          <w:szCs w:val="24"/>
        </w:rPr>
        <w:t>Details of the Faculty</w:t>
      </w:r>
    </w:p>
    <w:p w:rsidR="008C4697" w:rsidRPr="008C4697" w:rsidRDefault="008C4697" w:rsidP="008C4697">
      <w:pPr>
        <w:spacing w:line="240" w:lineRule="auto"/>
        <w:jc w:val="both"/>
        <w:rPr>
          <w:rFonts w:asciiTheme="majorHAnsi" w:hAnsiTheme="majorHAnsi"/>
          <w:bCs/>
          <w:noProof/>
          <w:sz w:val="24"/>
          <w:szCs w:val="24"/>
        </w:rPr>
      </w:pPr>
      <w:r w:rsidRPr="008C4697">
        <w:rPr>
          <w:rFonts w:asciiTheme="majorHAnsi" w:hAnsiTheme="majorHAnsi"/>
          <w:b/>
          <w:bCs/>
          <w:noProof/>
          <w:sz w:val="24"/>
          <w:szCs w:val="24"/>
        </w:rPr>
        <w:t xml:space="preserve">Ms.Priya Varma C. was the resource person  </w:t>
      </w:r>
      <w:r w:rsidRPr="008C4697">
        <w:rPr>
          <w:rFonts w:asciiTheme="majorHAnsi" w:hAnsiTheme="majorHAnsi"/>
          <w:bCs/>
          <w:noProof/>
          <w:sz w:val="24"/>
          <w:szCs w:val="24"/>
        </w:rPr>
        <w:t>for DTH channel 'Swayamprabha', CEC/UGC at Educational Multimedia Research Centre, University of Calicut on  18 July 2017 for a UG level topic-Colloidal Chemistry.</w:t>
      </w:r>
    </w:p>
    <w:p w:rsidR="008C4697" w:rsidRPr="008C4697" w:rsidRDefault="008C4697" w:rsidP="008C4697">
      <w:pPr>
        <w:rPr>
          <w:rFonts w:asciiTheme="majorHAnsi" w:hAnsiTheme="majorHAnsi"/>
          <w:bCs/>
          <w:noProof/>
          <w:sz w:val="24"/>
          <w:szCs w:val="24"/>
          <w:bdr w:val="none" w:sz="0" w:space="0" w:color="auto" w:frame="1"/>
        </w:rPr>
      </w:pPr>
      <w:r w:rsidRPr="008C4697">
        <w:rPr>
          <w:rFonts w:asciiTheme="majorHAnsi" w:hAnsiTheme="majorHAnsi"/>
          <w:b/>
          <w:bCs/>
          <w:noProof/>
          <w:sz w:val="24"/>
          <w:szCs w:val="24"/>
          <w:bdr w:val="none" w:sz="0" w:space="0" w:color="auto" w:frame="1"/>
        </w:rPr>
        <w:t xml:space="preserve">Dr. Divya K. Nair </w:t>
      </w:r>
      <w:r w:rsidRPr="008C4697">
        <w:rPr>
          <w:rFonts w:asciiTheme="majorHAnsi" w:hAnsiTheme="majorHAnsi"/>
          <w:b/>
          <w:bCs/>
          <w:noProof/>
          <w:sz w:val="24"/>
          <w:szCs w:val="24"/>
        </w:rPr>
        <w:t xml:space="preserve">was the resource person  </w:t>
      </w:r>
      <w:r w:rsidRPr="008C4697">
        <w:rPr>
          <w:rFonts w:asciiTheme="majorHAnsi" w:hAnsiTheme="majorHAnsi"/>
          <w:bCs/>
          <w:noProof/>
          <w:sz w:val="24"/>
          <w:szCs w:val="24"/>
          <w:bdr w:val="none" w:sz="0" w:space="0" w:color="auto" w:frame="1"/>
        </w:rPr>
        <w:t xml:space="preserve">and spoke on “Introduction to Organic Chemistry” on 2 January 2018 </w:t>
      </w:r>
      <w:r w:rsidRPr="008C4697">
        <w:rPr>
          <w:rFonts w:asciiTheme="majorHAnsi" w:hAnsiTheme="majorHAnsi"/>
          <w:sz w:val="24"/>
          <w:szCs w:val="24"/>
        </w:rPr>
        <w:t>for the plus two students of Desabandhu Higher Secondary School, Thachampara, Palakkad.</w:t>
      </w:r>
    </w:p>
    <w:p w:rsidR="008C4697" w:rsidRPr="008C4697" w:rsidRDefault="008C4697" w:rsidP="008C4697">
      <w:pPr>
        <w:jc w:val="both"/>
        <w:rPr>
          <w:rFonts w:asciiTheme="majorHAnsi" w:hAnsiTheme="majorHAnsi"/>
          <w:noProof/>
          <w:sz w:val="24"/>
          <w:szCs w:val="24"/>
        </w:rPr>
      </w:pPr>
      <w:r w:rsidRPr="008C4697">
        <w:rPr>
          <w:rFonts w:asciiTheme="majorHAnsi" w:hAnsiTheme="majorHAnsi"/>
          <w:b/>
          <w:noProof/>
          <w:sz w:val="24"/>
          <w:szCs w:val="24"/>
        </w:rPr>
        <w:t>Ms.Priya Varma C. published  a paper</w:t>
      </w:r>
      <w:r w:rsidRPr="008C4697">
        <w:rPr>
          <w:rFonts w:asciiTheme="majorHAnsi" w:hAnsiTheme="majorHAnsi"/>
          <w:noProof/>
          <w:sz w:val="24"/>
          <w:szCs w:val="24"/>
        </w:rPr>
        <w:t xml:space="preserve"> titled “</w:t>
      </w:r>
      <w:r w:rsidRPr="008C4697">
        <w:rPr>
          <w:rFonts w:asciiTheme="majorHAnsi" w:hAnsiTheme="majorHAnsi"/>
          <w:sz w:val="24"/>
          <w:szCs w:val="24"/>
        </w:rPr>
        <w:t xml:space="preserve"> </w:t>
      </w:r>
      <w:r w:rsidRPr="008C4697">
        <w:rPr>
          <w:rFonts w:asciiTheme="majorHAnsi" w:hAnsiTheme="majorHAnsi"/>
          <w:noProof/>
          <w:sz w:val="24"/>
          <w:szCs w:val="24"/>
        </w:rPr>
        <w:t>Synthesis, Characterization and Pharmacological activity of complexes of Cu(II), Ni(II), Mn(II) and Co(II) from Chalcone N(4)- Methyl(phenyl)thiosemicarbazone” in the UGC approved journal -</w:t>
      </w:r>
      <w:r w:rsidRPr="008C4697">
        <w:rPr>
          <w:rFonts w:asciiTheme="majorHAnsi" w:hAnsiTheme="majorHAnsi"/>
          <w:sz w:val="24"/>
          <w:szCs w:val="24"/>
        </w:rPr>
        <w:t xml:space="preserve"> </w:t>
      </w:r>
      <w:r w:rsidRPr="008C4697">
        <w:rPr>
          <w:rFonts w:asciiTheme="majorHAnsi" w:eastAsia="Calibri" w:hAnsiTheme="majorHAnsi"/>
          <w:noProof/>
          <w:sz w:val="24"/>
          <w:szCs w:val="24"/>
        </w:rPr>
        <w:t>Journal of Pharmaceutical Sciences and Research</w:t>
      </w:r>
      <w:r w:rsidRPr="008C4697">
        <w:rPr>
          <w:rFonts w:asciiTheme="majorHAnsi" w:hAnsiTheme="majorHAnsi"/>
          <w:noProof/>
          <w:sz w:val="24"/>
          <w:szCs w:val="24"/>
        </w:rPr>
        <w:t>.</w:t>
      </w:r>
    </w:p>
    <w:p w:rsidR="008C4697" w:rsidRPr="008C4697" w:rsidRDefault="008C4697" w:rsidP="008C4697">
      <w:pPr>
        <w:jc w:val="both"/>
        <w:rPr>
          <w:rFonts w:asciiTheme="majorHAnsi" w:hAnsiTheme="majorHAnsi"/>
          <w:noProof/>
          <w:sz w:val="24"/>
          <w:szCs w:val="24"/>
        </w:rPr>
      </w:pPr>
      <w:r w:rsidRPr="008C4697">
        <w:rPr>
          <w:rFonts w:asciiTheme="majorHAnsi" w:hAnsiTheme="majorHAnsi"/>
          <w:b/>
          <w:noProof/>
          <w:sz w:val="24"/>
          <w:szCs w:val="24"/>
        </w:rPr>
        <w:t>Ms.Priya Varma C. published  a paper</w:t>
      </w:r>
      <w:r w:rsidRPr="008C4697">
        <w:rPr>
          <w:rFonts w:asciiTheme="majorHAnsi" w:hAnsiTheme="majorHAnsi"/>
          <w:noProof/>
          <w:sz w:val="24"/>
          <w:szCs w:val="24"/>
        </w:rPr>
        <w:t xml:space="preserve"> titled </w:t>
      </w:r>
      <w:r w:rsidRPr="008C4697">
        <w:rPr>
          <w:rFonts w:asciiTheme="majorHAnsi" w:hAnsiTheme="majorHAnsi"/>
          <w:sz w:val="24"/>
          <w:szCs w:val="24"/>
        </w:rPr>
        <w:t xml:space="preserve"> “</w:t>
      </w:r>
      <w:r w:rsidRPr="008C4697">
        <w:rPr>
          <w:rFonts w:asciiTheme="majorHAnsi" w:hAnsiTheme="majorHAnsi"/>
          <w:bCs/>
          <w:noProof/>
          <w:sz w:val="24"/>
          <w:szCs w:val="24"/>
        </w:rPr>
        <w:t>Synthesis and Biochemical Studies of Transition Metal Complexes of Isatin N(4)-</w:t>
      </w:r>
      <w:r w:rsidRPr="008C4697">
        <w:rPr>
          <w:rFonts w:asciiTheme="majorHAnsi" w:hAnsiTheme="majorHAnsi"/>
          <w:bCs/>
          <w:noProof/>
          <w:sz w:val="24"/>
          <w:szCs w:val="24"/>
        </w:rPr>
        <w:lastRenderedPageBreak/>
        <w:t>Methyl(Phenyl)Thiosemicarbazone”</w:t>
      </w:r>
      <w:r w:rsidRPr="008C4697">
        <w:rPr>
          <w:rFonts w:asciiTheme="majorHAnsi" w:hAnsiTheme="majorHAnsi"/>
          <w:sz w:val="24"/>
          <w:szCs w:val="24"/>
        </w:rPr>
        <w:t xml:space="preserve"> </w:t>
      </w:r>
      <w:r w:rsidRPr="008C4697">
        <w:rPr>
          <w:rFonts w:asciiTheme="majorHAnsi" w:hAnsiTheme="majorHAnsi"/>
          <w:noProof/>
          <w:sz w:val="24"/>
          <w:szCs w:val="24"/>
        </w:rPr>
        <w:t>in the UGC approved  International Research Journal of Pharmacy.</w:t>
      </w:r>
    </w:p>
    <w:p w:rsidR="008C4697" w:rsidRPr="008C4697" w:rsidRDefault="008C4697" w:rsidP="008C4697">
      <w:pPr>
        <w:jc w:val="both"/>
        <w:rPr>
          <w:rFonts w:asciiTheme="majorHAnsi" w:hAnsiTheme="majorHAnsi"/>
          <w:bCs/>
          <w:noProof/>
          <w:sz w:val="24"/>
          <w:szCs w:val="24"/>
        </w:rPr>
      </w:pPr>
      <w:r w:rsidRPr="008C4697">
        <w:rPr>
          <w:rFonts w:asciiTheme="majorHAnsi" w:hAnsiTheme="majorHAnsi"/>
          <w:b/>
          <w:noProof/>
          <w:sz w:val="24"/>
          <w:szCs w:val="24"/>
        </w:rPr>
        <w:t xml:space="preserve">Ms.Priya Varma C. (second author) published  a paper </w:t>
      </w:r>
      <w:r w:rsidRPr="008C4697">
        <w:rPr>
          <w:rFonts w:asciiTheme="majorHAnsi" w:hAnsiTheme="majorHAnsi"/>
          <w:noProof/>
          <w:sz w:val="24"/>
          <w:szCs w:val="24"/>
        </w:rPr>
        <w:t>titled “</w:t>
      </w:r>
      <w:r w:rsidRPr="008C4697">
        <w:rPr>
          <w:rFonts w:asciiTheme="majorHAnsi" w:hAnsiTheme="majorHAnsi"/>
          <w:sz w:val="24"/>
          <w:szCs w:val="24"/>
        </w:rPr>
        <w:t xml:space="preserve"> </w:t>
      </w:r>
      <w:r w:rsidRPr="008C4697">
        <w:rPr>
          <w:rFonts w:asciiTheme="majorHAnsi" w:hAnsiTheme="majorHAnsi"/>
          <w:bCs/>
          <w:noProof/>
          <w:sz w:val="24"/>
          <w:szCs w:val="24"/>
        </w:rPr>
        <w:t>Synthesis, Characterization, Cytotoxic, Anticancer and Antimicrobial Studies of Novel Schiff Base Ligand Derived From Vanillin and its Transition Metal Complexes”</w:t>
      </w:r>
      <w:r w:rsidRPr="008C4697">
        <w:rPr>
          <w:rStyle w:val="Strong"/>
          <w:rFonts w:asciiTheme="majorHAnsi" w:hAnsiTheme="majorHAnsi"/>
          <w:sz w:val="24"/>
          <w:szCs w:val="24"/>
          <w:shd w:val="clear" w:color="auto" w:fill="FFFFFF"/>
        </w:rPr>
        <w:t xml:space="preserve"> </w:t>
      </w:r>
      <w:r w:rsidRPr="008C4697">
        <w:rPr>
          <w:rFonts w:asciiTheme="majorHAnsi" w:hAnsiTheme="majorHAnsi"/>
          <w:noProof/>
          <w:sz w:val="24"/>
          <w:szCs w:val="24"/>
        </w:rPr>
        <w:t xml:space="preserve">in the UGC approved </w:t>
      </w:r>
      <w:r w:rsidRPr="008C4697">
        <w:rPr>
          <w:rFonts w:asciiTheme="majorHAnsi" w:hAnsiTheme="majorHAnsi"/>
          <w:bCs/>
          <w:noProof/>
          <w:sz w:val="24"/>
          <w:szCs w:val="24"/>
        </w:rPr>
        <w:t>Journal of Pharmaceutical Sciences and Research.</w:t>
      </w:r>
    </w:p>
    <w:p w:rsidR="008C4697" w:rsidRPr="008C4697" w:rsidRDefault="008C4697" w:rsidP="008C4697">
      <w:pPr>
        <w:spacing w:line="240" w:lineRule="auto"/>
        <w:jc w:val="both"/>
        <w:rPr>
          <w:rFonts w:asciiTheme="majorHAnsi" w:hAnsiTheme="majorHAnsi"/>
          <w:bCs/>
          <w:noProof/>
          <w:sz w:val="24"/>
          <w:szCs w:val="24"/>
        </w:rPr>
      </w:pPr>
      <w:r w:rsidRPr="008C4697">
        <w:rPr>
          <w:rFonts w:asciiTheme="majorHAnsi" w:hAnsiTheme="majorHAnsi"/>
          <w:b/>
          <w:noProof/>
          <w:sz w:val="24"/>
          <w:szCs w:val="24"/>
        </w:rPr>
        <w:t>Ms.Priya Varma C. (second author) published  a paper</w:t>
      </w:r>
      <w:r w:rsidRPr="008C4697">
        <w:rPr>
          <w:rFonts w:asciiTheme="majorHAnsi" w:hAnsiTheme="majorHAnsi"/>
          <w:noProof/>
          <w:sz w:val="24"/>
          <w:szCs w:val="24"/>
        </w:rPr>
        <w:t xml:space="preserve"> titled</w:t>
      </w:r>
      <w:r w:rsidRPr="008C4697">
        <w:rPr>
          <w:rFonts w:asciiTheme="majorHAnsi" w:hAnsiTheme="majorHAnsi"/>
          <w:sz w:val="24"/>
          <w:szCs w:val="24"/>
        </w:rPr>
        <w:t xml:space="preserve"> “</w:t>
      </w:r>
      <w:r w:rsidRPr="008C4697">
        <w:rPr>
          <w:rFonts w:asciiTheme="majorHAnsi" w:hAnsiTheme="majorHAnsi"/>
          <w:bCs/>
          <w:noProof/>
          <w:sz w:val="24"/>
          <w:szCs w:val="24"/>
        </w:rPr>
        <w:t>Cytotoxic, Antitumor and Antimicrobial Studies of an Oxygen and Nitrogen Donor, Novel Schiff Base Ligand, Acetoacetanilide-(1,2-Ethylenediimine) Ethylacetoacetate and its Transition Metal Complexes”</w:t>
      </w:r>
      <w:r w:rsidRPr="008C4697">
        <w:rPr>
          <w:rFonts w:asciiTheme="majorHAnsi" w:hAnsiTheme="majorHAnsi"/>
          <w:sz w:val="24"/>
          <w:szCs w:val="24"/>
        </w:rPr>
        <w:t xml:space="preserve"> </w:t>
      </w:r>
      <w:r w:rsidRPr="008C4697">
        <w:rPr>
          <w:rFonts w:asciiTheme="majorHAnsi" w:hAnsiTheme="majorHAnsi"/>
          <w:noProof/>
          <w:sz w:val="24"/>
          <w:szCs w:val="24"/>
        </w:rPr>
        <w:t xml:space="preserve">in the UGC approved </w:t>
      </w:r>
      <w:r w:rsidRPr="008C4697">
        <w:rPr>
          <w:rFonts w:asciiTheme="majorHAnsi" w:hAnsiTheme="majorHAnsi"/>
          <w:bCs/>
          <w:noProof/>
          <w:sz w:val="24"/>
          <w:szCs w:val="24"/>
        </w:rPr>
        <w:t>International Research Journal of Pharmacy , Online-8(10) 2017 160-166.</w:t>
      </w:r>
    </w:p>
    <w:p w:rsidR="008C4697" w:rsidRPr="008C4697" w:rsidRDefault="008C4697" w:rsidP="008C4697">
      <w:pPr>
        <w:jc w:val="both"/>
        <w:rPr>
          <w:rFonts w:asciiTheme="majorHAnsi" w:hAnsiTheme="majorHAnsi"/>
          <w:bCs/>
          <w:noProof/>
          <w:sz w:val="24"/>
          <w:szCs w:val="24"/>
        </w:rPr>
      </w:pPr>
      <w:r w:rsidRPr="008C4697">
        <w:rPr>
          <w:rFonts w:asciiTheme="majorHAnsi" w:hAnsiTheme="majorHAnsi"/>
          <w:b/>
          <w:bCs/>
          <w:noProof/>
          <w:sz w:val="24"/>
          <w:szCs w:val="24"/>
        </w:rPr>
        <w:t>Ms.Ambily Jacob K.( 4th author ) published  a paper</w:t>
      </w:r>
      <w:r w:rsidRPr="008C4697">
        <w:rPr>
          <w:rFonts w:asciiTheme="majorHAnsi" w:hAnsiTheme="majorHAnsi"/>
          <w:bCs/>
          <w:noProof/>
          <w:sz w:val="24"/>
          <w:szCs w:val="24"/>
        </w:rPr>
        <w:t xml:space="preserve"> titled  “High Performance Polyvinyl Alcohol/Calcium Titanate Nanocomposite Anion- Exchange Membranes as Separators in Redox Flow Batteries” in the UGC Approved Journal of Polymer Bulletin, Vol.75. 2018 . doi.org/10.1007/s00289-018-2277-2.</w:t>
      </w:r>
    </w:p>
    <w:p w:rsidR="008C4697" w:rsidRPr="008C4697" w:rsidRDefault="008C4697" w:rsidP="008C4697">
      <w:pPr>
        <w:jc w:val="both"/>
        <w:rPr>
          <w:rFonts w:asciiTheme="majorHAnsi" w:hAnsiTheme="majorHAnsi"/>
          <w:bCs/>
          <w:noProof/>
          <w:sz w:val="24"/>
          <w:szCs w:val="24"/>
        </w:rPr>
      </w:pPr>
      <w:r w:rsidRPr="008C4697">
        <w:rPr>
          <w:rFonts w:asciiTheme="majorHAnsi" w:hAnsiTheme="majorHAnsi"/>
          <w:b/>
          <w:bCs/>
          <w:noProof/>
          <w:sz w:val="24"/>
          <w:szCs w:val="24"/>
        </w:rPr>
        <w:t>Ms.Delmy Davis  published a paper</w:t>
      </w:r>
      <w:r w:rsidRPr="008C4697">
        <w:rPr>
          <w:rFonts w:asciiTheme="majorHAnsi" w:hAnsiTheme="majorHAnsi"/>
          <w:bCs/>
          <w:noProof/>
          <w:sz w:val="24"/>
          <w:szCs w:val="24"/>
        </w:rPr>
        <w:t xml:space="preserve"> titled  “Synthesis,Characterization, Cytotoxic&amp; Antitumour activities of Schiff Bases of Curcuminoid Analogues and their Copper Complexes” in the UGC approved journal Heterocyclic Letters Vol. 7| No.4|1045-1054|Aug-Oct|2017 (online) 2230-9632 CODEN: HLEEAI http://heteroletters.org.</w:t>
      </w:r>
    </w:p>
    <w:p w:rsidR="008C4697" w:rsidRPr="008C4697" w:rsidRDefault="008C4697" w:rsidP="008C4697">
      <w:pPr>
        <w:jc w:val="both"/>
        <w:rPr>
          <w:rFonts w:asciiTheme="majorHAnsi" w:hAnsiTheme="majorHAnsi"/>
          <w:bCs/>
          <w:noProof/>
          <w:sz w:val="24"/>
          <w:szCs w:val="24"/>
        </w:rPr>
      </w:pPr>
      <w:r w:rsidRPr="008C4697">
        <w:rPr>
          <w:rFonts w:asciiTheme="majorHAnsi" w:hAnsiTheme="majorHAnsi"/>
          <w:b/>
          <w:bCs/>
          <w:noProof/>
          <w:sz w:val="24"/>
          <w:szCs w:val="24"/>
        </w:rPr>
        <w:t xml:space="preserve">Ms.Memsy.C.K  published a paper </w:t>
      </w:r>
      <w:r w:rsidRPr="008C4697">
        <w:rPr>
          <w:rFonts w:asciiTheme="majorHAnsi" w:hAnsiTheme="majorHAnsi"/>
          <w:bCs/>
          <w:noProof/>
          <w:sz w:val="24"/>
          <w:szCs w:val="24"/>
        </w:rPr>
        <w:t>titled “Anti-bacterial Activity of Chromotropic Hybrid Solids” in the Proceedings of the International Conference on ‘Emerging Frontiers in Chemical Sciences’, organised by Post Graduate and Research Department of Chemistry, Farook College, Kozhikode, on 23-25 September 2017.</w:t>
      </w:r>
    </w:p>
    <w:p w:rsidR="008C4697" w:rsidRPr="008C4697" w:rsidRDefault="008C4697" w:rsidP="008C4697">
      <w:pPr>
        <w:spacing w:line="240" w:lineRule="auto"/>
        <w:jc w:val="both"/>
        <w:rPr>
          <w:rFonts w:asciiTheme="majorHAnsi" w:hAnsiTheme="majorHAnsi"/>
          <w:noProof/>
          <w:sz w:val="24"/>
          <w:szCs w:val="24"/>
        </w:rPr>
      </w:pPr>
      <w:r w:rsidRPr="008C4697">
        <w:rPr>
          <w:rFonts w:asciiTheme="majorHAnsi" w:hAnsiTheme="majorHAnsi"/>
          <w:b/>
          <w:noProof/>
          <w:sz w:val="24"/>
          <w:szCs w:val="24"/>
        </w:rPr>
        <w:t>Ms.Priya Varma C. published a paper</w:t>
      </w:r>
      <w:r w:rsidRPr="008C4697">
        <w:rPr>
          <w:rFonts w:asciiTheme="majorHAnsi" w:hAnsiTheme="majorHAnsi"/>
          <w:noProof/>
          <w:sz w:val="24"/>
          <w:szCs w:val="24"/>
        </w:rPr>
        <w:t xml:space="preserve"> titled </w:t>
      </w:r>
      <w:r w:rsidRPr="008C4697">
        <w:rPr>
          <w:rFonts w:asciiTheme="majorHAnsi" w:hAnsiTheme="majorHAnsi"/>
          <w:b/>
          <w:sz w:val="24"/>
          <w:szCs w:val="24"/>
        </w:rPr>
        <w:t xml:space="preserve"> “</w:t>
      </w:r>
      <w:r w:rsidRPr="008C4697">
        <w:rPr>
          <w:rFonts w:asciiTheme="majorHAnsi" w:hAnsiTheme="majorHAnsi"/>
          <w:bCs/>
          <w:noProof/>
          <w:sz w:val="24"/>
          <w:szCs w:val="24"/>
        </w:rPr>
        <w:t xml:space="preserve">Synthesis and Characterization of Complexes of Co(II), Ni(II),  Cu(II) and Zn(II) with Crotonaldehyde Thiosemicarbazone </w:t>
      </w:r>
      <w:r w:rsidRPr="008C4697">
        <w:rPr>
          <w:rFonts w:asciiTheme="majorHAnsi" w:hAnsiTheme="majorHAnsi"/>
          <w:noProof/>
          <w:sz w:val="24"/>
          <w:szCs w:val="24"/>
        </w:rPr>
        <w:t>in the Proceedings of the National Conference (UGC sponsored) on</w:t>
      </w:r>
      <w:r w:rsidRPr="008C4697">
        <w:rPr>
          <w:rFonts w:asciiTheme="majorHAnsi" w:hAnsiTheme="majorHAnsi"/>
          <w:sz w:val="24"/>
          <w:szCs w:val="24"/>
        </w:rPr>
        <w:t xml:space="preserve"> 'Emerging trends in Chemical Research'</w:t>
      </w:r>
      <w:r w:rsidRPr="008C4697">
        <w:rPr>
          <w:rFonts w:asciiTheme="majorHAnsi" w:hAnsiTheme="majorHAnsi"/>
          <w:noProof/>
          <w:sz w:val="24"/>
          <w:szCs w:val="24"/>
        </w:rPr>
        <w:t xml:space="preserve">, organised by Research and Post-graduate Department of Chemistry, Christ College (Autonomous), Irinjalakuda on 28 February 2017. </w:t>
      </w:r>
    </w:p>
    <w:p w:rsidR="008C4697" w:rsidRPr="008C4697" w:rsidRDefault="008C4697" w:rsidP="008C4697">
      <w:pPr>
        <w:spacing w:line="240" w:lineRule="auto"/>
        <w:jc w:val="both"/>
        <w:rPr>
          <w:rFonts w:asciiTheme="majorHAnsi" w:hAnsiTheme="majorHAnsi"/>
          <w:noProof/>
          <w:sz w:val="24"/>
          <w:szCs w:val="24"/>
        </w:rPr>
      </w:pPr>
      <w:r w:rsidRPr="008C4697">
        <w:rPr>
          <w:rFonts w:asciiTheme="majorHAnsi" w:hAnsiTheme="majorHAnsi"/>
          <w:b/>
          <w:noProof/>
          <w:sz w:val="24"/>
          <w:szCs w:val="24"/>
        </w:rPr>
        <w:lastRenderedPageBreak/>
        <w:t>Ms.Ambily Jacob K. published a paper</w:t>
      </w:r>
      <w:r w:rsidRPr="008C4697">
        <w:rPr>
          <w:rFonts w:asciiTheme="majorHAnsi" w:hAnsiTheme="majorHAnsi"/>
          <w:noProof/>
          <w:sz w:val="24"/>
          <w:szCs w:val="24"/>
        </w:rPr>
        <w:t xml:space="preserve"> titled “</w:t>
      </w:r>
      <w:r w:rsidRPr="008C4697">
        <w:rPr>
          <w:rFonts w:asciiTheme="majorHAnsi" w:hAnsiTheme="majorHAnsi"/>
          <w:sz w:val="24"/>
          <w:szCs w:val="24"/>
        </w:rPr>
        <w:t xml:space="preserve">Synthesis and Characterization of Chalcogenides for Effective Solar Energy Harvesting” </w:t>
      </w:r>
      <w:r w:rsidRPr="008C4697">
        <w:rPr>
          <w:rFonts w:asciiTheme="majorHAnsi" w:hAnsiTheme="majorHAnsi"/>
          <w:noProof/>
          <w:sz w:val="24"/>
          <w:szCs w:val="24"/>
        </w:rPr>
        <w:t>in the Proceedings of the National Conference (UGC sponsored) on</w:t>
      </w:r>
      <w:r w:rsidRPr="008C4697">
        <w:rPr>
          <w:rFonts w:asciiTheme="majorHAnsi" w:hAnsiTheme="majorHAnsi"/>
          <w:sz w:val="24"/>
          <w:szCs w:val="24"/>
        </w:rPr>
        <w:t xml:space="preserve"> 'Emerging Trends in Chemical Research'</w:t>
      </w:r>
      <w:r w:rsidRPr="008C4697">
        <w:rPr>
          <w:rFonts w:asciiTheme="majorHAnsi" w:hAnsiTheme="majorHAnsi"/>
          <w:noProof/>
          <w:sz w:val="24"/>
          <w:szCs w:val="24"/>
        </w:rPr>
        <w:t xml:space="preserve">, organised by Research and Post-graduate Department of Chemistry, Christ College (Autonomous), Irinjalakuda on 28 February 2017. </w:t>
      </w:r>
    </w:p>
    <w:p w:rsidR="008C4697" w:rsidRPr="008C4697" w:rsidRDefault="008C4697" w:rsidP="008C4697">
      <w:pPr>
        <w:jc w:val="both"/>
        <w:rPr>
          <w:rFonts w:asciiTheme="majorHAnsi" w:hAnsiTheme="majorHAnsi"/>
          <w:bCs/>
          <w:noProof/>
          <w:sz w:val="24"/>
          <w:szCs w:val="24"/>
        </w:rPr>
      </w:pPr>
      <w:r w:rsidRPr="008C4697">
        <w:rPr>
          <w:rFonts w:asciiTheme="majorHAnsi" w:hAnsiTheme="majorHAnsi"/>
          <w:b/>
          <w:bCs/>
          <w:noProof/>
          <w:sz w:val="24"/>
          <w:szCs w:val="24"/>
        </w:rPr>
        <w:t>Ms. Ambily Jacob K. published a paper</w:t>
      </w:r>
      <w:r w:rsidRPr="008C4697">
        <w:rPr>
          <w:rFonts w:asciiTheme="majorHAnsi" w:hAnsiTheme="majorHAnsi"/>
          <w:bCs/>
          <w:noProof/>
          <w:sz w:val="24"/>
          <w:szCs w:val="24"/>
        </w:rPr>
        <w:t xml:space="preserve"> titled “Synthesis and Characterization of TiO</w:t>
      </w:r>
      <w:r w:rsidRPr="008C4697">
        <w:rPr>
          <w:rFonts w:asciiTheme="majorHAnsi" w:hAnsiTheme="majorHAnsi"/>
          <w:bCs/>
          <w:noProof/>
          <w:sz w:val="24"/>
          <w:szCs w:val="24"/>
          <w:vertAlign w:val="subscript"/>
        </w:rPr>
        <w:t>2</w:t>
      </w:r>
      <w:r w:rsidRPr="008C4697">
        <w:rPr>
          <w:rFonts w:asciiTheme="majorHAnsi" w:hAnsiTheme="majorHAnsi"/>
          <w:bCs/>
          <w:noProof/>
          <w:sz w:val="24"/>
          <w:szCs w:val="24"/>
        </w:rPr>
        <w:t xml:space="preserve"> for Solar Cell Application”  in the proceedings of the National conference ( Dce sponsored) on ‘Emerging trends in Nano Materials Science and Technology’ organised by Research and Post Graduate Department of chemistry, SNGS Pattambi between 19 and 20 December 2017. </w:t>
      </w:r>
    </w:p>
    <w:p w:rsidR="008C4697" w:rsidRPr="008C4697" w:rsidRDefault="008C4697" w:rsidP="008C4697">
      <w:pPr>
        <w:spacing w:line="240" w:lineRule="auto"/>
        <w:jc w:val="both"/>
        <w:rPr>
          <w:rFonts w:asciiTheme="majorHAnsi" w:hAnsiTheme="majorHAnsi"/>
          <w:noProof/>
          <w:sz w:val="24"/>
          <w:szCs w:val="24"/>
        </w:rPr>
      </w:pPr>
      <w:r w:rsidRPr="008C4697">
        <w:rPr>
          <w:rFonts w:asciiTheme="majorHAnsi" w:hAnsiTheme="majorHAnsi"/>
          <w:b/>
          <w:noProof/>
          <w:sz w:val="24"/>
          <w:szCs w:val="24"/>
        </w:rPr>
        <w:t>Ms.Priya Varma C. presented a paper</w:t>
      </w:r>
      <w:r w:rsidRPr="008C4697">
        <w:rPr>
          <w:rFonts w:asciiTheme="majorHAnsi" w:hAnsiTheme="majorHAnsi"/>
          <w:noProof/>
          <w:sz w:val="24"/>
          <w:szCs w:val="24"/>
        </w:rPr>
        <w:t xml:space="preserve"> titled </w:t>
      </w:r>
      <w:r w:rsidRPr="008C4697">
        <w:rPr>
          <w:rFonts w:asciiTheme="majorHAnsi" w:hAnsiTheme="majorHAnsi"/>
          <w:b/>
          <w:sz w:val="24"/>
          <w:szCs w:val="24"/>
        </w:rPr>
        <w:t xml:space="preserve"> “</w:t>
      </w:r>
      <w:r w:rsidRPr="008C4697">
        <w:rPr>
          <w:rFonts w:asciiTheme="majorHAnsi" w:hAnsiTheme="majorHAnsi"/>
          <w:bCs/>
          <w:noProof/>
          <w:sz w:val="24"/>
          <w:szCs w:val="24"/>
        </w:rPr>
        <w:t xml:space="preserve">Synthesis and Characterization of Complexes of Co(II), Ni(II),  Cu(II) and Zn(II) with Crotonaldehyde Thiosemicarbazone” </w:t>
      </w:r>
      <w:r w:rsidRPr="008C4697">
        <w:rPr>
          <w:rFonts w:asciiTheme="majorHAnsi" w:hAnsiTheme="majorHAnsi"/>
          <w:noProof/>
          <w:sz w:val="24"/>
          <w:szCs w:val="24"/>
        </w:rPr>
        <w:t>in the National Conference (UGC sponsored)</w:t>
      </w:r>
      <w:r w:rsidRPr="008C4697">
        <w:rPr>
          <w:rFonts w:asciiTheme="majorHAnsi" w:hAnsiTheme="majorHAnsi"/>
          <w:sz w:val="24"/>
          <w:szCs w:val="24"/>
        </w:rPr>
        <w:t xml:space="preserve"> 'Emerging Trends in Chemical Research'</w:t>
      </w:r>
      <w:r w:rsidRPr="008C4697">
        <w:rPr>
          <w:rFonts w:asciiTheme="majorHAnsi" w:hAnsiTheme="majorHAnsi"/>
          <w:noProof/>
          <w:sz w:val="24"/>
          <w:szCs w:val="24"/>
        </w:rPr>
        <w:t xml:space="preserve"> organised by  the Research and Post Graduate Department of Chemistry, Christ College, Irinjalakuda on 28 February 2017. </w:t>
      </w:r>
    </w:p>
    <w:p w:rsidR="008C4697" w:rsidRPr="008C4697" w:rsidRDefault="008C4697" w:rsidP="008C4697">
      <w:pPr>
        <w:spacing w:line="240" w:lineRule="auto"/>
        <w:jc w:val="both"/>
        <w:rPr>
          <w:rFonts w:asciiTheme="majorHAnsi" w:hAnsiTheme="majorHAnsi"/>
          <w:bCs/>
          <w:noProof/>
          <w:sz w:val="24"/>
          <w:szCs w:val="24"/>
        </w:rPr>
      </w:pPr>
      <w:r w:rsidRPr="008C4697">
        <w:rPr>
          <w:rFonts w:asciiTheme="majorHAnsi" w:hAnsiTheme="majorHAnsi"/>
          <w:b/>
          <w:bCs/>
          <w:noProof/>
          <w:sz w:val="24"/>
          <w:szCs w:val="24"/>
        </w:rPr>
        <w:t>Ms.Ambily Jacob K. presented a poster</w:t>
      </w:r>
      <w:r w:rsidRPr="008C4697">
        <w:rPr>
          <w:rFonts w:asciiTheme="majorHAnsi" w:hAnsiTheme="majorHAnsi"/>
          <w:bCs/>
          <w:noProof/>
          <w:sz w:val="24"/>
          <w:szCs w:val="24"/>
        </w:rPr>
        <w:t xml:space="preserve"> titled</w:t>
      </w:r>
      <w:r w:rsidRPr="008C4697">
        <w:rPr>
          <w:rFonts w:asciiTheme="majorHAnsi" w:hAnsiTheme="majorHAnsi"/>
          <w:sz w:val="24"/>
          <w:szCs w:val="24"/>
        </w:rPr>
        <w:t xml:space="preserve"> “Synthesis and Characterization of Chalcogenides for Effective Solar Energy Harvesting”</w:t>
      </w:r>
      <w:r w:rsidRPr="008C4697">
        <w:rPr>
          <w:rFonts w:asciiTheme="majorHAnsi" w:hAnsiTheme="majorHAnsi"/>
          <w:bCs/>
          <w:noProof/>
          <w:sz w:val="24"/>
          <w:szCs w:val="24"/>
        </w:rPr>
        <w:t xml:space="preserve"> in the National Conference organised by the Research and Post Graduate Department of chemistry, </w:t>
      </w:r>
      <w:r w:rsidRPr="008C4697">
        <w:rPr>
          <w:rFonts w:asciiTheme="majorHAnsi" w:hAnsiTheme="majorHAnsi"/>
          <w:noProof/>
          <w:sz w:val="24"/>
          <w:szCs w:val="24"/>
        </w:rPr>
        <w:t xml:space="preserve">Christ College (Autonomous), Irinjalakuda on 28 February 2017. </w:t>
      </w:r>
    </w:p>
    <w:p w:rsidR="008C4697" w:rsidRPr="008C4697" w:rsidRDefault="008C4697" w:rsidP="008C4697">
      <w:pPr>
        <w:jc w:val="both"/>
        <w:rPr>
          <w:rFonts w:asciiTheme="majorHAnsi" w:hAnsiTheme="majorHAnsi"/>
          <w:bCs/>
          <w:noProof/>
          <w:sz w:val="24"/>
          <w:szCs w:val="24"/>
        </w:rPr>
      </w:pPr>
      <w:r w:rsidRPr="008C4697">
        <w:rPr>
          <w:rFonts w:asciiTheme="majorHAnsi" w:hAnsiTheme="majorHAnsi"/>
          <w:b/>
          <w:bCs/>
          <w:noProof/>
          <w:sz w:val="24"/>
          <w:szCs w:val="24"/>
        </w:rPr>
        <w:t>Ms.Ambily Jacob K. presented a poster</w:t>
      </w:r>
      <w:r w:rsidRPr="008C4697">
        <w:rPr>
          <w:rFonts w:asciiTheme="majorHAnsi" w:hAnsiTheme="majorHAnsi"/>
          <w:bCs/>
          <w:noProof/>
          <w:sz w:val="24"/>
          <w:szCs w:val="24"/>
        </w:rPr>
        <w:t xml:space="preserve"> titled “Synthesis and Characterization of Co Doped TiO</w:t>
      </w:r>
      <w:r w:rsidRPr="008C4697">
        <w:rPr>
          <w:rFonts w:asciiTheme="majorHAnsi" w:hAnsiTheme="majorHAnsi"/>
          <w:bCs/>
          <w:noProof/>
          <w:sz w:val="24"/>
          <w:szCs w:val="24"/>
          <w:vertAlign w:val="subscript"/>
        </w:rPr>
        <w:t>2</w:t>
      </w:r>
      <w:r w:rsidRPr="008C4697">
        <w:rPr>
          <w:rFonts w:asciiTheme="majorHAnsi" w:hAnsiTheme="majorHAnsi"/>
          <w:bCs/>
          <w:noProof/>
          <w:sz w:val="24"/>
          <w:szCs w:val="24"/>
        </w:rPr>
        <w:t xml:space="preserve"> for Trapping  Solar Energy” in the International Conference organised by the Research and Post Graduate Department of chemistry, Maharajas college, Ernakulam sponsed by D.Ce between 14 and 15 November 2017. </w:t>
      </w:r>
    </w:p>
    <w:p w:rsidR="008C4697" w:rsidRPr="008C4697" w:rsidRDefault="008C4697" w:rsidP="008C4697">
      <w:pPr>
        <w:jc w:val="both"/>
        <w:rPr>
          <w:rFonts w:asciiTheme="majorHAnsi" w:hAnsiTheme="majorHAnsi"/>
          <w:bCs/>
          <w:noProof/>
          <w:sz w:val="24"/>
          <w:szCs w:val="24"/>
        </w:rPr>
      </w:pPr>
      <w:r w:rsidRPr="008C4697">
        <w:rPr>
          <w:rFonts w:asciiTheme="majorHAnsi" w:hAnsiTheme="majorHAnsi"/>
          <w:b/>
          <w:bCs/>
          <w:noProof/>
          <w:sz w:val="24"/>
          <w:szCs w:val="24"/>
        </w:rPr>
        <w:t>Ms. Ambily Jacob K. presented a poster</w:t>
      </w:r>
      <w:r w:rsidRPr="008C4697">
        <w:rPr>
          <w:rFonts w:asciiTheme="majorHAnsi" w:hAnsiTheme="majorHAnsi"/>
          <w:bCs/>
          <w:noProof/>
          <w:sz w:val="24"/>
          <w:szCs w:val="24"/>
        </w:rPr>
        <w:t xml:space="preserve"> titled “Synthesis and Characterization of TiO</w:t>
      </w:r>
      <w:r w:rsidRPr="008C4697">
        <w:rPr>
          <w:rFonts w:asciiTheme="majorHAnsi" w:hAnsiTheme="majorHAnsi"/>
          <w:bCs/>
          <w:noProof/>
          <w:sz w:val="24"/>
          <w:szCs w:val="24"/>
          <w:vertAlign w:val="subscript"/>
        </w:rPr>
        <w:t>2</w:t>
      </w:r>
      <w:r w:rsidRPr="008C4697">
        <w:rPr>
          <w:rFonts w:asciiTheme="majorHAnsi" w:hAnsiTheme="majorHAnsi"/>
          <w:bCs/>
          <w:noProof/>
          <w:sz w:val="24"/>
          <w:szCs w:val="24"/>
        </w:rPr>
        <w:t xml:space="preserve"> for Solar Cell Application”  in the National Conference organised by the Research and Post Graduate Department of chemistry, SNGS Pattambi between 19 and 20 December 2017. </w:t>
      </w:r>
    </w:p>
    <w:p w:rsidR="008C4697" w:rsidRPr="008C4697" w:rsidRDefault="008C4697" w:rsidP="008C4697">
      <w:pPr>
        <w:jc w:val="both"/>
        <w:rPr>
          <w:rFonts w:asciiTheme="majorHAnsi" w:hAnsiTheme="majorHAnsi"/>
          <w:bCs/>
          <w:noProof/>
          <w:sz w:val="24"/>
          <w:szCs w:val="24"/>
        </w:rPr>
      </w:pPr>
      <w:r w:rsidRPr="008C4697">
        <w:rPr>
          <w:rFonts w:asciiTheme="majorHAnsi" w:hAnsiTheme="majorHAnsi"/>
          <w:b/>
          <w:bCs/>
          <w:noProof/>
          <w:sz w:val="24"/>
          <w:szCs w:val="24"/>
        </w:rPr>
        <w:t>Ms. Memsy.C.K presented a poster</w:t>
      </w:r>
      <w:r w:rsidRPr="008C4697">
        <w:rPr>
          <w:rFonts w:asciiTheme="majorHAnsi" w:hAnsiTheme="majorHAnsi"/>
          <w:bCs/>
          <w:noProof/>
          <w:sz w:val="24"/>
          <w:szCs w:val="24"/>
        </w:rPr>
        <w:t xml:space="preserve"> titled “Anti-bacterial Activity of Chromotropic Hybrid Solids” in the International conference on ‘Emerging Frontiers in Chemical Sciences, EFCS-2017’, organised by the Post-graduate and Research department of Chemistry, Farook College, Kozhikode, between  23 and 25 September 2017.</w:t>
      </w:r>
    </w:p>
    <w:p w:rsidR="008C4697" w:rsidRPr="008C4697" w:rsidRDefault="008C4697" w:rsidP="008C4697">
      <w:pPr>
        <w:jc w:val="both"/>
        <w:rPr>
          <w:rFonts w:asciiTheme="majorHAnsi" w:hAnsiTheme="majorHAnsi"/>
          <w:b/>
          <w:bCs/>
          <w:noProof/>
          <w:sz w:val="24"/>
          <w:szCs w:val="24"/>
        </w:rPr>
      </w:pPr>
      <w:r w:rsidRPr="008C4697">
        <w:rPr>
          <w:rFonts w:asciiTheme="majorHAnsi" w:hAnsiTheme="majorHAnsi"/>
          <w:b/>
          <w:bCs/>
          <w:noProof/>
          <w:sz w:val="24"/>
          <w:szCs w:val="24"/>
        </w:rPr>
        <w:lastRenderedPageBreak/>
        <w:t>Activities of the Students</w:t>
      </w:r>
    </w:p>
    <w:p w:rsidR="008C4697" w:rsidRPr="008C4697" w:rsidRDefault="008C4697" w:rsidP="008C4697">
      <w:pPr>
        <w:jc w:val="both"/>
        <w:rPr>
          <w:rFonts w:asciiTheme="majorHAnsi" w:hAnsiTheme="majorHAnsi"/>
          <w:b/>
          <w:bCs/>
          <w:noProof/>
          <w:sz w:val="24"/>
          <w:szCs w:val="24"/>
        </w:rPr>
      </w:pPr>
      <w:r w:rsidRPr="008C4697">
        <w:rPr>
          <w:rFonts w:asciiTheme="majorHAnsi" w:hAnsiTheme="majorHAnsi"/>
          <w:b/>
          <w:sz w:val="24"/>
          <w:szCs w:val="24"/>
        </w:rPr>
        <w:t>The KSCSTE sponsored student project was sanctioned</w:t>
      </w:r>
      <w:r w:rsidRPr="008C4697">
        <w:rPr>
          <w:rFonts w:asciiTheme="majorHAnsi" w:hAnsiTheme="majorHAnsi"/>
          <w:sz w:val="24"/>
          <w:szCs w:val="24"/>
        </w:rPr>
        <w:t xml:space="preserve"> .The title of the project is “Synthesis of Metal and Non-metal Doped TiO</w:t>
      </w:r>
      <w:r w:rsidRPr="008C4697">
        <w:rPr>
          <w:rFonts w:asciiTheme="majorHAnsi" w:hAnsiTheme="majorHAnsi"/>
          <w:sz w:val="24"/>
          <w:szCs w:val="24"/>
          <w:vertAlign w:val="subscript"/>
        </w:rPr>
        <w:t>2</w:t>
      </w:r>
      <w:r w:rsidRPr="008C4697">
        <w:rPr>
          <w:rFonts w:asciiTheme="majorHAnsi" w:hAnsiTheme="majorHAnsi"/>
          <w:sz w:val="24"/>
          <w:szCs w:val="24"/>
        </w:rPr>
        <w:t xml:space="preserve"> and its Application in Dye-Sensitised Solar cells" Acceptance letter forwarding of 106/SPYTiS-II/2017/KSCSTE dated 30.10.2017, Rs.10,000, PI- Ambily Jacob K., Student investigator - Ancy Thomas, Anupa Antony, archana M.J. of D3 chemistry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Varshini J was selected for a Summer Research Fellowship Programme</w:t>
      </w:r>
      <w:r w:rsidRPr="008C4697">
        <w:rPr>
          <w:rFonts w:asciiTheme="majorHAnsi" w:hAnsiTheme="majorHAnsi"/>
          <w:sz w:val="24"/>
          <w:szCs w:val="24"/>
        </w:rPr>
        <w:t xml:space="preserve"> sponsored by IASC, Bangaluru, INSA(New Delhi) and NAST(Allahabad).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Akhila  got the selection for the South Indian Level Bharatha Natyam</w:t>
      </w:r>
      <w:r w:rsidRPr="008C4697">
        <w:rPr>
          <w:rFonts w:asciiTheme="majorHAnsi" w:hAnsiTheme="majorHAnsi"/>
          <w:sz w:val="24"/>
          <w:szCs w:val="24"/>
        </w:rPr>
        <w:t xml:space="preserve"> Competitions.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Athira K.P</w:t>
      </w:r>
      <w:r w:rsidRPr="008C4697">
        <w:rPr>
          <w:rFonts w:asciiTheme="majorHAnsi" w:hAnsiTheme="majorHAnsi"/>
          <w:sz w:val="24"/>
          <w:szCs w:val="24"/>
        </w:rPr>
        <w:t xml:space="preserve"> won the Inspire Scholarship.</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DEPARTMENT OF BOTANY</w:t>
      </w:r>
    </w:p>
    <w:p w:rsidR="008C4697" w:rsidRPr="008C4697" w:rsidRDefault="008C4697" w:rsidP="008C4697">
      <w:pPr>
        <w:rPr>
          <w:rFonts w:asciiTheme="majorHAnsi" w:hAnsiTheme="majorHAnsi"/>
          <w:noProof/>
          <w:sz w:val="24"/>
          <w:szCs w:val="24"/>
        </w:rPr>
      </w:pPr>
      <w:r w:rsidRPr="008C4697">
        <w:rPr>
          <w:rFonts w:asciiTheme="majorHAnsi" w:hAnsiTheme="majorHAnsi"/>
          <w:b/>
          <w:sz w:val="24"/>
          <w:szCs w:val="24"/>
        </w:rPr>
        <w:t>A One day National seminar</w:t>
      </w:r>
      <w:r w:rsidRPr="008C4697">
        <w:rPr>
          <w:rFonts w:asciiTheme="majorHAnsi" w:hAnsiTheme="majorHAnsi"/>
          <w:sz w:val="24"/>
          <w:szCs w:val="24"/>
        </w:rPr>
        <w:t xml:space="preserve"> on ‘</w:t>
      </w:r>
      <w:r w:rsidRPr="008C4697">
        <w:rPr>
          <w:rFonts w:asciiTheme="majorHAnsi" w:hAnsiTheme="majorHAnsi"/>
          <w:bCs/>
          <w:i/>
          <w:iCs/>
          <w:sz w:val="24"/>
          <w:szCs w:val="24"/>
        </w:rPr>
        <w:t>Wetlands for Disaster Risk Reduction’</w:t>
      </w:r>
      <w:r w:rsidRPr="008C4697">
        <w:rPr>
          <w:rFonts w:asciiTheme="majorHAnsi" w:hAnsiTheme="majorHAnsi"/>
          <w:bCs/>
          <w:iCs/>
          <w:sz w:val="24"/>
          <w:szCs w:val="24"/>
        </w:rPr>
        <w:t>was</w:t>
      </w:r>
      <w:r w:rsidRPr="008C4697">
        <w:rPr>
          <w:rFonts w:asciiTheme="majorHAnsi" w:hAnsiTheme="majorHAnsi"/>
          <w:sz w:val="24"/>
          <w:szCs w:val="24"/>
        </w:rPr>
        <w:t xml:space="preserve">                        inaugurated by Dr. Udayan P. S.  Asst. Professor, Dept of Botany, Sree Krishna College, Guruvayoor and he spoke on Wetland Plants and their conservation on 13 March 2017.</w:t>
      </w:r>
      <w:r w:rsidRPr="008C4697">
        <w:rPr>
          <w:rFonts w:asciiTheme="majorHAnsi" w:hAnsiTheme="majorHAnsi"/>
          <w:noProof/>
          <w:sz w:val="24"/>
          <w:szCs w:val="24"/>
        </w:rPr>
        <w:t xml:space="preserve"> </w:t>
      </w:r>
    </w:p>
    <w:p w:rsidR="008C4697" w:rsidRPr="008C4697" w:rsidRDefault="008C4697" w:rsidP="008C4697">
      <w:pPr>
        <w:rPr>
          <w:rFonts w:asciiTheme="majorHAnsi" w:hAnsiTheme="majorHAnsi"/>
          <w:bCs/>
          <w:iCs/>
          <w:sz w:val="24"/>
          <w:szCs w:val="24"/>
        </w:rPr>
      </w:pPr>
      <w:r w:rsidRPr="008C4697">
        <w:rPr>
          <w:rFonts w:asciiTheme="majorHAnsi" w:hAnsiTheme="majorHAnsi"/>
          <w:b/>
          <w:sz w:val="24"/>
          <w:szCs w:val="24"/>
        </w:rPr>
        <w:t>A poster presentation and photography competition</w:t>
      </w:r>
      <w:r w:rsidRPr="008C4697">
        <w:rPr>
          <w:rFonts w:asciiTheme="majorHAnsi" w:hAnsiTheme="majorHAnsi"/>
          <w:sz w:val="24"/>
          <w:szCs w:val="24"/>
        </w:rPr>
        <w:t xml:space="preserve"> on the Topic </w:t>
      </w:r>
      <w:r w:rsidRPr="008C4697">
        <w:rPr>
          <w:rFonts w:asciiTheme="majorHAnsi" w:hAnsiTheme="majorHAnsi"/>
          <w:bCs/>
          <w:i/>
          <w:iCs/>
          <w:sz w:val="24"/>
          <w:szCs w:val="24"/>
        </w:rPr>
        <w:t xml:space="preserve">conservation of wetland </w:t>
      </w:r>
      <w:r w:rsidRPr="008C4697">
        <w:rPr>
          <w:rFonts w:asciiTheme="majorHAnsi" w:hAnsiTheme="majorHAnsi"/>
          <w:bCs/>
          <w:iCs/>
          <w:sz w:val="24"/>
          <w:szCs w:val="24"/>
        </w:rPr>
        <w:t>was conducted on 13 March 2017.</w:t>
      </w:r>
    </w:p>
    <w:p w:rsidR="008C4697" w:rsidRPr="008C4697" w:rsidRDefault="008C4697" w:rsidP="008C4697">
      <w:pPr>
        <w:rPr>
          <w:rFonts w:asciiTheme="majorHAnsi" w:hAnsiTheme="majorHAnsi"/>
          <w:b/>
          <w:bCs/>
          <w:sz w:val="24"/>
          <w:szCs w:val="24"/>
        </w:rPr>
      </w:pPr>
      <w:r w:rsidRPr="008C4697">
        <w:rPr>
          <w:rFonts w:asciiTheme="majorHAnsi" w:hAnsiTheme="majorHAnsi"/>
          <w:b/>
          <w:bCs/>
          <w:sz w:val="24"/>
          <w:szCs w:val="24"/>
        </w:rPr>
        <w:t xml:space="preserve">The activities of the Botany Association was inaugurated </w:t>
      </w:r>
      <w:r w:rsidRPr="008C4697">
        <w:rPr>
          <w:rFonts w:asciiTheme="majorHAnsi" w:hAnsiTheme="majorHAnsi"/>
          <w:bCs/>
          <w:sz w:val="24"/>
          <w:szCs w:val="24"/>
        </w:rPr>
        <w:t>on  Karshakadinam – Chingam 1 and on that day a Tablaeu was conducted by the students</w:t>
      </w:r>
      <w:r w:rsidRPr="008C4697">
        <w:rPr>
          <w:rFonts w:asciiTheme="majorHAnsi" w:hAnsiTheme="majorHAnsi"/>
          <w:b/>
          <w:bCs/>
          <w:sz w:val="24"/>
          <w:szCs w:val="24"/>
        </w:rPr>
        <w:t>.</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One day workshop on</w:t>
      </w:r>
      <w:r w:rsidRPr="008C4697">
        <w:rPr>
          <w:rFonts w:asciiTheme="majorHAnsi" w:hAnsiTheme="majorHAnsi"/>
          <w:sz w:val="24"/>
          <w:szCs w:val="24"/>
        </w:rPr>
        <w:t xml:space="preserve"> </w:t>
      </w:r>
      <w:r w:rsidRPr="008C4697">
        <w:rPr>
          <w:rFonts w:asciiTheme="majorHAnsi" w:hAnsiTheme="majorHAnsi"/>
          <w:b/>
          <w:bCs/>
          <w:i/>
          <w:iCs/>
          <w:sz w:val="24"/>
          <w:szCs w:val="24"/>
        </w:rPr>
        <w:t xml:space="preserve">‘Plant Systematics’                                                                                                </w:t>
      </w:r>
      <w:r w:rsidRPr="008C4697">
        <w:rPr>
          <w:rFonts w:asciiTheme="majorHAnsi" w:hAnsiTheme="majorHAnsi"/>
          <w:sz w:val="24"/>
          <w:szCs w:val="24"/>
        </w:rPr>
        <w:t>by   Dr. Prabhu Kumar Scientist, Kottakkal Arya Vaidhyasala was organised on 5 July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The Research Journal</w:t>
      </w:r>
      <w:r w:rsidRPr="008C4697">
        <w:rPr>
          <w:rFonts w:asciiTheme="majorHAnsi" w:hAnsiTheme="majorHAnsi"/>
          <w:sz w:val="24"/>
          <w:szCs w:val="24"/>
        </w:rPr>
        <w:t xml:space="preserve">   </w:t>
      </w:r>
      <w:r w:rsidRPr="008C4697">
        <w:rPr>
          <w:rFonts w:asciiTheme="majorHAnsi" w:hAnsiTheme="majorHAnsi"/>
          <w:b/>
          <w:bCs/>
          <w:i/>
          <w:iCs/>
          <w:sz w:val="24"/>
          <w:szCs w:val="24"/>
        </w:rPr>
        <w:t>‘CHLOROPHYLL’</w:t>
      </w:r>
      <w:r w:rsidRPr="008C4697">
        <w:rPr>
          <w:rFonts w:asciiTheme="majorHAnsi" w:hAnsiTheme="majorHAnsi"/>
          <w:sz w:val="24"/>
          <w:szCs w:val="24"/>
        </w:rPr>
        <w:t xml:space="preserve">   published by the department was released on 5 July 2017.</w:t>
      </w:r>
      <w:r w:rsidRPr="008C4697">
        <w:rPr>
          <w:rFonts w:asciiTheme="majorHAnsi" w:hAnsiTheme="majorHAnsi"/>
          <w:noProof/>
          <w:sz w:val="24"/>
          <w:szCs w:val="24"/>
        </w:rPr>
        <w:t xml:space="preserve">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 ‘ Onathinu Oru Muram Pachakkari’ was conducted</w:t>
      </w:r>
      <w:r w:rsidRPr="008C4697">
        <w:rPr>
          <w:rFonts w:asciiTheme="majorHAnsi" w:hAnsiTheme="majorHAnsi"/>
          <w:sz w:val="24"/>
          <w:szCs w:val="24"/>
        </w:rPr>
        <w:t xml:space="preserve"> by the Dept of Botany with the distribution of vegetable seed packets to all the students and staff of our College on 27 July 2017.  Principal Dr. Sr Lilly P. V. Inaugurated the </w:t>
      </w:r>
      <w:r w:rsidRPr="008C4697">
        <w:rPr>
          <w:rFonts w:asciiTheme="majorHAnsi" w:hAnsiTheme="majorHAnsi"/>
          <w:sz w:val="24"/>
          <w:szCs w:val="24"/>
        </w:rPr>
        <w:lastRenderedPageBreak/>
        <w:t>function with a valuable message on vegetable gardening on this day and distributed the seeds.</w:t>
      </w:r>
    </w:p>
    <w:p w:rsidR="008C4697" w:rsidRPr="008C4697" w:rsidRDefault="008C4697" w:rsidP="008C4697">
      <w:pPr>
        <w:rPr>
          <w:rFonts w:asciiTheme="majorHAnsi" w:hAnsiTheme="majorHAnsi"/>
          <w:sz w:val="24"/>
          <w:szCs w:val="24"/>
        </w:rPr>
      </w:pPr>
      <w:r w:rsidRPr="008C4697">
        <w:rPr>
          <w:rFonts w:asciiTheme="majorHAnsi" w:hAnsiTheme="majorHAnsi"/>
          <w:b/>
          <w:bCs/>
          <w:sz w:val="24"/>
          <w:szCs w:val="24"/>
        </w:rPr>
        <w:t>A Pookalam competition</w:t>
      </w:r>
      <w:r w:rsidRPr="008C4697">
        <w:rPr>
          <w:rFonts w:asciiTheme="majorHAnsi" w:hAnsiTheme="majorHAnsi"/>
          <w:sz w:val="24"/>
          <w:szCs w:val="24"/>
        </w:rPr>
        <w:t xml:space="preserve"> was organized by the department 30 August 2017.</w:t>
      </w:r>
    </w:p>
    <w:p w:rsidR="008C4697" w:rsidRPr="008C4697" w:rsidRDefault="008C4697" w:rsidP="008C4697">
      <w:pPr>
        <w:rPr>
          <w:rFonts w:asciiTheme="majorHAnsi" w:hAnsiTheme="majorHAnsi"/>
          <w:bCs/>
          <w:sz w:val="24"/>
          <w:szCs w:val="24"/>
        </w:rPr>
      </w:pPr>
      <w:r w:rsidRPr="008C4697">
        <w:rPr>
          <w:rFonts w:asciiTheme="majorHAnsi" w:hAnsiTheme="majorHAnsi"/>
          <w:b/>
          <w:sz w:val="24"/>
          <w:szCs w:val="24"/>
        </w:rPr>
        <w:t>A one day workshop on</w:t>
      </w:r>
      <w:r w:rsidRPr="008C4697">
        <w:rPr>
          <w:rFonts w:asciiTheme="majorHAnsi" w:hAnsiTheme="majorHAnsi"/>
          <w:sz w:val="24"/>
          <w:szCs w:val="24"/>
        </w:rPr>
        <w:t xml:space="preserve"> </w:t>
      </w:r>
      <w:r w:rsidRPr="008C4697">
        <w:rPr>
          <w:rFonts w:asciiTheme="majorHAnsi" w:hAnsiTheme="majorHAnsi"/>
          <w:b/>
          <w:bCs/>
          <w:i/>
          <w:iCs/>
          <w:sz w:val="24"/>
          <w:szCs w:val="24"/>
        </w:rPr>
        <w:t xml:space="preserve">‘Bioinformatics’                                                                                                               </w:t>
      </w:r>
      <w:r w:rsidRPr="008C4697">
        <w:rPr>
          <w:rFonts w:asciiTheme="majorHAnsi" w:hAnsiTheme="majorHAnsi"/>
          <w:sz w:val="24"/>
          <w:szCs w:val="24"/>
        </w:rPr>
        <w:t xml:space="preserve">by Dr. Sivasankari Asst .Professor Dept of Botany Nirmala College Coimbatore was organised on </w:t>
      </w:r>
      <w:r w:rsidRPr="008C4697">
        <w:rPr>
          <w:rFonts w:asciiTheme="majorHAnsi" w:hAnsiTheme="majorHAnsi"/>
          <w:bCs/>
          <w:sz w:val="24"/>
          <w:szCs w:val="24"/>
        </w:rPr>
        <w:t>17 November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Sr. Namitha and Dr.Renjukrishna V. ,Asst.Professors, published a paper</w:t>
      </w:r>
      <w:r w:rsidRPr="008C4697">
        <w:rPr>
          <w:rFonts w:asciiTheme="majorHAnsi" w:hAnsiTheme="majorHAnsi"/>
          <w:sz w:val="24"/>
          <w:szCs w:val="24"/>
        </w:rPr>
        <w:t xml:space="preserve"> on </w:t>
      </w:r>
      <w:r w:rsidRPr="008C4697">
        <w:rPr>
          <w:rFonts w:asciiTheme="majorHAnsi" w:hAnsiTheme="majorHAnsi"/>
          <w:b/>
          <w:bCs/>
          <w:i/>
          <w:iCs/>
          <w:sz w:val="24"/>
          <w:szCs w:val="24"/>
        </w:rPr>
        <w:t>’Education for Biodiversity</w:t>
      </w:r>
      <w:r w:rsidRPr="008C4697">
        <w:rPr>
          <w:rFonts w:asciiTheme="majorHAnsi" w:hAnsiTheme="majorHAnsi"/>
          <w:sz w:val="24"/>
          <w:szCs w:val="24"/>
        </w:rPr>
        <w:t xml:space="preserve"> </w:t>
      </w:r>
      <w:r w:rsidRPr="008C4697">
        <w:rPr>
          <w:rFonts w:asciiTheme="majorHAnsi" w:hAnsiTheme="majorHAnsi"/>
          <w:b/>
          <w:bCs/>
          <w:i/>
          <w:iCs/>
          <w:sz w:val="24"/>
          <w:szCs w:val="24"/>
        </w:rPr>
        <w:t xml:space="preserve">Conservation’ </w:t>
      </w:r>
      <w:r w:rsidRPr="008C4697">
        <w:rPr>
          <w:rFonts w:asciiTheme="majorHAnsi" w:hAnsiTheme="majorHAnsi"/>
          <w:sz w:val="24"/>
          <w:szCs w:val="24"/>
        </w:rPr>
        <w:t>in the International Journal of Multidisciplinary Education and Research, September-October 2017, Page number 57-59.</w:t>
      </w:r>
    </w:p>
    <w:p w:rsidR="008C4697" w:rsidRPr="008C4697" w:rsidRDefault="008C4697" w:rsidP="008C4697">
      <w:pPr>
        <w:spacing w:before="240"/>
        <w:rPr>
          <w:rFonts w:asciiTheme="majorHAnsi" w:hAnsiTheme="majorHAnsi"/>
          <w:sz w:val="24"/>
          <w:szCs w:val="24"/>
        </w:rPr>
      </w:pPr>
      <w:r w:rsidRPr="008C4697">
        <w:rPr>
          <w:rFonts w:asciiTheme="majorHAnsi" w:hAnsiTheme="majorHAnsi"/>
          <w:b/>
          <w:sz w:val="24"/>
          <w:szCs w:val="24"/>
        </w:rPr>
        <w:t>Dr. Jelly Louis Asso. professor and HOD and Rakshitha R, (II M.sc ) published a paper</w:t>
      </w:r>
      <w:r w:rsidRPr="008C4697">
        <w:rPr>
          <w:rFonts w:asciiTheme="majorHAnsi" w:hAnsiTheme="majorHAnsi"/>
          <w:sz w:val="24"/>
          <w:szCs w:val="24"/>
        </w:rPr>
        <w:t xml:space="preserve"> titled “Variation of Chlorophyll Content in Five Common Plant Species to Environmental Stress Due to Proximity of Steel Industries” in </w:t>
      </w:r>
      <w:r w:rsidRPr="008C4697">
        <w:rPr>
          <w:rFonts w:asciiTheme="majorHAnsi" w:hAnsiTheme="majorHAnsi"/>
          <w:b/>
          <w:bCs/>
          <w:i/>
          <w:iCs/>
          <w:sz w:val="24"/>
          <w:szCs w:val="24"/>
        </w:rPr>
        <w:t>Scientia</w:t>
      </w:r>
      <w:r w:rsidRPr="008C4697">
        <w:rPr>
          <w:rFonts w:asciiTheme="majorHAnsi" w:hAnsiTheme="majorHAnsi"/>
          <w:sz w:val="24"/>
          <w:szCs w:val="24"/>
        </w:rPr>
        <w:t xml:space="preserve"> Vol.13 pp. 48-50.</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Dr. Jelly Louis, Asso. Professor and HOD and Deepa M. K.(II M.sc) published a paper</w:t>
      </w:r>
      <w:r w:rsidRPr="008C4697">
        <w:rPr>
          <w:rFonts w:asciiTheme="majorHAnsi" w:hAnsiTheme="majorHAnsi"/>
          <w:sz w:val="24"/>
          <w:szCs w:val="24"/>
        </w:rPr>
        <w:t xml:space="preserve"> titled “Comparative   Study of Invitro  Antioxidant  Properties  of Jatropha Curcas Linn and Jatropha Multifida” in </w:t>
      </w:r>
      <w:r w:rsidRPr="008C4697">
        <w:rPr>
          <w:rFonts w:asciiTheme="majorHAnsi" w:hAnsiTheme="majorHAnsi"/>
          <w:b/>
          <w:bCs/>
          <w:i/>
          <w:iCs/>
          <w:sz w:val="24"/>
          <w:szCs w:val="24"/>
        </w:rPr>
        <w:t xml:space="preserve">Scientia </w:t>
      </w:r>
      <w:r w:rsidRPr="008C4697">
        <w:rPr>
          <w:rFonts w:asciiTheme="majorHAnsi" w:hAnsiTheme="majorHAnsi"/>
          <w:sz w:val="24"/>
          <w:szCs w:val="24"/>
        </w:rPr>
        <w:t>Vol. 13 pp.18-22.</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DEPARTMENT OF HISTORY</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Three Day  Sauhrutham  camp</w:t>
      </w:r>
      <w:r w:rsidRPr="008C4697">
        <w:rPr>
          <w:rFonts w:asciiTheme="majorHAnsi" w:hAnsiTheme="majorHAnsi"/>
          <w:sz w:val="24"/>
          <w:szCs w:val="24"/>
        </w:rPr>
        <w:t xml:space="preserve">  was  conducted  for  the  school  children  of  Neighbouring  villages,  in  collaboration  with  Rajagiri  Out Reach as  part  of  the department’s  extension activity, this  year  also  . Sixty  children,  ten  student  volunteers  and  two  staff  members  from  the  Department  participated  in  it. Along with  it, a one day  study  trip  to    Thrissur  was  also  conducted.</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In  connection  with Reading  week , the department conducted  competitions</w:t>
      </w:r>
      <w:r w:rsidRPr="008C4697">
        <w:rPr>
          <w:rFonts w:asciiTheme="majorHAnsi" w:hAnsiTheme="majorHAnsi"/>
          <w:sz w:val="24"/>
          <w:szCs w:val="24"/>
        </w:rPr>
        <w:t xml:space="preserve"> such as book mark designing,essay writing on “Vayanayum Samskaravum” and on  the  spot recitation on  16  June  2017. Anjana P of D3 English secured  the prize for the best student reader of the college.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lastRenderedPageBreak/>
        <w:t>The History association was inaugurated</w:t>
      </w:r>
      <w:r w:rsidRPr="008C4697">
        <w:rPr>
          <w:rFonts w:asciiTheme="majorHAnsi" w:hAnsiTheme="majorHAnsi"/>
          <w:sz w:val="24"/>
          <w:szCs w:val="24"/>
        </w:rPr>
        <w:t xml:space="preserve"> by Dr.Sr.Sushama,former HOD,Presently the Principal of Jayamatha college on 20 June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seminar  on ‘ Value  of  History’ was  delivered</w:t>
      </w:r>
      <w:r w:rsidRPr="008C4697">
        <w:rPr>
          <w:rFonts w:asciiTheme="majorHAnsi" w:hAnsiTheme="majorHAnsi"/>
          <w:sz w:val="24"/>
          <w:szCs w:val="24"/>
        </w:rPr>
        <w:t xml:space="preserve">  by Dr.Sr.Sushama on 20 June 2017.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International yoga day programme  was  formally  inaugurated</w:t>
      </w:r>
      <w:r w:rsidRPr="008C4697">
        <w:rPr>
          <w:rFonts w:asciiTheme="majorHAnsi" w:hAnsiTheme="majorHAnsi"/>
          <w:sz w:val="24"/>
          <w:szCs w:val="24"/>
        </w:rPr>
        <w:t xml:space="preserve">    by Sr.Alphonsa C P on 21 June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The Renovated  Heritage  Museum  was  inaugurated</w:t>
      </w:r>
      <w:r w:rsidRPr="008C4697">
        <w:rPr>
          <w:rFonts w:asciiTheme="majorHAnsi" w:hAnsiTheme="majorHAnsi"/>
          <w:sz w:val="24"/>
          <w:szCs w:val="24"/>
        </w:rPr>
        <w:t xml:space="preserve">  by  Smt. Aley. K.T, Former  HOD  of  Political  Science on 21 July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In  connection  with Quit India Day,a mobile quiz programme ‘Swathathrya  Samara  Smrithi’  was  organized</w:t>
      </w:r>
      <w:r w:rsidRPr="008C4697">
        <w:rPr>
          <w:rFonts w:asciiTheme="majorHAnsi" w:hAnsiTheme="majorHAnsi"/>
          <w:sz w:val="24"/>
          <w:szCs w:val="24"/>
        </w:rPr>
        <w:t xml:space="preserve"> by the department on 9 August 2017.Students and teachers enriched the programme with speeches and patriotic songs.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seminar  on ‘ Rock Art’ was  delivered</w:t>
      </w:r>
      <w:r w:rsidRPr="008C4697">
        <w:rPr>
          <w:rFonts w:asciiTheme="majorHAnsi" w:hAnsiTheme="majorHAnsi"/>
          <w:sz w:val="24"/>
          <w:szCs w:val="24"/>
        </w:rPr>
        <w:t xml:space="preserve">  by Sri. K. Rajan,HOD of  History  GVC,PKD  on  21 July 2017.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The Independence  Day   Celebration  was  organised</w:t>
      </w:r>
      <w:r w:rsidRPr="008C4697">
        <w:rPr>
          <w:rFonts w:asciiTheme="majorHAnsi" w:hAnsiTheme="majorHAnsi"/>
          <w:sz w:val="24"/>
          <w:szCs w:val="24"/>
        </w:rPr>
        <w:t xml:space="preserve">  on 14  August 2017  with  cultural  programmes  under  the   auspices of the  department.  On the  same  day  the D1 History students  visited  “Mercy  Home’ and  entertained  the  inmates.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one-day  workshop  on  Folklore  was  conducted</w:t>
      </w:r>
      <w:r w:rsidRPr="008C4697">
        <w:rPr>
          <w:rFonts w:asciiTheme="majorHAnsi" w:hAnsiTheme="majorHAnsi"/>
          <w:sz w:val="24"/>
          <w:szCs w:val="24"/>
        </w:rPr>
        <w:t xml:space="preserve">  by Sri. Janardanan  Pudussery  on 29 August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debate was conducted on world Democracy Day</w:t>
      </w:r>
      <w:r w:rsidRPr="008C4697">
        <w:rPr>
          <w:rFonts w:asciiTheme="majorHAnsi" w:hAnsiTheme="majorHAnsi"/>
          <w:sz w:val="24"/>
          <w:szCs w:val="24"/>
        </w:rPr>
        <w:t xml:space="preserve">  on ‘Indian Democracy and Challenges on 15 September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The D2 students  participated  in a  debate  conducted  by  ICDS</w:t>
      </w:r>
      <w:r w:rsidRPr="008C4697">
        <w:rPr>
          <w:rFonts w:asciiTheme="majorHAnsi" w:hAnsiTheme="majorHAnsi"/>
          <w:sz w:val="24"/>
          <w:szCs w:val="24"/>
        </w:rPr>
        <w:t xml:space="preserve">  on ‘Healthy  Food  for  Beautiful  Body’ at Town  Hall , Palakkad  on  4 October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Three  students  of  D1  History participated  in  the  ‘EZHUTHUPURA’  </w:t>
      </w:r>
      <w:r w:rsidRPr="008C4697">
        <w:rPr>
          <w:rFonts w:asciiTheme="majorHAnsi" w:hAnsiTheme="majorHAnsi"/>
          <w:sz w:val="24"/>
          <w:szCs w:val="24"/>
        </w:rPr>
        <w:t>conducted  by  Calicut  University Students  Union.</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lastRenderedPageBreak/>
        <w:t xml:space="preserve">Students celebrated Christmas in Anugraha Bhavan,Chittadi, with the  mentally and physically disabled </w:t>
      </w:r>
      <w:r w:rsidRPr="008C4697">
        <w:rPr>
          <w:rFonts w:asciiTheme="majorHAnsi" w:hAnsiTheme="majorHAnsi"/>
          <w:sz w:val="24"/>
          <w:szCs w:val="24"/>
        </w:rPr>
        <w:t xml:space="preserve">and contributed  a sum to them by cutting down their study tour expenses.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The department provided a 10 day course on Basics of Computer Science</w:t>
      </w:r>
      <w:r w:rsidRPr="008C4697">
        <w:rPr>
          <w:rFonts w:asciiTheme="majorHAnsi" w:hAnsiTheme="majorHAnsi"/>
          <w:sz w:val="24"/>
          <w:szCs w:val="24"/>
        </w:rPr>
        <w:t xml:space="preserve"> for the  D1 students     </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Activities of the Faculty</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Sr. Alphonsa was the resource person</w:t>
      </w:r>
      <w:r w:rsidRPr="008C4697">
        <w:rPr>
          <w:rFonts w:asciiTheme="majorHAnsi" w:hAnsiTheme="majorHAnsi"/>
          <w:sz w:val="24"/>
          <w:szCs w:val="24"/>
        </w:rPr>
        <w:t xml:space="preserve"> and handled moral  instruction  classes  in  Palakkad  sub-jail  on the third  Sunday  of every  month.</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Sr.Alphonsa C. P. was the resource person in the International  Music  Day celebration</w:t>
      </w:r>
      <w:r w:rsidRPr="008C4697">
        <w:rPr>
          <w:rFonts w:asciiTheme="majorHAnsi" w:hAnsiTheme="majorHAnsi"/>
          <w:sz w:val="24"/>
          <w:szCs w:val="24"/>
        </w:rPr>
        <w:t xml:space="preserve">  on 21 June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 Shyni.E.T. was the resource person</w:t>
      </w:r>
      <w:r w:rsidRPr="008C4697">
        <w:rPr>
          <w:rFonts w:asciiTheme="majorHAnsi" w:hAnsiTheme="majorHAnsi"/>
          <w:sz w:val="24"/>
          <w:szCs w:val="24"/>
        </w:rPr>
        <w:t xml:space="preserve"> and  delivered  a   talk on ‘Life values’  to  the  students  of  Govt. High  School  Kottayi on 11 January 18.</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Ms.Shyni was the resource person and addressed  the students on Keralappiravi</w:t>
      </w:r>
      <w:r w:rsidRPr="008C4697">
        <w:rPr>
          <w:rFonts w:asciiTheme="majorHAnsi" w:hAnsiTheme="majorHAnsi"/>
          <w:sz w:val="24"/>
          <w:szCs w:val="24"/>
        </w:rPr>
        <w:t xml:space="preserve"> celebrations on 1 November 2017.</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rPr>
        <w:t>Dr. Sr. Beena  Dominic  was the resource person</w:t>
      </w:r>
      <w:r w:rsidRPr="008C4697">
        <w:rPr>
          <w:rFonts w:asciiTheme="majorHAnsi" w:hAnsiTheme="majorHAnsi"/>
          <w:sz w:val="24"/>
          <w:szCs w:val="24"/>
        </w:rPr>
        <w:t xml:space="preserve"> and delivered  a  lecture  on  “Home  Rule  Movement”  at   Vimala  College,Thrissur on  17  January 2</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DEPARTMENT OF ECONOMICS AND SOCIOLOGY</w:t>
      </w:r>
    </w:p>
    <w:p w:rsidR="008C4697" w:rsidRPr="008C4697" w:rsidRDefault="008C4697" w:rsidP="008C4697">
      <w:pPr>
        <w:jc w:val="both"/>
        <w:rPr>
          <w:rFonts w:asciiTheme="majorHAnsi" w:hAnsiTheme="majorHAnsi"/>
          <w:b/>
          <w:sz w:val="24"/>
          <w:szCs w:val="24"/>
        </w:rPr>
      </w:pPr>
      <w:r w:rsidRPr="008C4697">
        <w:rPr>
          <w:rFonts w:asciiTheme="majorHAnsi" w:hAnsiTheme="majorHAnsi"/>
          <w:b/>
          <w:sz w:val="24"/>
          <w:szCs w:val="24"/>
        </w:rPr>
        <w:t>Activities of the Department</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Every Saturday students visit and extend home based care to the needy patients</w:t>
      </w:r>
      <w:r w:rsidRPr="008C4697">
        <w:rPr>
          <w:rFonts w:asciiTheme="majorHAnsi" w:hAnsiTheme="majorHAnsi"/>
          <w:sz w:val="24"/>
          <w:szCs w:val="24"/>
        </w:rPr>
        <w:t xml:space="preserve"> as a part of Palliative Care Programme “Santhwanaparicharanam”.</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The Activities of the Economics Association was inaugurated</w:t>
      </w:r>
      <w:r w:rsidRPr="008C4697">
        <w:rPr>
          <w:rFonts w:asciiTheme="majorHAnsi" w:hAnsiTheme="majorHAnsi"/>
          <w:sz w:val="24"/>
          <w:szCs w:val="24"/>
        </w:rPr>
        <w:t xml:space="preserve"> on 12 June 2017 and this was followed by a talk on “GST” by Mr.Bejoy T Nair, Deputy Commissioner of Commercial Taxes ( Appeal), Palakkad.</w:t>
      </w:r>
    </w:p>
    <w:p w:rsidR="008C4697" w:rsidRPr="008C4697" w:rsidRDefault="008C4697" w:rsidP="008C4697">
      <w:pPr>
        <w:jc w:val="both"/>
        <w:rPr>
          <w:rFonts w:asciiTheme="majorHAnsi" w:hAnsiTheme="majorHAnsi"/>
          <w:sz w:val="24"/>
          <w:szCs w:val="24"/>
        </w:rPr>
      </w:pPr>
      <w:r w:rsidRPr="008C4697">
        <w:rPr>
          <w:rFonts w:asciiTheme="majorHAnsi" w:hAnsiTheme="majorHAnsi"/>
          <w:sz w:val="24"/>
          <w:szCs w:val="24"/>
        </w:rPr>
        <w:t xml:space="preserve"> </w:t>
      </w:r>
      <w:r w:rsidRPr="008C4697">
        <w:rPr>
          <w:rFonts w:asciiTheme="majorHAnsi" w:hAnsiTheme="majorHAnsi"/>
          <w:b/>
          <w:sz w:val="24"/>
          <w:szCs w:val="24"/>
        </w:rPr>
        <w:t>A Mobile Quiz on “Population”</w:t>
      </w:r>
      <w:r w:rsidRPr="008C4697">
        <w:rPr>
          <w:rFonts w:asciiTheme="majorHAnsi" w:hAnsiTheme="majorHAnsi"/>
          <w:sz w:val="24"/>
          <w:szCs w:val="24"/>
        </w:rPr>
        <w:t xml:space="preserve"> in connection with International Population Day was conducted on 11 July 2017.</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The Bank Nationalisation Day was observed</w:t>
      </w:r>
      <w:r w:rsidRPr="008C4697">
        <w:rPr>
          <w:rFonts w:asciiTheme="majorHAnsi" w:hAnsiTheme="majorHAnsi"/>
          <w:sz w:val="24"/>
          <w:szCs w:val="24"/>
        </w:rPr>
        <w:t xml:space="preserve"> on 16 July 2017 and this was followed by a Quiz Competition.</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lastRenderedPageBreak/>
        <w:t>Fresher’s Day Celebration</w:t>
      </w:r>
      <w:r w:rsidRPr="008C4697">
        <w:rPr>
          <w:rFonts w:asciiTheme="majorHAnsi" w:hAnsiTheme="majorHAnsi"/>
          <w:sz w:val="24"/>
          <w:szCs w:val="24"/>
        </w:rPr>
        <w:t xml:space="preserve"> was on 25 July 2017. </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A “Motivational” talk was given by Dr. Sarin P., IAAS</w:t>
      </w:r>
      <w:r w:rsidRPr="008C4697">
        <w:rPr>
          <w:rFonts w:asciiTheme="majorHAnsi" w:hAnsiTheme="majorHAnsi"/>
          <w:sz w:val="24"/>
          <w:szCs w:val="24"/>
        </w:rPr>
        <w:t xml:space="preserve"> on 10 August 2017.</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 xml:space="preserve"> A certificate course on “Driving”</w:t>
      </w:r>
      <w:r w:rsidRPr="008C4697">
        <w:rPr>
          <w:rFonts w:asciiTheme="majorHAnsi" w:hAnsiTheme="majorHAnsi"/>
          <w:sz w:val="24"/>
          <w:szCs w:val="24"/>
        </w:rPr>
        <w:t xml:space="preserve"> was started on 13 September 2017.</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Gandhi Jayanthi was observed</w:t>
      </w:r>
      <w:r w:rsidRPr="008C4697">
        <w:rPr>
          <w:rFonts w:asciiTheme="majorHAnsi" w:hAnsiTheme="majorHAnsi"/>
          <w:sz w:val="24"/>
          <w:szCs w:val="24"/>
        </w:rPr>
        <w:t xml:space="preserve"> on 6 October 2017 and students cleaned the class room premises.</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Kerala Piravi celebration was organised by the Department</w:t>
      </w:r>
      <w:r w:rsidRPr="008C4697">
        <w:rPr>
          <w:rFonts w:asciiTheme="majorHAnsi" w:hAnsiTheme="majorHAnsi"/>
          <w:sz w:val="24"/>
          <w:szCs w:val="24"/>
        </w:rPr>
        <w:t xml:space="preserve"> on 1 November 2017.</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Free Medical Camp and Free Liver Function Test was organised</w:t>
      </w:r>
      <w:r w:rsidRPr="008C4697">
        <w:rPr>
          <w:rFonts w:asciiTheme="majorHAnsi" w:hAnsiTheme="majorHAnsi"/>
          <w:sz w:val="24"/>
          <w:szCs w:val="24"/>
        </w:rPr>
        <w:t xml:space="preserve"> on 9 November 2017. The programme was organised in collaboration with Paalana hospital, Palakkad. More than 100 people attended the camp.</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An intercollegiate paper presentation competition “</w:t>
      </w:r>
      <w:r w:rsidRPr="008C4697">
        <w:rPr>
          <w:rFonts w:asciiTheme="majorHAnsi" w:hAnsiTheme="majorHAnsi"/>
          <w:sz w:val="24"/>
          <w:szCs w:val="24"/>
        </w:rPr>
        <w:t xml:space="preserve"> </w:t>
      </w:r>
      <w:r w:rsidRPr="008C4697">
        <w:rPr>
          <w:rFonts w:asciiTheme="majorHAnsi" w:hAnsiTheme="majorHAnsi"/>
          <w:b/>
          <w:sz w:val="24"/>
          <w:szCs w:val="24"/>
        </w:rPr>
        <w:t>Arthasathra 2017”</w:t>
      </w:r>
      <w:r w:rsidRPr="008C4697">
        <w:rPr>
          <w:rFonts w:asciiTheme="majorHAnsi" w:hAnsiTheme="majorHAnsi"/>
          <w:sz w:val="24"/>
          <w:szCs w:val="24"/>
        </w:rPr>
        <w:t xml:space="preserve"> for P.G. students was organised on 10 November 2017 . Mr.Rajesh P.N. Asst. Prof. , Dept.of Economics, Govt. College, pattambi was the chief judge of the programme. </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A talk on” Kerala Development  Experience”</w:t>
      </w:r>
      <w:r w:rsidRPr="008C4697">
        <w:rPr>
          <w:rFonts w:asciiTheme="majorHAnsi" w:hAnsiTheme="majorHAnsi"/>
          <w:sz w:val="24"/>
          <w:szCs w:val="24"/>
        </w:rPr>
        <w:t xml:space="preserve"> was arranged on 4 December 2017. Dr. Syam Prasad, Asst. Prof. , Central University of kerala, Kasargode handled the session. </w:t>
      </w:r>
    </w:p>
    <w:p w:rsidR="008C4697" w:rsidRPr="008C4697" w:rsidRDefault="008C4697" w:rsidP="008C4697">
      <w:pPr>
        <w:pStyle w:val="Title"/>
        <w:rPr>
          <w:i/>
          <w:sz w:val="24"/>
          <w:szCs w:val="24"/>
        </w:rPr>
      </w:pPr>
      <w:r w:rsidRPr="008C4697">
        <w:rPr>
          <w:sz w:val="24"/>
          <w:szCs w:val="24"/>
        </w:rPr>
        <w:t>Activities of the Faculty</w:t>
      </w:r>
    </w:p>
    <w:p w:rsidR="008C4697" w:rsidRPr="008C4697" w:rsidRDefault="008C4697" w:rsidP="008C4697">
      <w:pPr>
        <w:spacing w:line="360" w:lineRule="auto"/>
        <w:jc w:val="both"/>
        <w:rPr>
          <w:rFonts w:asciiTheme="majorHAnsi" w:hAnsiTheme="majorHAnsi"/>
          <w:bCs/>
          <w:sz w:val="24"/>
          <w:szCs w:val="24"/>
        </w:rPr>
      </w:pPr>
      <w:r w:rsidRPr="008C4697">
        <w:rPr>
          <w:rFonts w:asciiTheme="majorHAnsi" w:hAnsiTheme="majorHAnsi"/>
          <w:b/>
          <w:bCs/>
          <w:sz w:val="24"/>
          <w:szCs w:val="24"/>
        </w:rPr>
        <w:t>Ms.Deepa N was the resource person</w:t>
      </w:r>
      <w:r w:rsidRPr="008C4697">
        <w:rPr>
          <w:rFonts w:asciiTheme="majorHAnsi" w:hAnsiTheme="majorHAnsi"/>
          <w:bCs/>
          <w:sz w:val="24"/>
          <w:szCs w:val="24"/>
        </w:rPr>
        <w:t xml:space="preserve"> and inaugurated the activities of the Economics Association and delivered a lecture as on the topic “Career Opportunities and Higher education in Economics” at SVTB College, Mannampatta, Palakkad on 6  March 2017.</w:t>
      </w:r>
    </w:p>
    <w:p w:rsidR="008C4697" w:rsidRPr="008C4697" w:rsidRDefault="008C4697" w:rsidP="008C4697">
      <w:pPr>
        <w:spacing w:line="360" w:lineRule="auto"/>
        <w:jc w:val="both"/>
        <w:rPr>
          <w:rFonts w:asciiTheme="majorHAnsi" w:hAnsiTheme="majorHAnsi"/>
          <w:bCs/>
          <w:sz w:val="24"/>
          <w:szCs w:val="24"/>
        </w:rPr>
      </w:pPr>
      <w:r w:rsidRPr="008C4697">
        <w:rPr>
          <w:rFonts w:asciiTheme="majorHAnsi" w:hAnsiTheme="majorHAnsi"/>
          <w:b/>
          <w:bCs/>
          <w:sz w:val="24"/>
          <w:szCs w:val="24"/>
        </w:rPr>
        <w:t>Ms.Deepa N delivered a lecture as resource person</w:t>
      </w:r>
      <w:r w:rsidRPr="008C4697">
        <w:rPr>
          <w:rFonts w:asciiTheme="majorHAnsi" w:hAnsiTheme="majorHAnsi"/>
          <w:bCs/>
          <w:sz w:val="24"/>
          <w:szCs w:val="24"/>
        </w:rPr>
        <w:t xml:space="preserve"> on the topic “Voice of Women” in the seminar organized by the Women Cell of Govt College, Chittur, Palakkad. in connection with the International Women’s Day on 8 March 2017.</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lastRenderedPageBreak/>
        <w:t xml:space="preserve">Ms. Deepa N and Dr.Liji K.T. are Co authors of a book with ISBN  titled </w:t>
      </w:r>
      <w:r w:rsidRPr="008C4697">
        <w:rPr>
          <w:rFonts w:asciiTheme="majorHAnsi" w:hAnsiTheme="majorHAnsi"/>
          <w:b/>
          <w:i/>
          <w:sz w:val="24"/>
          <w:szCs w:val="24"/>
        </w:rPr>
        <w:t>Women Entrepreneurship- An Overview</w:t>
      </w:r>
      <w:r w:rsidRPr="008C4697">
        <w:rPr>
          <w:rFonts w:asciiTheme="majorHAnsi" w:hAnsiTheme="majorHAnsi"/>
          <w:sz w:val="24"/>
          <w:szCs w:val="24"/>
        </w:rPr>
        <w:t>,ISBN 978-93-5074-268-6,  Published by Abijeeth Publications , Newdelhi. 2017.</w:t>
      </w:r>
    </w:p>
    <w:p w:rsidR="008C4697" w:rsidRPr="008C4697" w:rsidRDefault="008C4697" w:rsidP="008C4697">
      <w:pPr>
        <w:autoSpaceDE w:val="0"/>
        <w:autoSpaceDN w:val="0"/>
        <w:adjustRightInd w:val="0"/>
        <w:spacing w:line="360" w:lineRule="auto"/>
        <w:ind w:right="-63"/>
        <w:jc w:val="both"/>
        <w:rPr>
          <w:rFonts w:asciiTheme="majorHAnsi" w:hAnsiTheme="majorHAnsi"/>
          <w:sz w:val="24"/>
          <w:szCs w:val="24"/>
        </w:rPr>
      </w:pPr>
      <w:r w:rsidRPr="008C4697">
        <w:rPr>
          <w:rFonts w:asciiTheme="majorHAnsi" w:hAnsiTheme="majorHAnsi"/>
          <w:b/>
          <w:sz w:val="24"/>
          <w:szCs w:val="24"/>
        </w:rPr>
        <w:t>Ms. Deepa N. And Dr Liji K.T.</w:t>
      </w:r>
      <w:r w:rsidRPr="008C4697">
        <w:rPr>
          <w:rFonts w:asciiTheme="majorHAnsi" w:hAnsiTheme="majorHAnsi"/>
          <w:sz w:val="24"/>
          <w:szCs w:val="24"/>
        </w:rPr>
        <w:t xml:space="preserve"> published a paper titled “Women Entrepreneurship- An Overview” in the book </w:t>
      </w:r>
      <w:r w:rsidRPr="008C4697">
        <w:rPr>
          <w:rFonts w:asciiTheme="majorHAnsi" w:hAnsiTheme="majorHAnsi"/>
          <w:i/>
          <w:sz w:val="24"/>
          <w:szCs w:val="24"/>
        </w:rPr>
        <w:t xml:space="preserve">Support system, stress and life satisfaction among Women Entrepreneurship </w:t>
      </w:r>
      <w:r w:rsidRPr="008C4697">
        <w:rPr>
          <w:rFonts w:asciiTheme="majorHAnsi" w:hAnsiTheme="majorHAnsi"/>
          <w:sz w:val="24"/>
          <w:szCs w:val="24"/>
        </w:rPr>
        <w:t>with ISBN 978-93-5074-268-6,2017,P203-209, Published by Abijeeth Publications , Newdelhi.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Ms. Deepa N. Published a paper</w:t>
      </w:r>
      <w:r w:rsidRPr="008C4697">
        <w:rPr>
          <w:rFonts w:asciiTheme="majorHAnsi" w:hAnsiTheme="majorHAnsi"/>
          <w:sz w:val="24"/>
          <w:szCs w:val="24"/>
        </w:rPr>
        <w:t xml:space="preserve"> titled “Working Women :Problems and prospects” with Dr. P Sundara Pandian, Dr. Muthulakshmi, Dr. Kamachi Eswaran in the book ,</w:t>
      </w:r>
      <w:r w:rsidRPr="008C4697">
        <w:rPr>
          <w:rFonts w:asciiTheme="majorHAnsi" w:hAnsiTheme="majorHAnsi"/>
          <w:i/>
          <w:sz w:val="24"/>
          <w:szCs w:val="24"/>
        </w:rPr>
        <w:t>Child Rearing Pattern Of Working And Non- Working Women In Palakkad, Kerala-A Comparative Study</w:t>
      </w:r>
      <w:r w:rsidRPr="008C4697">
        <w:rPr>
          <w:rFonts w:asciiTheme="majorHAnsi" w:hAnsiTheme="majorHAnsi"/>
          <w:sz w:val="24"/>
          <w:szCs w:val="24"/>
        </w:rPr>
        <w:t xml:space="preserve">  with  ISBN-978-93-81723-72-2     P.320-323,</w:t>
      </w:r>
      <w:r w:rsidRPr="008C4697">
        <w:rPr>
          <w:rFonts w:asciiTheme="majorHAnsi" w:hAnsiTheme="majorHAnsi"/>
          <w:b/>
          <w:sz w:val="24"/>
          <w:szCs w:val="24"/>
        </w:rPr>
        <w:t xml:space="preserve"> </w:t>
      </w:r>
      <w:r w:rsidRPr="008C4697">
        <w:rPr>
          <w:rFonts w:asciiTheme="majorHAnsi" w:hAnsiTheme="majorHAnsi"/>
          <w:sz w:val="24"/>
          <w:szCs w:val="24"/>
        </w:rPr>
        <w:t>published by Virudhunagar Hindu Nadars Senthikumaranadar College, Virudhunagar. 2017.</w:t>
      </w:r>
    </w:p>
    <w:p w:rsidR="008C4697" w:rsidRPr="008C4697" w:rsidRDefault="008C4697" w:rsidP="008C4697">
      <w:pPr>
        <w:autoSpaceDE w:val="0"/>
        <w:autoSpaceDN w:val="0"/>
        <w:adjustRightInd w:val="0"/>
        <w:spacing w:line="360" w:lineRule="auto"/>
        <w:jc w:val="both"/>
        <w:rPr>
          <w:rFonts w:asciiTheme="majorHAnsi" w:hAnsiTheme="majorHAnsi"/>
          <w:sz w:val="24"/>
          <w:szCs w:val="24"/>
        </w:rPr>
      </w:pPr>
      <w:r w:rsidRPr="008C4697">
        <w:rPr>
          <w:rFonts w:asciiTheme="majorHAnsi" w:hAnsiTheme="majorHAnsi"/>
          <w:b/>
          <w:sz w:val="24"/>
          <w:szCs w:val="24"/>
        </w:rPr>
        <w:t>Ms. Deepa N. presented a paper titled</w:t>
      </w:r>
      <w:r w:rsidRPr="008C4697">
        <w:rPr>
          <w:rFonts w:asciiTheme="majorHAnsi" w:hAnsiTheme="majorHAnsi"/>
          <w:sz w:val="24"/>
          <w:szCs w:val="24"/>
        </w:rPr>
        <w:t xml:space="preserve">  “Role of Service Providing Centres in Dealing </w:t>
      </w:r>
      <w:r w:rsidRPr="008C4697">
        <w:rPr>
          <w:rFonts w:asciiTheme="majorHAnsi" w:hAnsiTheme="majorHAnsi"/>
          <w:bCs/>
          <w:sz w:val="24"/>
          <w:szCs w:val="24"/>
        </w:rPr>
        <w:t>Domestic Violence Against Women and in Reshaping Human Rights Agenda</w:t>
      </w:r>
      <w:r w:rsidRPr="008C4697">
        <w:rPr>
          <w:rFonts w:asciiTheme="majorHAnsi" w:hAnsiTheme="majorHAnsi"/>
          <w:sz w:val="24"/>
          <w:szCs w:val="24"/>
        </w:rPr>
        <w:t>” in the DCE sponsored</w:t>
      </w:r>
      <w:r w:rsidRPr="008C4697">
        <w:rPr>
          <w:rFonts w:asciiTheme="majorHAnsi" w:hAnsiTheme="majorHAnsi"/>
          <w:color w:val="FF0000"/>
          <w:sz w:val="24"/>
          <w:szCs w:val="24"/>
        </w:rPr>
        <w:t xml:space="preserve"> </w:t>
      </w:r>
      <w:r w:rsidRPr="008C4697">
        <w:rPr>
          <w:rFonts w:asciiTheme="majorHAnsi" w:hAnsiTheme="majorHAnsi"/>
          <w:sz w:val="24"/>
          <w:szCs w:val="24"/>
        </w:rPr>
        <w:t xml:space="preserve">Two day National Seminar on “Human Rights: Problems and Perspectives in Modern Scenario” at Govt. College, Chittur, Palakkad, Kerala between 4 and 5  January 2017. </w:t>
      </w:r>
    </w:p>
    <w:p w:rsidR="008C4697" w:rsidRPr="008C4697" w:rsidRDefault="008C4697" w:rsidP="008C4697">
      <w:pPr>
        <w:autoSpaceDE w:val="0"/>
        <w:autoSpaceDN w:val="0"/>
        <w:adjustRightInd w:val="0"/>
        <w:spacing w:line="360" w:lineRule="auto"/>
        <w:jc w:val="both"/>
        <w:rPr>
          <w:rFonts w:asciiTheme="majorHAnsi" w:hAnsiTheme="majorHAnsi"/>
          <w:sz w:val="24"/>
          <w:szCs w:val="24"/>
        </w:rPr>
      </w:pPr>
      <w:r w:rsidRPr="008C4697">
        <w:rPr>
          <w:rFonts w:asciiTheme="majorHAnsi" w:hAnsiTheme="majorHAnsi"/>
          <w:b/>
          <w:sz w:val="24"/>
          <w:szCs w:val="24"/>
        </w:rPr>
        <w:t>Ms. Deepa N. presented a paper titled</w:t>
      </w:r>
      <w:r w:rsidRPr="008C4697">
        <w:rPr>
          <w:rFonts w:asciiTheme="majorHAnsi" w:hAnsiTheme="majorHAnsi"/>
          <w:sz w:val="24"/>
          <w:szCs w:val="24"/>
        </w:rPr>
        <w:t xml:space="preserve">  “ Child Rearing Pattern Of Working And Non- Working Women In Palakkad, Kerala-A Comparative Study” in the UGC sponsored</w:t>
      </w:r>
      <w:r w:rsidRPr="008C4697">
        <w:rPr>
          <w:rFonts w:asciiTheme="majorHAnsi" w:hAnsiTheme="majorHAnsi"/>
          <w:color w:val="FF0000"/>
          <w:sz w:val="24"/>
          <w:szCs w:val="24"/>
        </w:rPr>
        <w:t xml:space="preserve"> </w:t>
      </w:r>
      <w:r w:rsidRPr="008C4697">
        <w:rPr>
          <w:rFonts w:asciiTheme="majorHAnsi" w:hAnsiTheme="majorHAnsi"/>
          <w:sz w:val="24"/>
          <w:szCs w:val="24"/>
        </w:rPr>
        <w:t xml:space="preserve">Two day National Seminar on “Working Women :Problems and prospects” at Virudhunagar Hindu Nadars Senthikumaranadar College, Virudhunagar between  19 and 20 July 2017. </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Ms.Deepa N. been granted Associate ship</w:t>
      </w:r>
      <w:r w:rsidRPr="008C4697">
        <w:rPr>
          <w:rFonts w:asciiTheme="majorHAnsi" w:hAnsiTheme="majorHAnsi"/>
          <w:sz w:val="24"/>
          <w:szCs w:val="24"/>
        </w:rPr>
        <w:t xml:space="preserve"> in the Indian Council of Social Science Research (ICSSR) sponsored research study on “Pattern and Incidence of Gender Violence in Public and Private (family) Sphere in Kerala” by Rajagiri </w:t>
      </w:r>
      <w:r w:rsidRPr="008C4697">
        <w:rPr>
          <w:rFonts w:asciiTheme="majorHAnsi" w:hAnsiTheme="majorHAnsi"/>
          <w:sz w:val="24"/>
          <w:szCs w:val="24"/>
        </w:rPr>
        <w:lastRenderedPageBreak/>
        <w:t>College of Social Sciences, Kalamassery . Rs 17000/- RCSS/RI/ICSSR/RP-3/GV/10/17 dated 22  March 2017.</w:t>
      </w:r>
    </w:p>
    <w:p w:rsidR="008C4697" w:rsidRPr="008C4697" w:rsidRDefault="008C4697" w:rsidP="008C4697">
      <w:pPr>
        <w:spacing w:line="360" w:lineRule="auto"/>
        <w:jc w:val="both"/>
        <w:rPr>
          <w:rFonts w:asciiTheme="majorHAnsi" w:hAnsiTheme="majorHAnsi"/>
          <w:bCs/>
          <w:sz w:val="24"/>
          <w:szCs w:val="24"/>
        </w:rPr>
      </w:pPr>
      <w:r w:rsidRPr="008C4697">
        <w:rPr>
          <w:rFonts w:asciiTheme="majorHAnsi" w:hAnsiTheme="majorHAnsi"/>
          <w:b/>
          <w:bCs/>
          <w:sz w:val="24"/>
          <w:szCs w:val="24"/>
        </w:rPr>
        <w:t>Dr.Liji K.T.was the  resource person</w:t>
      </w:r>
      <w:r w:rsidRPr="008C4697">
        <w:rPr>
          <w:rFonts w:asciiTheme="majorHAnsi" w:hAnsiTheme="majorHAnsi"/>
          <w:bCs/>
          <w:sz w:val="24"/>
          <w:szCs w:val="24"/>
        </w:rPr>
        <w:t xml:space="preserve"> ,inaugurated the Social Science Exhibition and delivered a lecture  on the topic “National Integrity” at K.V. School, Kanchikode on 24  July 2017.</w:t>
      </w:r>
    </w:p>
    <w:p w:rsidR="008C4697" w:rsidRPr="008C4697" w:rsidRDefault="008C4697" w:rsidP="008C4697">
      <w:pPr>
        <w:autoSpaceDE w:val="0"/>
        <w:autoSpaceDN w:val="0"/>
        <w:adjustRightInd w:val="0"/>
        <w:spacing w:line="360" w:lineRule="auto"/>
        <w:jc w:val="both"/>
        <w:rPr>
          <w:rFonts w:asciiTheme="majorHAnsi" w:hAnsiTheme="majorHAnsi"/>
          <w:sz w:val="24"/>
          <w:szCs w:val="24"/>
        </w:rPr>
      </w:pPr>
      <w:r w:rsidRPr="008C4697">
        <w:rPr>
          <w:rFonts w:asciiTheme="majorHAnsi" w:hAnsiTheme="majorHAnsi"/>
          <w:b/>
          <w:sz w:val="24"/>
          <w:szCs w:val="24"/>
        </w:rPr>
        <w:t>Dr. Liji K.T. presented a paper titled</w:t>
      </w:r>
      <w:r w:rsidRPr="008C4697">
        <w:rPr>
          <w:rFonts w:asciiTheme="majorHAnsi" w:hAnsiTheme="majorHAnsi"/>
          <w:sz w:val="24"/>
          <w:szCs w:val="24"/>
        </w:rPr>
        <w:t xml:space="preserve"> “GST and MSME: Impact” in the DCE sponsored</w:t>
      </w:r>
      <w:r w:rsidRPr="008C4697">
        <w:rPr>
          <w:rFonts w:asciiTheme="majorHAnsi" w:hAnsiTheme="majorHAnsi"/>
          <w:color w:val="FF0000"/>
          <w:sz w:val="24"/>
          <w:szCs w:val="24"/>
        </w:rPr>
        <w:t xml:space="preserve"> </w:t>
      </w:r>
      <w:r w:rsidRPr="008C4697">
        <w:rPr>
          <w:rFonts w:asciiTheme="majorHAnsi" w:hAnsiTheme="majorHAnsi"/>
          <w:sz w:val="24"/>
          <w:szCs w:val="24"/>
        </w:rPr>
        <w:t xml:space="preserve">Two day National Seminar on “One nation, One Tax and One Market: Impact and Implications of GST in India” at Govt. College, Chittur, Palakkad, Kerala between  26 and 27 October 2017. </w:t>
      </w:r>
    </w:p>
    <w:p w:rsidR="008C4697" w:rsidRPr="008C4697" w:rsidRDefault="008C4697" w:rsidP="008C4697">
      <w:pPr>
        <w:spacing w:line="360" w:lineRule="auto"/>
        <w:jc w:val="both"/>
        <w:rPr>
          <w:rFonts w:asciiTheme="majorHAnsi" w:hAnsiTheme="majorHAnsi"/>
          <w:bCs/>
          <w:sz w:val="24"/>
          <w:szCs w:val="24"/>
        </w:rPr>
      </w:pPr>
      <w:r w:rsidRPr="008C4697">
        <w:rPr>
          <w:rFonts w:asciiTheme="majorHAnsi" w:hAnsiTheme="majorHAnsi"/>
          <w:b/>
          <w:bCs/>
          <w:sz w:val="24"/>
          <w:szCs w:val="24"/>
        </w:rPr>
        <w:t xml:space="preserve">Ms.Anjuna T.R. published an article titled </w:t>
      </w:r>
      <w:r w:rsidRPr="008C4697">
        <w:rPr>
          <w:rFonts w:asciiTheme="majorHAnsi" w:hAnsiTheme="majorHAnsi"/>
          <w:bCs/>
          <w:sz w:val="24"/>
          <w:szCs w:val="24"/>
        </w:rPr>
        <w:t xml:space="preserve">“Challenges to Inclusive Growth with Special Reference to Person with Disability in the Emerging Economies: A Unique Experience from Kerala”  in </w:t>
      </w:r>
      <w:r w:rsidRPr="008C4697">
        <w:rPr>
          <w:rFonts w:asciiTheme="majorHAnsi" w:hAnsiTheme="majorHAnsi"/>
          <w:bCs/>
          <w:i/>
          <w:sz w:val="24"/>
          <w:szCs w:val="24"/>
        </w:rPr>
        <w:t>JiggyAsA</w:t>
      </w:r>
      <w:r w:rsidRPr="008C4697">
        <w:rPr>
          <w:rFonts w:asciiTheme="majorHAnsi" w:hAnsiTheme="majorHAnsi"/>
          <w:bCs/>
          <w:sz w:val="24"/>
          <w:szCs w:val="24"/>
        </w:rPr>
        <w:t>, Mercy College, Palakkad Vol: 13 No.1 Jan – Dec 2017, ISSN 2249 – 3298.</w:t>
      </w:r>
    </w:p>
    <w:p w:rsidR="008C4697" w:rsidRPr="008C4697" w:rsidRDefault="008C4697" w:rsidP="008C4697">
      <w:pPr>
        <w:spacing w:line="360" w:lineRule="auto"/>
        <w:jc w:val="both"/>
        <w:rPr>
          <w:rFonts w:asciiTheme="majorHAnsi" w:hAnsiTheme="majorHAnsi"/>
          <w:bCs/>
          <w:sz w:val="24"/>
          <w:szCs w:val="24"/>
        </w:rPr>
      </w:pPr>
      <w:r w:rsidRPr="008C4697">
        <w:rPr>
          <w:rFonts w:asciiTheme="majorHAnsi" w:hAnsiTheme="majorHAnsi"/>
          <w:b/>
          <w:bCs/>
          <w:sz w:val="24"/>
          <w:szCs w:val="24"/>
        </w:rPr>
        <w:t xml:space="preserve">Ms.Anjuna T.R. published an article titled </w:t>
      </w:r>
      <w:r w:rsidRPr="008C4697">
        <w:rPr>
          <w:rFonts w:asciiTheme="majorHAnsi" w:hAnsiTheme="majorHAnsi"/>
          <w:bCs/>
          <w:sz w:val="24"/>
          <w:szCs w:val="24"/>
        </w:rPr>
        <w:t xml:space="preserve">“Women Entreneurship in Agriculture and Allied Activities as a Driving Force of Poverty Reduction and Rural Development in Kerala”  </w:t>
      </w:r>
      <w:r w:rsidRPr="008C4697">
        <w:rPr>
          <w:rFonts w:asciiTheme="majorHAnsi" w:hAnsiTheme="majorHAnsi"/>
          <w:sz w:val="24"/>
          <w:szCs w:val="24"/>
        </w:rPr>
        <w:t>Published by Abijeeth Publications , New Delhi. ISBN 978-93-5074-268-6,2017,P203-209.</w:t>
      </w:r>
    </w:p>
    <w:p w:rsidR="008C4697" w:rsidRPr="008C4697" w:rsidRDefault="008C4697" w:rsidP="008C4697">
      <w:pPr>
        <w:spacing w:line="360" w:lineRule="auto"/>
        <w:jc w:val="both"/>
        <w:rPr>
          <w:rFonts w:asciiTheme="majorHAnsi" w:hAnsiTheme="majorHAnsi"/>
          <w:bCs/>
          <w:sz w:val="24"/>
          <w:szCs w:val="24"/>
        </w:rPr>
      </w:pPr>
      <w:r w:rsidRPr="008C4697">
        <w:rPr>
          <w:rFonts w:asciiTheme="majorHAnsi" w:hAnsiTheme="majorHAnsi"/>
          <w:b/>
          <w:bCs/>
          <w:sz w:val="24"/>
          <w:szCs w:val="24"/>
        </w:rPr>
        <w:t xml:space="preserve">Ms Kavitha C. published an article titled </w:t>
      </w:r>
      <w:r w:rsidRPr="008C4697">
        <w:rPr>
          <w:rFonts w:asciiTheme="majorHAnsi" w:hAnsiTheme="majorHAnsi"/>
          <w:sz w:val="24"/>
          <w:szCs w:val="24"/>
        </w:rPr>
        <w:t xml:space="preserve"> “Issues and Challenges among Women Entreprenurship” Published by Abijeeth Publications , New Delhi. ISBN 978-93-5074-268-6,2017,P203-209.</w:t>
      </w:r>
    </w:p>
    <w:p w:rsidR="008C4697" w:rsidRPr="008C4697" w:rsidRDefault="008C4697" w:rsidP="008C4697">
      <w:pPr>
        <w:spacing w:line="360" w:lineRule="auto"/>
        <w:jc w:val="both"/>
        <w:rPr>
          <w:rFonts w:asciiTheme="majorHAnsi" w:hAnsiTheme="majorHAnsi"/>
          <w:bCs/>
          <w:sz w:val="24"/>
          <w:szCs w:val="24"/>
        </w:rPr>
      </w:pPr>
      <w:r w:rsidRPr="008C4697">
        <w:rPr>
          <w:rFonts w:asciiTheme="majorHAnsi" w:hAnsiTheme="majorHAnsi"/>
          <w:b/>
          <w:bCs/>
          <w:sz w:val="24"/>
          <w:szCs w:val="24"/>
        </w:rPr>
        <w:t xml:space="preserve">Ms Kavitha C. published an article titled </w:t>
      </w:r>
      <w:r w:rsidRPr="008C4697">
        <w:rPr>
          <w:rFonts w:asciiTheme="majorHAnsi" w:hAnsiTheme="majorHAnsi"/>
          <w:sz w:val="24"/>
          <w:szCs w:val="24"/>
        </w:rPr>
        <w:t xml:space="preserve"> “Performance And Evaluation Of Government Horticultural Development Farm In Malampuzha” in </w:t>
      </w:r>
      <w:r w:rsidRPr="008C4697">
        <w:rPr>
          <w:rFonts w:asciiTheme="majorHAnsi" w:hAnsiTheme="majorHAnsi"/>
          <w:bCs/>
          <w:i/>
          <w:sz w:val="24"/>
          <w:szCs w:val="24"/>
        </w:rPr>
        <w:t>Jiggy AsA</w:t>
      </w:r>
      <w:r w:rsidRPr="008C4697">
        <w:rPr>
          <w:rFonts w:asciiTheme="majorHAnsi" w:hAnsiTheme="majorHAnsi"/>
          <w:bCs/>
          <w:sz w:val="24"/>
          <w:szCs w:val="24"/>
        </w:rPr>
        <w:t>, Mercy College, Palakkad, Vol: 13 No.1 Jan – Dec 2017, ISSN 2249 – 3298.</w:t>
      </w:r>
    </w:p>
    <w:p w:rsidR="008C4697" w:rsidRPr="008C4697" w:rsidRDefault="008C4697" w:rsidP="008C4697">
      <w:pPr>
        <w:spacing w:line="360" w:lineRule="auto"/>
        <w:jc w:val="both"/>
        <w:rPr>
          <w:rFonts w:asciiTheme="majorHAnsi" w:hAnsiTheme="majorHAnsi"/>
          <w:bCs/>
          <w:sz w:val="24"/>
          <w:szCs w:val="24"/>
        </w:rPr>
      </w:pPr>
      <w:r w:rsidRPr="008C4697">
        <w:rPr>
          <w:rFonts w:asciiTheme="majorHAnsi" w:hAnsiTheme="majorHAnsi"/>
          <w:b/>
          <w:bCs/>
          <w:sz w:val="24"/>
          <w:szCs w:val="24"/>
        </w:rPr>
        <w:lastRenderedPageBreak/>
        <w:t xml:space="preserve">Ms.Padma V.R.  published an article titled </w:t>
      </w:r>
      <w:r w:rsidRPr="008C4697">
        <w:rPr>
          <w:rFonts w:asciiTheme="majorHAnsi" w:hAnsiTheme="majorHAnsi"/>
          <w:sz w:val="24"/>
          <w:szCs w:val="24"/>
        </w:rPr>
        <w:t xml:space="preserve"> “Social Security Systems in India; a Decadal Analysis”, in </w:t>
      </w:r>
      <w:r w:rsidRPr="008C4697">
        <w:rPr>
          <w:rFonts w:asciiTheme="majorHAnsi" w:hAnsiTheme="majorHAnsi"/>
          <w:bCs/>
          <w:i/>
          <w:sz w:val="24"/>
          <w:szCs w:val="24"/>
        </w:rPr>
        <w:t>Jiggy AsA</w:t>
      </w:r>
      <w:r w:rsidRPr="008C4697">
        <w:rPr>
          <w:rFonts w:asciiTheme="majorHAnsi" w:hAnsiTheme="majorHAnsi"/>
          <w:bCs/>
          <w:sz w:val="24"/>
          <w:szCs w:val="24"/>
        </w:rPr>
        <w:t>, Mercy College, Palakkad, Vol: 13 No.1 Jan – Dec 2017, ISSN 2249 – 3298.</w:t>
      </w:r>
    </w:p>
    <w:p w:rsidR="008C4697" w:rsidRPr="008C4697" w:rsidRDefault="008C4697" w:rsidP="008C4697">
      <w:pPr>
        <w:autoSpaceDE w:val="0"/>
        <w:autoSpaceDN w:val="0"/>
        <w:adjustRightInd w:val="0"/>
        <w:spacing w:line="360" w:lineRule="auto"/>
        <w:jc w:val="both"/>
        <w:rPr>
          <w:rFonts w:asciiTheme="majorHAnsi" w:hAnsiTheme="majorHAnsi"/>
          <w:sz w:val="24"/>
          <w:szCs w:val="24"/>
        </w:rPr>
      </w:pPr>
      <w:r w:rsidRPr="008C4697">
        <w:rPr>
          <w:rFonts w:asciiTheme="majorHAnsi" w:hAnsiTheme="majorHAnsi"/>
          <w:b/>
          <w:bCs/>
          <w:sz w:val="24"/>
          <w:szCs w:val="24"/>
        </w:rPr>
        <w:t xml:space="preserve">Ms.Padma V.R. presented a paper  titled </w:t>
      </w:r>
      <w:r w:rsidRPr="008C4697">
        <w:rPr>
          <w:rFonts w:asciiTheme="majorHAnsi" w:hAnsiTheme="majorHAnsi"/>
          <w:sz w:val="24"/>
          <w:szCs w:val="24"/>
        </w:rPr>
        <w:t xml:space="preserve"> -“GST and MSME: Impact” ” in the DCE sponsored</w:t>
      </w:r>
      <w:r w:rsidRPr="008C4697">
        <w:rPr>
          <w:rFonts w:asciiTheme="majorHAnsi" w:hAnsiTheme="majorHAnsi"/>
          <w:color w:val="FF0000"/>
          <w:sz w:val="24"/>
          <w:szCs w:val="24"/>
        </w:rPr>
        <w:t xml:space="preserve"> </w:t>
      </w:r>
      <w:r w:rsidRPr="008C4697">
        <w:rPr>
          <w:rFonts w:asciiTheme="majorHAnsi" w:hAnsiTheme="majorHAnsi"/>
          <w:sz w:val="24"/>
          <w:szCs w:val="24"/>
        </w:rPr>
        <w:t xml:space="preserve">Two day National Seminar on “One nation, one tax and one market: Impact and implications of GST in India” at Govt. College, Chittur, Palakkad, Kerala between  26 and 27 October 2017. </w:t>
      </w:r>
    </w:p>
    <w:p w:rsidR="008C4697" w:rsidRPr="008C4697" w:rsidRDefault="008C4697" w:rsidP="008C4697">
      <w:pPr>
        <w:autoSpaceDE w:val="0"/>
        <w:autoSpaceDN w:val="0"/>
        <w:adjustRightInd w:val="0"/>
        <w:spacing w:line="360" w:lineRule="auto"/>
        <w:jc w:val="both"/>
        <w:rPr>
          <w:rFonts w:asciiTheme="majorHAnsi" w:hAnsiTheme="majorHAnsi"/>
          <w:b/>
          <w:sz w:val="24"/>
          <w:szCs w:val="24"/>
        </w:rPr>
      </w:pPr>
      <w:r w:rsidRPr="008C4697">
        <w:rPr>
          <w:rFonts w:asciiTheme="majorHAnsi" w:hAnsiTheme="majorHAnsi"/>
          <w:b/>
          <w:sz w:val="24"/>
          <w:szCs w:val="24"/>
        </w:rPr>
        <w:t>Activities of the students</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 xml:space="preserve">Thasneem K A, Aiswarya P, Syanu P.M. of Ist and IInd MA Economics secured the Ist Prize in the debate competition conducted by BEFI, Palkkad </w:t>
      </w:r>
      <w:r w:rsidRPr="008C4697">
        <w:rPr>
          <w:rFonts w:asciiTheme="majorHAnsi" w:hAnsiTheme="majorHAnsi"/>
          <w:sz w:val="24"/>
          <w:szCs w:val="24"/>
        </w:rPr>
        <w:t>on 6 November 2017. Thasneem K A got the best performer award , a Cash prize Rs. 3000/- &amp; a Participation Certificate.</w:t>
      </w:r>
    </w:p>
    <w:p w:rsidR="008C4697" w:rsidRPr="008C4697" w:rsidRDefault="008C4697" w:rsidP="008C4697">
      <w:pPr>
        <w:spacing w:line="360" w:lineRule="auto"/>
        <w:jc w:val="both"/>
        <w:rPr>
          <w:rFonts w:asciiTheme="majorHAnsi" w:hAnsiTheme="majorHAnsi"/>
          <w:b/>
          <w:bCs/>
          <w:sz w:val="24"/>
          <w:szCs w:val="24"/>
          <w:u w:val="single"/>
        </w:rPr>
      </w:pPr>
      <w:r w:rsidRPr="008C4697">
        <w:rPr>
          <w:rFonts w:asciiTheme="majorHAnsi" w:hAnsiTheme="majorHAnsi"/>
          <w:b/>
          <w:bCs/>
          <w:sz w:val="24"/>
          <w:szCs w:val="24"/>
          <w:u w:val="single"/>
        </w:rPr>
        <w:t>DEPARTMENT OF SOCIAL WORK(MSW)</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Activities of the Department</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World population day was observed</w:t>
      </w:r>
      <w:r w:rsidRPr="008C4697">
        <w:rPr>
          <w:rFonts w:asciiTheme="majorHAnsi" w:hAnsiTheme="majorHAnsi"/>
          <w:sz w:val="24"/>
          <w:szCs w:val="24"/>
        </w:rPr>
        <w:t xml:space="preserve"> on 5 June 2017 giving awareness regarding population exploitation.</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A workshop on SPSS was organized</w:t>
      </w:r>
      <w:r w:rsidRPr="008C4697">
        <w:rPr>
          <w:rFonts w:asciiTheme="majorHAnsi" w:hAnsiTheme="majorHAnsi"/>
          <w:sz w:val="24"/>
          <w:szCs w:val="24"/>
        </w:rPr>
        <w:t xml:space="preserve"> for social work students on 19 June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self defense class</w:t>
      </w:r>
      <w:r w:rsidRPr="008C4697">
        <w:rPr>
          <w:rFonts w:asciiTheme="majorHAnsi" w:hAnsiTheme="majorHAnsi"/>
          <w:sz w:val="24"/>
          <w:szCs w:val="24"/>
        </w:rPr>
        <w:t xml:space="preserve"> for Mercy College students</w:t>
      </w:r>
      <w:r w:rsidRPr="008C4697">
        <w:rPr>
          <w:rFonts w:asciiTheme="majorHAnsi" w:hAnsiTheme="majorHAnsi"/>
          <w:b/>
          <w:sz w:val="24"/>
          <w:szCs w:val="24"/>
        </w:rPr>
        <w:t xml:space="preserve"> </w:t>
      </w:r>
      <w:r w:rsidRPr="008C4697">
        <w:rPr>
          <w:rFonts w:asciiTheme="majorHAnsi" w:hAnsiTheme="majorHAnsi"/>
          <w:sz w:val="24"/>
          <w:szCs w:val="24"/>
        </w:rPr>
        <w:t>was conducted by Ms. Sreeja K.S, karate national champion on 9 August 2017.</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A </w:t>
      </w:r>
      <w:r w:rsidRPr="008C4697">
        <w:rPr>
          <w:rFonts w:asciiTheme="majorHAnsi" w:hAnsiTheme="majorHAnsi"/>
          <w:b/>
          <w:sz w:val="24"/>
          <w:szCs w:val="24"/>
        </w:rPr>
        <w:t xml:space="preserve">seminar on “Take A Minute; Change A Life” was conducted at mercy college, palakkad </w:t>
      </w:r>
      <w:r w:rsidRPr="008C4697">
        <w:rPr>
          <w:rFonts w:asciiTheme="majorHAnsi" w:hAnsiTheme="majorHAnsi"/>
          <w:sz w:val="24"/>
          <w:szCs w:val="24"/>
        </w:rPr>
        <w:t>on 14 September 2017 for social work students &amp; School counselors of Palakkad district participated in the seminar.</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In connection with Gandhi jayanthi, the Social Work department joined hands with Lion’s club of Palakkad Heritage City </w:t>
      </w:r>
      <w:r w:rsidRPr="008C4697">
        <w:rPr>
          <w:rFonts w:asciiTheme="majorHAnsi" w:hAnsiTheme="majorHAnsi"/>
          <w:sz w:val="24"/>
          <w:szCs w:val="24"/>
        </w:rPr>
        <w:t>and removed plastic wastes dumped along the by-pass road and</w:t>
      </w:r>
      <w:r w:rsidRPr="008C4697">
        <w:rPr>
          <w:rFonts w:asciiTheme="majorHAnsi" w:hAnsiTheme="majorHAnsi"/>
          <w:b/>
          <w:sz w:val="24"/>
          <w:szCs w:val="24"/>
        </w:rPr>
        <w:t xml:space="preserve"> </w:t>
      </w:r>
      <w:r w:rsidRPr="008C4697">
        <w:rPr>
          <w:rFonts w:asciiTheme="majorHAnsi" w:hAnsiTheme="majorHAnsi"/>
          <w:sz w:val="24"/>
          <w:szCs w:val="24"/>
        </w:rPr>
        <w:t>also planted saplings in the area after removing the plastic waste.</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lastRenderedPageBreak/>
        <w:t>The Social Work Association inauguration was</w:t>
      </w:r>
      <w:r w:rsidRPr="008C4697">
        <w:rPr>
          <w:rFonts w:asciiTheme="majorHAnsi" w:hAnsiTheme="majorHAnsi"/>
          <w:sz w:val="24"/>
          <w:szCs w:val="24"/>
        </w:rPr>
        <w:t xml:space="preserve"> on 12 October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An orientation class was conducted for the students</w:t>
      </w:r>
      <w:r w:rsidRPr="008C4697">
        <w:rPr>
          <w:rFonts w:asciiTheme="majorHAnsi" w:hAnsiTheme="majorHAnsi"/>
          <w:sz w:val="24"/>
          <w:szCs w:val="24"/>
        </w:rPr>
        <w:t xml:space="preserve"> on the relevance and practicality of the MSW course.</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As a part of eye sight day observance the dept joined hands with KAPS</w:t>
      </w:r>
      <w:r w:rsidRPr="008C4697">
        <w:rPr>
          <w:rFonts w:asciiTheme="majorHAnsi" w:hAnsiTheme="majorHAnsi"/>
          <w:sz w:val="24"/>
          <w:szCs w:val="24"/>
        </w:rPr>
        <w:t xml:space="preserve"> and Palakkad Blind federation conducted ‘blind walk ‘from GMMGHSS to Govt Ayurvedic Hospital Palakkad on 12 October 2017. The</w:t>
      </w:r>
      <w:r w:rsidRPr="008C4697">
        <w:rPr>
          <w:rFonts w:asciiTheme="majorHAnsi" w:hAnsiTheme="majorHAnsi"/>
          <w:b/>
          <w:sz w:val="24"/>
          <w:szCs w:val="24"/>
        </w:rPr>
        <w:t xml:space="preserve"> </w:t>
      </w:r>
      <w:r w:rsidRPr="008C4697">
        <w:rPr>
          <w:rFonts w:asciiTheme="majorHAnsi" w:hAnsiTheme="majorHAnsi"/>
          <w:sz w:val="24"/>
          <w:szCs w:val="24"/>
        </w:rPr>
        <w:t xml:space="preserve">students performed flash mob at Stadium Bus Stand, Palakkad, in connection with world eyesight day.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A seminar on </w:t>
      </w:r>
      <w:r w:rsidRPr="008C4697">
        <w:rPr>
          <w:rFonts w:asciiTheme="majorHAnsi" w:hAnsiTheme="majorHAnsi"/>
          <w:sz w:val="24"/>
          <w:szCs w:val="24"/>
        </w:rPr>
        <w:t xml:space="preserve"> “eye donation” was given to the NSS students of Mercy College by dr. Jayasree on 12 October 2017.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As part of world aids day observance</w:t>
      </w:r>
      <w:r w:rsidRPr="008C4697">
        <w:rPr>
          <w:rFonts w:asciiTheme="majorHAnsi" w:hAnsiTheme="majorHAnsi"/>
          <w:sz w:val="24"/>
          <w:szCs w:val="24"/>
        </w:rPr>
        <w:t>, the MSW department conducted an awareness rally from mercy college Palakkad to Noorani junction on 4 December 2017 .</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A PRA training class was organized for 1st year students on 19 November 2017 . </w:t>
      </w:r>
    </w:p>
    <w:p w:rsidR="008C4697" w:rsidRPr="008C4697" w:rsidRDefault="008C4697" w:rsidP="008C4697">
      <w:pPr>
        <w:rPr>
          <w:rFonts w:asciiTheme="majorHAnsi" w:hAnsiTheme="majorHAnsi"/>
          <w:sz w:val="24"/>
          <w:szCs w:val="24"/>
        </w:rPr>
      </w:pPr>
      <w:r w:rsidRPr="008C4697">
        <w:rPr>
          <w:rFonts w:asciiTheme="majorHAnsi" w:hAnsiTheme="majorHAnsi"/>
          <w:sz w:val="24"/>
          <w:szCs w:val="24"/>
        </w:rPr>
        <w:t xml:space="preserve">A workshop was conducted for second year students on “project proposal writing” on 4 November 2017.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Students did a</w:t>
      </w:r>
      <w:r w:rsidRPr="008C4697">
        <w:rPr>
          <w:rFonts w:asciiTheme="majorHAnsi" w:hAnsiTheme="majorHAnsi"/>
          <w:sz w:val="24"/>
          <w:szCs w:val="24"/>
        </w:rPr>
        <w:t xml:space="preserve"> </w:t>
      </w:r>
      <w:r w:rsidRPr="008C4697">
        <w:rPr>
          <w:rFonts w:asciiTheme="majorHAnsi" w:hAnsiTheme="majorHAnsi"/>
          <w:b/>
          <w:sz w:val="24"/>
          <w:szCs w:val="24"/>
        </w:rPr>
        <w:t>flash mob in correlation with World Environment Day on 5 June 2017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Students performed a mime</w:t>
      </w:r>
      <w:r w:rsidRPr="008C4697">
        <w:rPr>
          <w:rFonts w:asciiTheme="majorHAnsi" w:hAnsiTheme="majorHAnsi"/>
          <w:sz w:val="24"/>
          <w:szCs w:val="24"/>
        </w:rPr>
        <w:t xml:space="preserve"> in the college campus on the theme “Violence Against Women and Importance of Social Justice for Protecting the Victims on 25 September 2017.”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Students Participated in a One day seminar on</w:t>
      </w:r>
      <w:r w:rsidRPr="008C4697">
        <w:rPr>
          <w:rFonts w:asciiTheme="majorHAnsi" w:hAnsiTheme="majorHAnsi"/>
          <w:sz w:val="24"/>
          <w:szCs w:val="24"/>
        </w:rPr>
        <w:t xml:space="preserve"> </w:t>
      </w:r>
      <w:r w:rsidRPr="008C4697">
        <w:rPr>
          <w:rFonts w:asciiTheme="majorHAnsi" w:hAnsiTheme="majorHAnsi"/>
          <w:b/>
          <w:sz w:val="24"/>
          <w:szCs w:val="24"/>
        </w:rPr>
        <w:t>“Academia – Practise Interface”</w:t>
      </w:r>
      <w:r w:rsidRPr="008C4697">
        <w:rPr>
          <w:rFonts w:asciiTheme="majorHAnsi" w:hAnsiTheme="majorHAnsi"/>
          <w:sz w:val="24"/>
          <w:szCs w:val="24"/>
        </w:rPr>
        <w:t xml:space="preserve"> conducted by the dept of social work, Vimala College on 13 September 2017.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Students</w:t>
      </w:r>
      <w:r w:rsidRPr="008C4697">
        <w:rPr>
          <w:rFonts w:asciiTheme="majorHAnsi" w:hAnsiTheme="majorHAnsi"/>
          <w:sz w:val="24"/>
          <w:szCs w:val="24"/>
        </w:rPr>
        <w:t xml:space="preserve"> </w:t>
      </w:r>
      <w:r w:rsidRPr="008C4697">
        <w:rPr>
          <w:rFonts w:asciiTheme="majorHAnsi" w:hAnsiTheme="majorHAnsi"/>
          <w:b/>
          <w:sz w:val="24"/>
          <w:szCs w:val="24"/>
        </w:rPr>
        <w:t>conducted A food fest in connection with International Food Day.</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Students of mercy college Palakkad</w:t>
      </w:r>
      <w:r w:rsidRPr="008C4697">
        <w:rPr>
          <w:rFonts w:asciiTheme="majorHAnsi" w:hAnsiTheme="majorHAnsi"/>
          <w:sz w:val="24"/>
          <w:szCs w:val="24"/>
        </w:rPr>
        <w:t xml:space="preserve"> </w:t>
      </w:r>
      <w:r w:rsidRPr="008C4697">
        <w:rPr>
          <w:rFonts w:asciiTheme="majorHAnsi" w:hAnsiTheme="majorHAnsi"/>
          <w:b/>
          <w:sz w:val="24"/>
          <w:szCs w:val="24"/>
        </w:rPr>
        <w:t>performed a flash mob on the stage of Manorama fest</w:t>
      </w:r>
      <w:r w:rsidRPr="008C4697">
        <w:rPr>
          <w:rFonts w:asciiTheme="majorHAnsi" w:hAnsiTheme="majorHAnsi"/>
          <w:sz w:val="24"/>
          <w:szCs w:val="24"/>
        </w:rPr>
        <w:t xml:space="preserve"> on 15 October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lastRenderedPageBreak/>
        <w:t>An awareness campaign was conducted</w:t>
      </w:r>
      <w:r w:rsidRPr="008C4697">
        <w:rPr>
          <w:rFonts w:asciiTheme="majorHAnsi" w:hAnsiTheme="majorHAnsi"/>
          <w:sz w:val="24"/>
          <w:szCs w:val="24"/>
        </w:rPr>
        <w:t xml:space="preserve"> on supporting aids patients and preventing aids on-4 December 2017 at Noorani junction.</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Students distributed meal packets to the needy people</w:t>
      </w:r>
      <w:r w:rsidRPr="008C4697">
        <w:rPr>
          <w:rFonts w:asciiTheme="majorHAnsi" w:hAnsiTheme="majorHAnsi"/>
          <w:sz w:val="24"/>
          <w:szCs w:val="24"/>
        </w:rPr>
        <w:t xml:space="preserve">, especially the wandering people and destitutes. </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Students celebrated diwali in a very special way with the inmates of Marian village,</w:t>
      </w:r>
      <w:r w:rsidRPr="008C4697">
        <w:rPr>
          <w:rFonts w:asciiTheme="majorHAnsi" w:hAnsiTheme="majorHAnsi"/>
          <w:sz w:val="24"/>
          <w:szCs w:val="24"/>
        </w:rPr>
        <w:t xml:space="preserve"> Attappalam, kanjikode on 18 October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Rural camp, ‘kaithangu’ which is also a residential camp was organized for the I year students at poonchola from 15 to 20 November 2017.</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As part of keralapiravi the students participated in keralapiravi celebrations ‘valthmikam’ on 1 November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1 year students conducted an “Eye camp”</w:t>
      </w:r>
      <w:r w:rsidRPr="008C4697">
        <w:rPr>
          <w:rFonts w:asciiTheme="majorHAnsi" w:hAnsiTheme="majorHAnsi"/>
          <w:sz w:val="24"/>
          <w:szCs w:val="24"/>
        </w:rPr>
        <w:t xml:space="preserve"> in association with Ahalya Hospital, Palakkad and Lions Club, Palakkad at manthoni, kanjirapuzha on 16 November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tribal colony visit and PRA practical session was also conducted</w:t>
      </w:r>
      <w:r w:rsidRPr="008C4697">
        <w:rPr>
          <w:rFonts w:asciiTheme="majorHAnsi" w:hAnsiTheme="majorHAnsi"/>
          <w:sz w:val="24"/>
          <w:szCs w:val="24"/>
        </w:rPr>
        <w:t xml:space="preserve"> on 19 November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In relation to Cancer Awareness creation the students performed a mime at PSSP,</w:t>
      </w:r>
      <w:r w:rsidRPr="008C4697">
        <w:rPr>
          <w:rFonts w:asciiTheme="majorHAnsi" w:hAnsiTheme="majorHAnsi"/>
          <w:sz w:val="24"/>
          <w:szCs w:val="24"/>
        </w:rPr>
        <w:t xml:space="preserve"> Palakkad on 23 November 2017.</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“Fortress” – Self Defence Classes for Mercy College Students</w:t>
      </w:r>
      <w:r w:rsidRPr="008C4697">
        <w:rPr>
          <w:rFonts w:asciiTheme="majorHAnsi" w:hAnsiTheme="majorHAnsi"/>
          <w:sz w:val="24"/>
          <w:szCs w:val="24"/>
        </w:rPr>
        <w:t xml:space="preserve"> is being organised. </w:t>
      </w:r>
    </w:p>
    <w:p w:rsidR="008C4697" w:rsidRPr="008C4697" w:rsidRDefault="008C4697" w:rsidP="008C4697">
      <w:pPr>
        <w:jc w:val="both"/>
        <w:rPr>
          <w:rFonts w:asciiTheme="majorHAnsi" w:hAnsiTheme="majorHAnsi"/>
          <w:sz w:val="24"/>
          <w:szCs w:val="24"/>
        </w:rPr>
      </w:pPr>
      <w:r w:rsidRPr="008C4697">
        <w:rPr>
          <w:rFonts w:asciiTheme="majorHAnsi" w:hAnsiTheme="majorHAnsi"/>
          <w:b/>
          <w:sz w:val="24"/>
          <w:szCs w:val="24"/>
        </w:rPr>
        <w:t>“Chethan” –  a Village Adoption Programme</w:t>
      </w:r>
      <w:r w:rsidRPr="008C4697">
        <w:rPr>
          <w:rFonts w:asciiTheme="majorHAnsi" w:hAnsiTheme="majorHAnsi"/>
          <w:sz w:val="24"/>
          <w:szCs w:val="24"/>
        </w:rPr>
        <w:t xml:space="preserve"> was undertaken.</w:t>
      </w:r>
    </w:p>
    <w:p w:rsidR="008C4697" w:rsidRPr="008C4697" w:rsidRDefault="008C4697" w:rsidP="008C4697">
      <w:pPr>
        <w:pStyle w:val="ListParagraph"/>
        <w:ind w:left="0"/>
        <w:rPr>
          <w:rFonts w:asciiTheme="majorHAnsi" w:hAnsiTheme="majorHAnsi" w:cs="Times New Roman"/>
          <w:b/>
          <w:sz w:val="24"/>
          <w:szCs w:val="24"/>
          <w:u w:val="single"/>
        </w:rPr>
      </w:pPr>
      <w:r w:rsidRPr="008C4697">
        <w:rPr>
          <w:rFonts w:asciiTheme="majorHAnsi" w:hAnsiTheme="majorHAnsi" w:cs="Times New Roman"/>
          <w:b/>
          <w:sz w:val="24"/>
          <w:szCs w:val="24"/>
          <w:u w:val="single"/>
        </w:rPr>
        <w:t>DEPARTMENT OF PHYSICAL EDUCATION</w:t>
      </w:r>
    </w:p>
    <w:p w:rsidR="008C4697" w:rsidRPr="008C4697" w:rsidRDefault="008C4697" w:rsidP="008C4697">
      <w:pPr>
        <w:rPr>
          <w:rFonts w:asciiTheme="majorHAnsi" w:hAnsiTheme="majorHAnsi"/>
          <w:b/>
          <w:sz w:val="24"/>
          <w:szCs w:val="24"/>
          <w:u w:val="single"/>
        </w:rPr>
      </w:pPr>
      <w:r w:rsidRPr="008C4697">
        <w:rPr>
          <w:rFonts w:asciiTheme="majorHAnsi" w:hAnsiTheme="majorHAnsi"/>
          <w:b/>
          <w:bCs/>
          <w:sz w:val="24"/>
          <w:szCs w:val="24"/>
        </w:rPr>
        <w:t>Hosted Inter collegiate</w:t>
      </w:r>
      <w:r w:rsidRPr="008C4697">
        <w:rPr>
          <w:rFonts w:asciiTheme="majorHAnsi" w:hAnsiTheme="majorHAnsi"/>
          <w:bCs/>
          <w:sz w:val="24"/>
          <w:szCs w:val="24"/>
        </w:rPr>
        <w:t xml:space="preserve"> Kho-Kho tournament</w:t>
      </w:r>
    </w:p>
    <w:p w:rsidR="008C4697" w:rsidRPr="008C4697" w:rsidRDefault="008C4697" w:rsidP="008C4697">
      <w:pPr>
        <w:rPr>
          <w:rFonts w:asciiTheme="majorHAnsi" w:hAnsiTheme="majorHAnsi"/>
          <w:b/>
          <w:sz w:val="24"/>
          <w:szCs w:val="24"/>
          <w:u w:val="single"/>
        </w:rPr>
      </w:pPr>
      <w:r w:rsidRPr="008C4697">
        <w:rPr>
          <w:rFonts w:asciiTheme="majorHAnsi" w:hAnsiTheme="majorHAnsi"/>
          <w:b/>
          <w:bCs/>
          <w:sz w:val="24"/>
          <w:szCs w:val="24"/>
        </w:rPr>
        <w:t>Hosted Interzone and Inter collegiate</w:t>
      </w:r>
      <w:r w:rsidRPr="008C4697">
        <w:rPr>
          <w:rFonts w:asciiTheme="majorHAnsi" w:hAnsiTheme="majorHAnsi"/>
          <w:bCs/>
          <w:sz w:val="24"/>
          <w:szCs w:val="24"/>
        </w:rPr>
        <w:t xml:space="preserve"> softball championship</w:t>
      </w:r>
    </w:p>
    <w:p w:rsidR="008C4697" w:rsidRPr="008C4697" w:rsidRDefault="008C4697" w:rsidP="008C4697">
      <w:pPr>
        <w:rPr>
          <w:rFonts w:asciiTheme="majorHAnsi" w:hAnsiTheme="majorHAnsi"/>
          <w:bCs/>
          <w:sz w:val="24"/>
          <w:szCs w:val="24"/>
        </w:rPr>
      </w:pPr>
      <w:r w:rsidRPr="008C4697">
        <w:rPr>
          <w:rFonts w:asciiTheme="majorHAnsi" w:hAnsiTheme="majorHAnsi"/>
          <w:b/>
          <w:bCs/>
          <w:sz w:val="24"/>
          <w:szCs w:val="24"/>
        </w:rPr>
        <w:t>Constructed a new bathtub</w:t>
      </w:r>
      <w:r w:rsidRPr="008C4697">
        <w:rPr>
          <w:rFonts w:asciiTheme="majorHAnsi" w:hAnsiTheme="majorHAnsi"/>
          <w:bCs/>
          <w:sz w:val="24"/>
          <w:szCs w:val="24"/>
        </w:rPr>
        <w:t xml:space="preserve"> for the sports students</w:t>
      </w:r>
    </w:p>
    <w:p w:rsidR="008C4697" w:rsidRPr="008C4697" w:rsidRDefault="008C4697" w:rsidP="008C4697">
      <w:pPr>
        <w:rPr>
          <w:rFonts w:asciiTheme="majorHAnsi" w:hAnsiTheme="majorHAnsi"/>
          <w:b/>
          <w:bCs/>
          <w:sz w:val="24"/>
          <w:szCs w:val="24"/>
        </w:rPr>
      </w:pPr>
      <w:r w:rsidRPr="008C4697">
        <w:rPr>
          <w:rFonts w:asciiTheme="majorHAnsi" w:hAnsiTheme="majorHAnsi"/>
          <w:b/>
          <w:bCs/>
          <w:sz w:val="24"/>
          <w:szCs w:val="24"/>
        </w:rPr>
        <w:t>The basketball court was renovated</w:t>
      </w:r>
    </w:p>
    <w:p w:rsidR="008C4697" w:rsidRPr="008C4697" w:rsidRDefault="008C4697" w:rsidP="008C4697">
      <w:pPr>
        <w:rPr>
          <w:rFonts w:asciiTheme="majorHAnsi" w:hAnsiTheme="majorHAnsi"/>
          <w:b/>
          <w:bCs/>
          <w:sz w:val="24"/>
          <w:szCs w:val="24"/>
        </w:rPr>
      </w:pPr>
      <w:r w:rsidRPr="008C4697">
        <w:rPr>
          <w:rFonts w:asciiTheme="majorHAnsi" w:hAnsiTheme="majorHAnsi"/>
          <w:b/>
          <w:bCs/>
          <w:sz w:val="24"/>
          <w:szCs w:val="24"/>
        </w:rPr>
        <w:t>Yoga day was observed</w:t>
      </w:r>
    </w:p>
    <w:p w:rsidR="008C4697" w:rsidRPr="008C4697" w:rsidRDefault="008C4697" w:rsidP="008C4697">
      <w:pPr>
        <w:jc w:val="both"/>
        <w:rPr>
          <w:rFonts w:asciiTheme="majorHAnsi" w:hAnsiTheme="majorHAnsi"/>
          <w:sz w:val="24"/>
          <w:szCs w:val="24"/>
        </w:rPr>
      </w:pP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DEPARTMENT OF COMMERCE</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class on “Opportunity after B com”</w:t>
      </w:r>
      <w:r w:rsidRPr="008C4697">
        <w:rPr>
          <w:rFonts w:asciiTheme="majorHAnsi" w:hAnsiTheme="majorHAnsi"/>
          <w:sz w:val="24"/>
          <w:szCs w:val="24"/>
        </w:rPr>
        <w:t xml:space="preserve"> by Eminent unique was organised on 17 February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seminar on GST</w:t>
      </w:r>
      <w:r w:rsidRPr="008C4697">
        <w:rPr>
          <w:rFonts w:asciiTheme="majorHAnsi" w:hAnsiTheme="majorHAnsi"/>
          <w:sz w:val="24"/>
          <w:szCs w:val="24"/>
        </w:rPr>
        <w:t xml:space="preserve"> was conducted by Ms.Asha Mathew (CMA) and Mr.Ajith Sivadasan (cost accountant) on 12 July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departmental fest “Fiesta Conmigo”</w:t>
      </w:r>
      <w:r w:rsidRPr="008C4697">
        <w:rPr>
          <w:rFonts w:asciiTheme="majorHAnsi" w:hAnsiTheme="majorHAnsi"/>
          <w:sz w:val="24"/>
          <w:szCs w:val="24"/>
        </w:rPr>
        <w:t xml:space="preserve"> was organized on 28 July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seminar on EAP</w:t>
      </w:r>
      <w:r w:rsidRPr="008C4697">
        <w:rPr>
          <w:rFonts w:asciiTheme="majorHAnsi" w:hAnsiTheme="majorHAnsi"/>
          <w:sz w:val="24"/>
          <w:szCs w:val="24"/>
        </w:rPr>
        <w:t xml:space="preserve"> was conducted by Sri.Muraleedharan, IEO, Palakkad on 17 August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seminar on “Gateway to Financial Freedom”</w:t>
      </w:r>
      <w:r w:rsidRPr="008C4697">
        <w:rPr>
          <w:rFonts w:asciiTheme="majorHAnsi" w:hAnsiTheme="majorHAnsi"/>
          <w:sz w:val="24"/>
          <w:szCs w:val="24"/>
        </w:rPr>
        <w:t xml:space="preserve"> was conducted by Mr.Beuil Dain Alexander, Director of Hedge school of Applied Economics on 15 September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class on “Opportunities in IT”</w:t>
      </w:r>
      <w:r w:rsidRPr="008C4697">
        <w:rPr>
          <w:rFonts w:asciiTheme="majorHAnsi" w:hAnsiTheme="majorHAnsi"/>
          <w:sz w:val="24"/>
          <w:szCs w:val="24"/>
        </w:rPr>
        <w:t xml:space="preserve"> was conducted by Mr.Prasanth K., Logistics Institute of technology ,Cochin on 22 September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class on “Careers in Commerce”</w:t>
      </w:r>
      <w:r w:rsidRPr="008C4697">
        <w:rPr>
          <w:rFonts w:asciiTheme="majorHAnsi" w:hAnsiTheme="majorHAnsi"/>
          <w:sz w:val="24"/>
          <w:szCs w:val="24"/>
        </w:rPr>
        <w:t xml:space="preserve"> was given by Mr.Haridas P.M., Corporate trainer, Logic School of Management on 26 October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seminar on “CMA”</w:t>
      </w:r>
      <w:r w:rsidRPr="008C4697">
        <w:rPr>
          <w:rFonts w:asciiTheme="majorHAnsi" w:hAnsiTheme="majorHAnsi"/>
          <w:sz w:val="24"/>
          <w:szCs w:val="24"/>
        </w:rPr>
        <w:t xml:space="preserve"> was given by Mr.Blachandran Director of VSMS on 12 December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An awareness program regarding “Future Options” and a Model Aptitude Test</w:t>
      </w:r>
      <w:r w:rsidRPr="008C4697">
        <w:rPr>
          <w:rFonts w:asciiTheme="majorHAnsi" w:hAnsiTheme="majorHAnsi"/>
          <w:sz w:val="24"/>
          <w:szCs w:val="24"/>
        </w:rPr>
        <w:t xml:space="preserve"> was organised by Mr.Gopkaumar P.B. Center Manager, TIME, Thrissur on 20 December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Activities of the Faculty</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 Ramya John</w:t>
      </w:r>
      <w:r w:rsidRPr="008C4697">
        <w:rPr>
          <w:rFonts w:asciiTheme="majorHAnsi" w:hAnsiTheme="majorHAnsi"/>
          <w:sz w:val="24"/>
          <w:szCs w:val="24"/>
        </w:rPr>
        <w:t xml:space="preserve"> published a paper titled “Perspectives of Women Entrepreneurship in India” in </w:t>
      </w:r>
      <w:r w:rsidRPr="008C4697">
        <w:rPr>
          <w:rFonts w:asciiTheme="majorHAnsi" w:hAnsiTheme="majorHAnsi"/>
          <w:i/>
          <w:sz w:val="24"/>
          <w:szCs w:val="24"/>
        </w:rPr>
        <w:t>Working Women</w:t>
      </w:r>
      <w:r w:rsidRPr="008C4697">
        <w:rPr>
          <w:rFonts w:asciiTheme="majorHAnsi" w:hAnsiTheme="majorHAnsi"/>
          <w:b/>
          <w:i/>
          <w:sz w:val="24"/>
          <w:szCs w:val="24"/>
        </w:rPr>
        <w:t xml:space="preserve">: </w:t>
      </w:r>
      <w:r w:rsidRPr="008C4697">
        <w:rPr>
          <w:rFonts w:asciiTheme="majorHAnsi" w:hAnsiTheme="majorHAnsi"/>
          <w:i/>
          <w:sz w:val="24"/>
          <w:szCs w:val="24"/>
        </w:rPr>
        <w:t>Problems and Prospects</w:t>
      </w:r>
      <w:r w:rsidRPr="008C4697">
        <w:rPr>
          <w:rFonts w:asciiTheme="majorHAnsi" w:hAnsiTheme="majorHAnsi"/>
          <w:sz w:val="24"/>
          <w:szCs w:val="24"/>
        </w:rPr>
        <w:t>.</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Ms.Jency Baby</w:t>
      </w:r>
      <w:r w:rsidRPr="008C4697">
        <w:rPr>
          <w:rFonts w:asciiTheme="majorHAnsi" w:hAnsiTheme="majorHAnsi"/>
          <w:sz w:val="24"/>
          <w:szCs w:val="24"/>
        </w:rPr>
        <w:t xml:space="preserve"> published a paper titled “A Study on the Status of Rural Women in India with Special Reference to Velur” in the journal </w:t>
      </w:r>
      <w:r w:rsidRPr="008C4697">
        <w:rPr>
          <w:rFonts w:asciiTheme="majorHAnsi" w:hAnsiTheme="majorHAnsi"/>
          <w:i/>
          <w:sz w:val="24"/>
          <w:szCs w:val="24"/>
        </w:rPr>
        <w:t>Working Women</w:t>
      </w:r>
      <w:r w:rsidRPr="008C4697">
        <w:rPr>
          <w:rFonts w:asciiTheme="majorHAnsi" w:hAnsiTheme="majorHAnsi"/>
          <w:b/>
          <w:i/>
          <w:sz w:val="24"/>
          <w:szCs w:val="24"/>
        </w:rPr>
        <w:t xml:space="preserve">: </w:t>
      </w:r>
      <w:r w:rsidRPr="008C4697">
        <w:rPr>
          <w:rFonts w:asciiTheme="majorHAnsi" w:hAnsiTheme="majorHAnsi"/>
          <w:i/>
          <w:sz w:val="24"/>
          <w:szCs w:val="24"/>
        </w:rPr>
        <w:t>Problems and Prospects</w:t>
      </w:r>
      <w:r w:rsidRPr="008C4697">
        <w:rPr>
          <w:rFonts w:asciiTheme="majorHAnsi" w:hAnsiTheme="majorHAnsi"/>
          <w:sz w:val="24"/>
          <w:szCs w:val="24"/>
        </w:rPr>
        <w:t xml:space="preserve"> .</w:t>
      </w:r>
    </w:p>
    <w:p w:rsidR="008C4697" w:rsidRPr="008C4697" w:rsidRDefault="008C4697" w:rsidP="008C4697">
      <w:pPr>
        <w:rPr>
          <w:rFonts w:asciiTheme="majorHAnsi" w:hAnsiTheme="majorHAnsi"/>
          <w:i/>
          <w:sz w:val="24"/>
          <w:szCs w:val="24"/>
        </w:rPr>
      </w:pPr>
      <w:r w:rsidRPr="008C4697">
        <w:rPr>
          <w:rFonts w:asciiTheme="majorHAnsi" w:hAnsiTheme="majorHAnsi"/>
          <w:b/>
          <w:sz w:val="24"/>
          <w:szCs w:val="24"/>
        </w:rPr>
        <w:lastRenderedPageBreak/>
        <w:t>Sr.N.M.Louly</w:t>
      </w:r>
      <w:r w:rsidRPr="008C4697">
        <w:rPr>
          <w:rFonts w:asciiTheme="majorHAnsi" w:hAnsiTheme="majorHAnsi"/>
          <w:sz w:val="24"/>
          <w:szCs w:val="24"/>
        </w:rPr>
        <w:t xml:space="preserve"> published a paper titled “Stress Management among Women High School and Higher Secondary School Teachers in Palakkad District, Kerala” in the journal </w:t>
      </w:r>
      <w:r w:rsidRPr="008C4697">
        <w:rPr>
          <w:rFonts w:asciiTheme="majorHAnsi" w:hAnsiTheme="majorHAnsi"/>
          <w:i/>
          <w:sz w:val="24"/>
          <w:szCs w:val="24"/>
        </w:rPr>
        <w:t>Working Women</w:t>
      </w:r>
      <w:r w:rsidRPr="008C4697">
        <w:rPr>
          <w:rFonts w:asciiTheme="majorHAnsi" w:hAnsiTheme="majorHAnsi"/>
          <w:b/>
          <w:i/>
          <w:sz w:val="24"/>
          <w:szCs w:val="24"/>
        </w:rPr>
        <w:t xml:space="preserve">: </w:t>
      </w:r>
      <w:r w:rsidRPr="008C4697">
        <w:rPr>
          <w:rFonts w:asciiTheme="majorHAnsi" w:hAnsiTheme="majorHAnsi"/>
          <w:i/>
          <w:sz w:val="24"/>
          <w:szCs w:val="24"/>
        </w:rPr>
        <w:t>Problems and Prospects.</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Activities of the Students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Ms.Sruthi.P.J (Faculty) and R. Anjana (student) </w:t>
      </w:r>
      <w:r w:rsidRPr="008C4697">
        <w:rPr>
          <w:rFonts w:asciiTheme="majorHAnsi" w:hAnsiTheme="majorHAnsi"/>
          <w:sz w:val="24"/>
          <w:szCs w:val="24"/>
        </w:rPr>
        <w:t xml:space="preserve">published a paper titled “A Study on the Corporates’ Contribution towards Digitalization” in </w:t>
      </w:r>
      <w:r w:rsidRPr="008C4697">
        <w:rPr>
          <w:rFonts w:asciiTheme="majorHAnsi" w:hAnsiTheme="majorHAnsi"/>
          <w:i/>
          <w:sz w:val="24"/>
          <w:szCs w:val="24"/>
        </w:rPr>
        <w:t xml:space="preserve">Asia Pacific Journal of Research, Approved journal </w:t>
      </w:r>
      <w:r w:rsidRPr="008C4697">
        <w:rPr>
          <w:rFonts w:asciiTheme="majorHAnsi" w:hAnsiTheme="majorHAnsi"/>
          <w:sz w:val="24"/>
          <w:szCs w:val="24"/>
        </w:rPr>
        <w:t>-S.N 45797, Impact Factor: 6.58.</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S. S. Gopika (Faculty) and Haritha Mary Sebastain (student)</w:t>
      </w:r>
      <w:r w:rsidRPr="008C4697">
        <w:rPr>
          <w:rFonts w:asciiTheme="majorHAnsi" w:hAnsiTheme="majorHAnsi"/>
          <w:sz w:val="24"/>
          <w:szCs w:val="24"/>
        </w:rPr>
        <w:t xml:space="preserve">)  published a paper titled- “A Study on Tourism, Travel and Social Media” in </w:t>
      </w:r>
      <w:r w:rsidRPr="008C4697">
        <w:rPr>
          <w:rFonts w:asciiTheme="majorHAnsi" w:hAnsiTheme="majorHAnsi"/>
          <w:i/>
          <w:sz w:val="24"/>
          <w:szCs w:val="24"/>
        </w:rPr>
        <w:t>Asia Pacific Journal of Research, Approved journal</w:t>
      </w:r>
      <w:r w:rsidRPr="008C4697">
        <w:rPr>
          <w:rFonts w:asciiTheme="majorHAnsi" w:hAnsiTheme="majorHAnsi"/>
          <w:sz w:val="24"/>
          <w:szCs w:val="24"/>
        </w:rPr>
        <w:t xml:space="preserve"> -S.N 45797, Impact Factor: 6.58.</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P. Sneha John(Faculty) and Vandana Mohan  (student)</w:t>
      </w:r>
      <w:r w:rsidRPr="008C4697">
        <w:rPr>
          <w:rFonts w:asciiTheme="majorHAnsi" w:hAnsiTheme="majorHAnsi"/>
          <w:sz w:val="24"/>
          <w:szCs w:val="24"/>
        </w:rPr>
        <w:t xml:space="preserve"> published a paper titled “A Study on Social Media Scams and Preventive Methods” in </w:t>
      </w:r>
      <w:r w:rsidRPr="008C4697">
        <w:rPr>
          <w:rFonts w:asciiTheme="majorHAnsi" w:hAnsiTheme="majorHAnsi"/>
          <w:i/>
          <w:sz w:val="24"/>
          <w:szCs w:val="24"/>
        </w:rPr>
        <w:t xml:space="preserve">Asia Pacific Journal of Research, Approved journal </w:t>
      </w:r>
      <w:r w:rsidRPr="008C4697">
        <w:rPr>
          <w:rFonts w:asciiTheme="majorHAnsi" w:hAnsiTheme="majorHAnsi"/>
          <w:sz w:val="24"/>
          <w:szCs w:val="24"/>
        </w:rPr>
        <w:t>-S.N 45797, Impact Factor: 6.58</w:t>
      </w:r>
    </w:p>
    <w:p w:rsidR="008C4697" w:rsidRPr="008C4697" w:rsidRDefault="008C4697" w:rsidP="008C4697">
      <w:pPr>
        <w:spacing w:line="240" w:lineRule="auto"/>
        <w:rPr>
          <w:rFonts w:asciiTheme="majorHAnsi" w:hAnsiTheme="majorHAnsi"/>
          <w:b/>
          <w:sz w:val="24"/>
          <w:szCs w:val="24"/>
          <w:u w:val="single"/>
        </w:rPr>
      </w:pPr>
      <w:r w:rsidRPr="008C4697">
        <w:rPr>
          <w:rFonts w:asciiTheme="majorHAnsi" w:hAnsiTheme="majorHAnsi"/>
          <w:b/>
          <w:sz w:val="24"/>
          <w:szCs w:val="24"/>
          <w:u w:val="single"/>
        </w:rPr>
        <w:t>DEPARTMENT OF BIOTECHNOLOGY</w:t>
      </w:r>
    </w:p>
    <w:p w:rsidR="008C4697" w:rsidRPr="008C4697" w:rsidRDefault="008C4697" w:rsidP="008C4697">
      <w:pPr>
        <w:spacing w:line="240" w:lineRule="auto"/>
        <w:rPr>
          <w:rFonts w:asciiTheme="majorHAnsi" w:hAnsiTheme="majorHAnsi"/>
          <w:sz w:val="24"/>
          <w:szCs w:val="24"/>
        </w:rPr>
      </w:pPr>
      <w:r w:rsidRPr="008C4697">
        <w:rPr>
          <w:rFonts w:asciiTheme="majorHAnsi" w:hAnsiTheme="majorHAnsi"/>
          <w:b/>
          <w:sz w:val="24"/>
          <w:szCs w:val="24"/>
        </w:rPr>
        <w:t>ACTIVITIES OF THE DEPARTMENT</w:t>
      </w:r>
    </w:p>
    <w:p w:rsidR="008C4697" w:rsidRPr="008C4697" w:rsidRDefault="008C4697" w:rsidP="008C4697">
      <w:pPr>
        <w:spacing w:line="240" w:lineRule="auto"/>
        <w:rPr>
          <w:rFonts w:asciiTheme="majorHAnsi" w:hAnsiTheme="majorHAnsi"/>
          <w:sz w:val="24"/>
          <w:szCs w:val="24"/>
        </w:rPr>
      </w:pPr>
      <w:r w:rsidRPr="008C4697">
        <w:rPr>
          <w:rFonts w:asciiTheme="majorHAnsi" w:eastAsia="Calibri" w:hAnsiTheme="majorHAnsi"/>
          <w:b/>
          <w:sz w:val="24"/>
          <w:szCs w:val="24"/>
        </w:rPr>
        <w:t>Fruits Tree Saplings were planted</w:t>
      </w:r>
      <w:r w:rsidRPr="008C4697">
        <w:rPr>
          <w:rFonts w:asciiTheme="majorHAnsi" w:eastAsia="Calibri" w:hAnsiTheme="majorHAnsi"/>
          <w:sz w:val="24"/>
          <w:szCs w:val="24"/>
        </w:rPr>
        <w:t xml:space="preserve"> in the Department Garden in connection with </w:t>
      </w:r>
      <w:r w:rsidRPr="008C4697">
        <w:rPr>
          <w:rFonts w:asciiTheme="majorHAnsi" w:eastAsia="Calibri" w:hAnsiTheme="majorHAnsi"/>
          <w:b/>
          <w:sz w:val="24"/>
          <w:szCs w:val="24"/>
        </w:rPr>
        <w:t xml:space="preserve">World Environment Day </w:t>
      </w:r>
      <w:r w:rsidRPr="008C4697">
        <w:rPr>
          <w:rFonts w:asciiTheme="majorHAnsi" w:eastAsia="Calibri" w:hAnsiTheme="majorHAnsi"/>
          <w:sz w:val="24"/>
          <w:szCs w:val="24"/>
        </w:rPr>
        <w:t>on 5 June 2017.</w:t>
      </w:r>
    </w:p>
    <w:p w:rsidR="008C4697" w:rsidRPr="008C4697" w:rsidRDefault="008C4697" w:rsidP="008C4697">
      <w:pPr>
        <w:spacing w:line="240" w:lineRule="auto"/>
        <w:rPr>
          <w:rFonts w:asciiTheme="majorHAnsi" w:hAnsiTheme="majorHAnsi"/>
          <w:sz w:val="24"/>
          <w:szCs w:val="24"/>
        </w:rPr>
      </w:pPr>
      <w:r w:rsidRPr="008C4697">
        <w:rPr>
          <w:rFonts w:asciiTheme="majorHAnsi" w:hAnsiTheme="majorHAnsi"/>
          <w:b/>
          <w:sz w:val="24"/>
          <w:szCs w:val="24"/>
        </w:rPr>
        <w:t>The i</w:t>
      </w:r>
      <w:r w:rsidRPr="008C4697">
        <w:rPr>
          <w:rFonts w:asciiTheme="majorHAnsi" w:eastAsia="Calibri" w:hAnsiTheme="majorHAnsi"/>
          <w:b/>
          <w:sz w:val="24"/>
          <w:szCs w:val="24"/>
        </w:rPr>
        <w:t>nauguration of the</w:t>
      </w:r>
      <w:r w:rsidRPr="008C4697">
        <w:rPr>
          <w:rFonts w:asciiTheme="majorHAnsi" w:eastAsia="Calibri" w:hAnsiTheme="majorHAnsi"/>
          <w:sz w:val="24"/>
          <w:szCs w:val="24"/>
        </w:rPr>
        <w:t xml:space="preserve"> </w:t>
      </w:r>
      <w:r w:rsidRPr="008C4697">
        <w:rPr>
          <w:rFonts w:asciiTheme="majorHAnsi" w:eastAsia="Calibri" w:hAnsiTheme="majorHAnsi"/>
          <w:b/>
          <w:sz w:val="24"/>
          <w:szCs w:val="24"/>
        </w:rPr>
        <w:t>Biotechnology Association</w:t>
      </w:r>
      <w:r w:rsidRPr="008C4697">
        <w:rPr>
          <w:rFonts w:asciiTheme="majorHAnsi" w:eastAsia="Calibri" w:hAnsiTheme="majorHAnsi"/>
          <w:sz w:val="24"/>
          <w:szCs w:val="24"/>
        </w:rPr>
        <w:t xml:space="preserve"> KEIZRA -2017 by </w:t>
      </w:r>
      <w:r w:rsidRPr="008C4697">
        <w:rPr>
          <w:rFonts w:asciiTheme="majorHAnsi" w:eastAsia="Calibri" w:hAnsiTheme="majorHAnsi"/>
          <w:b/>
          <w:sz w:val="24"/>
          <w:szCs w:val="24"/>
        </w:rPr>
        <w:t>Dr.Resmy M.S</w:t>
      </w:r>
      <w:r w:rsidRPr="008C4697">
        <w:rPr>
          <w:rFonts w:asciiTheme="majorHAnsi" w:eastAsia="Calibri" w:hAnsiTheme="majorHAnsi"/>
          <w:sz w:val="24"/>
          <w:szCs w:val="24"/>
        </w:rPr>
        <w:t xml:space="preserve">, Assistant professor Sree Neelakanda Govt Sanskrit College Pattambi with a talk on “Green Biotechnology and corrent trends and perspectives” was on 9 August 2017. </w:t>
      </w:r>
    </w:p>
    <w:p w:rsidR="008C4697" w:rsidRPr="008C4697" w:rsidRDefault="008C4697" w:rsidP="008C4697">
      <w:pPr>
        <w:spacing w:line="240" w:lineRule="auto"/>
        <w:rPr>
          <w:rFonts w:asciiTheme="majorHAnsi" w:hAnsiTheme="majorHAnsi"/>
          <w:sz w:val="24"/>
          <w:szCs w:val="24"/>
        </w:rPr>
      </w:pPr>
      <w:r w:rsidRPr="008C4697">
        <w:rPr>
          <w:rFonts w:asciiTheme="majorHAnsi" w:hAnsiTheme="majorHAnsi"/>
          <w:b/>
          <w:sz w:val="24"/>
          <w:szCs w:val="24"/>
        </w:rPr>
        <w:t>Consultancy service</w:t>
      </w:r>
      <w:r w:rsidRPr="008C4697">
        <w:rPr>
          <w:rFonts w:asciiTheme="majorHAnsi" w:hAnsiTheme="majorHAnsi"/>
          <w:sz w:val="24"/>
          <w:szCs w:val="24"/>
        </w:rPr>
        <w:t xml:space="preserve"> </w:t>
      </w:r>
      <w:r w:rsidRPr="008C4697">
        <w:rPr>
          <w:rFonts w:asciiTheme="majorHAnsi" w:hAnsiTheme="majorHAnsi"/>
          <w:b/>
          <w:sz w:val="24"/>
          <w:szCs w:val="24"/>
        </w:rPr>
        <w:t>for research projects</w:t>
      </w:r>
      <w:r w:rsidRPr="008C4697">
        <w:rPr>
          <w:rFonts w:asciiTheme="majorHAnsi" w:hAnsiTheme="majorHAnsi"/>
          <w:sz w:val="24"/>
          <w:szCs w:val="24"/>
        </w:rPr>
        <w:t xml:space="preserve"> for students from other departments and schools is provided.</w:t>
      </w:r>
    </w:p>
    <w:p w:rsidR="008C4697" w:rsidRPr="008C4697" w:rsidRDefault="008C4697" w:rsidP="008C4697">
      <w:pPr>
        <w:spacing w:line="240" w:lineRule="auto"/>
        <w:jc w:val="both"/>
        <w:rPr>
          <w:rFonts w:asciiTheme="majorHAnsi" w:hAnsiTheme="majorHAnsi"/>
          <w:sz w:val="24"/>
          <w:szCs w:val="24"/>
        </w:rPr>
      </w:pPr>
      <w:r w:rsidRPr="008C4697">
        <w:rPr>
          <w:rFonts w:asciiTheme="majorHAnsi" w:hAnsiTheme="majorHAnsi"/>
          <w:b/>
          <w:bCs/>
          <w:sz w:val="24"/>
          <w:szCs w:val="24"/>
        </w:rPr>
        <w:t>An outreach programme</w:t>
      </w:r>
      <w:r w:rsidRPr="008C4697">
        <w:rPr>
          <w:rFonts w:asciiTheme="majorHAnsi" w:hAnsiTheme="majorHAnsi"/>
          <w:sz w:val="24"/>
          <w:szCs w:val="24"/>
        </w:rPr>
        <w:t xml:space="preserve"> was given to plus two students of Pulianparam HSS Palakkad and an extension cum demonstration class was conducted on PCR.</w:t>
      </w:r>
    </w:p>
    <w:p w:rsidR="008C4697" w:rsidRPr="008C4697" w:rsidRDefault="008C4697" w:rsidP="008C4697">
      <w:pPr>
        <w:spacing w:line="240" w:lineRule="auto"/>
        <w:jc w:val="both"/>
        <w:rPr>
          <w:rFonts w:asciiTheme="majorHAnsi" w:hAnsiTheme="majorHAnsi"/>
          <w:sz w:val="24"/>
          <w:szCs w:val="24"/>
        </w:rPr>
      </w:pPr>
      <w:r w:rsidRPr="008C4697">
        <w:rPr>
          <w:rFonts w:asciiTheme="majorHAnsi" w:hAnsiTheme="majorHAnsi"/>
          <w:b/>
          <w:sz w:val="24"/>
          <w:szCs w:val="24"/>
        </w:rPr>
        <w:t>The department conducted a title selection competition</w:t>
      </w:r>
      <w:r w:rsidRPr="008C4697">
        <w:rPr>
          <w:rFonts w:asciiTheme="majorHAnsi" w:hAnsiTheme="majorHAnsi"/>
          <w:sz w:val="24"/>
          <w:szCs w:val="24"/>
        </w:rPr>
        <w:t xml:space="preserve"> for candidates in Biotechnology Association.</w:t>
      </w:r>
    </w:p>
    <w:p w:rsidR="008C4697" w:rsidRPr="008C4697" w:rsidRDefault="008C4697" w:rsidP="008C4697">
      <w:pPr>
        <w:spacing w:line="240" w:lineRule="auto"/>
        <w:jc w:val="both"/>
        <w:rPr>
          <w:rFonts w:asciiTheme="majorHAnsi" w:hAnsiTheme="majorHAnsi"/>
          <w:sz w:val="24"/>
          <w:szCs w:val="24"/>
        </w:rPr>
      </w:pPr>
      <w:r w:rsidRPr="008C4697">
        <w:rPr>
          <w:rFonts w:asciiTheme="majorHAnsi" w:hAnsiTheme="majorHAnsi"/>
          <w:b/>
          <w:sz w:val="24"/>
          <w:szCs w:val="24"/>
        </w:rPr>
        <w:t>The department organized a “blood profile diagnosis programme”</w:t>
      </w:r>
      <w:r w:rsidRPr="008C4697">
        <w:rPr>
          <w:rFonts w:asciiTheme="majorHAnsi" w:hAnsiTheme="majorHAnsi"/>
          <w:sz w:val="24"/>
          <w:szCs w:val="24"/>
        </w:rPr>
        <w:t xml:space="preserve"> for students on-------------.</w:t>
      </w:r>
    </w:p>
    <w:p w:rsidR="008C4697" w:rsidRPr="008C4697" w:rsidRDefault="008C4697" w:rsidP="008C4697">
      <w:pPr>
        <w:spacing w:line="240" w:lineRule="auto"/>
        <w:jc w:val="both"/>
        <w:rPr>
          <w:rFonts w:asciiTheme="majorHAnsi" w:hAnsiTheme="majorHAnsi"/>
          <w:sz w:val="24"/>
          <w:szCs w:val="24"/>
        </w:rPr>
      </w:pPr>
      <w:r w:rsidRPr="008C4697">
        <w:rPr>
          <w:rFonts w:asciiTheme="majorHAnsi" w:hAnsiTheme="majorHAnsi"/>
          <w:b/>
          <w:sz w:val="24"/>
          <w:szCs w:val="24"/>
        </w:rPr>
        <w:lastRenderedPageBreak/>
        <w:t>A collage competition on the topic “ Nature and pollution ’’ was conducted</w:t>
      </w:r>
      <w:r w:rsidRPr="008C4697">
        <w:rPr>
          <w:rFonts w:asciiTheme="majorHAnsi" w:hAnsiTheme="majorHAnsi"/>
          <w:sz w:val="24"/>
          <w:szCs w:val="24"/>
        </w:rPr>
        <w:t xml:space="preserve"> in connection with World Environment Day on -------------------------.</w:t>
      </w:r>
    </w:p>
    <w:p w:rsidR="008C4697" w:rsidRPr="008C4697" w:rsidRDefault="008C4697" w:rsidP="008C4697">
      <w:pPr>
        <w:spacing w:before="240" w:after="720" w:line="240" w:lineRule="auto"/>
        <w:rPr>
          <w:rFonts w:asciiTheme="majorHAnsi" w:hAnsiTheme="majorHAnsi"/>
          <w:sz w:val="24"/>
          <w:szCs w:val="24"/>
        </w:rPr>
      </w:pPr>
      <w:r w:rsidRPr="008C4697">
        <w:rPr>
          <w:rFonts w:asciiTheme="majorHAnsi" w:hAnsiTheme="majorHAnsi"/>
          <w:b/>
          <w:sz w:val="24"/>
          <w:szCs w:val="24"/>
        </w:rPr>
        <w:t>A certificate course on “</w:t>
      </w:r>
      <w:r w:rsidRPr="008C4697">
        <w:rPr>
          <w:rFonts w:asciiTheme="majorHAnsi" w:hAnsiTheme="majorHAnsi"/>
          <w:b/>
          <w:bCs/>
          <w:sz w:val="24"/>
          <w:szCs w:val="24"/>
        </w:rPr>
        <w:t>Clinical Biochemistry”</w:t>
      </w:r>
      <w:r w:rsidRPr="008C4697">
        <w:rPr>
          <w:rFonts w:asciiTheme="majorHAnsi" w:hAnsiTheme="majorHAnsi"/>
          <w:b/>
          <w:sz w:val="24"/>
          <w:szCs w:val="24"/>
        </w:rPr>
        <w:t xml:space="preserve"> was conducted</w:t>
      </w:r>
      <w:r w:rsidRPr="008C4697">
        <w:rPr>
          <w:rFonts w:asciiTheme="majorHAnsi" w:hAnsiTheme="majorHAnsi"/>
          <w:sz w:val="24"/>
          <w:szCs w:val="24"/>
        </w:rPr>
        <w:t xml:space="preserve"> by Sr. Sayujya, Vimal Jyothi Hospital,  Coimbatore for D2 students on ----------------. </w:t>
      </w:r>
    </w:p>
    <w:p w:rsidR="008C4697" w:rsidRPr="008C4697" w:rsidRDefault="008C4697" w:rsidP="008C4697">
      <w:pPr>
        <w:spacing w:before="240" w:after="720" w:line="240" w:lineRule="auto"/>
        <w:jc w:val="both"/>
        <w:rPr>
          <w:rFonts w:asciiTheme="majorHAnsi" w:hAnsiTheme="majorHAnsi"/>
          <w:sz w:val="24"/>
          <w:szCs w:val="24"/>
        </w:rPr>
      </w:pPr>
      <w:r w:rsidRPr="008C4697">
        <w:rPr>
          <w:rFonts w:asciiTheme="majorHAnsi" w:hAnsiTheme="majorHAnsi"/>
          <w:b/>
          <w:bCs/>
          <w:sz w:val="24"/>
          <w:szCs w:val="24"/>
        </w:rPr>
        <w:t>Sr Shaini.V.</w:t>
      </w:r>
      <w:r w:rsidRPr="008C4697">
        <w:rPr>
          <w:rFonts w:asciiTheme="majorHAnsi" w:hAnsiTheme="majorHAnsi"/>
          <w:sz w:val="24"/>
          <w:szCs w:val="24"/>
        </w:rPr>
        <w:t xml:space="preserve">P </w:t>
      </w:r>
      <w:r w:rsidRPr="008C4697">
        <w:rPr>
          <w:rFonts w:asciiTheme="majorHAnsi" w:hAnsiTheme="majorHAnsi"/>
          <w:b/>
          <w:bCs/>
          <w:sz w:val="24"/>
          <w:szCs w:val="24"/>
        </w:rPr>
        <w:t xml:space="preserve"> presented</w:t>
      </w:r>
      <w:r w:rsidRPr="008C4697">
        <w:rPr>
          <w:rFonts w:asciiTheme="majorHAnsi" w:hAnsiTheme="majorHAnsi"/>
          <w:sz w:val="24"/>
          <w:szCs w:val="24"/>
        </w:rPr>
        <w:t xml:space="preserve"> a paper on </w:t>
      </w:r>
      <w:r w:rsidRPr="008C4697">
        <w:rPr>
          <w:rFonts w:asciiTheme="majorHAnsi" w:hAnsiTheme="majorHAnsi"/>
          <w:b/>
          <w:sz w:val="24"/>
          <w:szCs w:val="24"/>
        </w:rPr>
        <w:t>“</w:t>
      </w:r>
      <w:r w:rsidRPr="008C4697">
        <w:rPr>
          <w:rFonts w:asciiTheme="majorHAnsi" w:hAnsiTheme="majorHAnsi"/>
          <w:sz w:val="24"/>
          <w:szCs w:val="24"/>
        </w:rPr>
        <w:t>Identification and Screening of the Best Lipase Producing Bacteria From Windrow Compost</w:t>
      </w:r>
      <w:r w:rsidRPr="008C4697">
        <w:rPr>
          <w:rFonts w:asciiTheme="majorHAnsi" w:hAnsiTheme="majorHAnsi"/>
          <w:b/>
          <w:sz w:val="24"/>
          <w:szCs w:val="24"/>
        </w:rPr>
        <w:t>”</w:t>
      </w:r>
      <w:r w:rsidRPr="008C4697">
        <w:rPr>
          <w:rFonts w:asciiTheme="majorHAnsi" w:hAnsiTheme="majorHAnsi"/>
          <w:sz w:val="24"/>
          <w:szCs w:val="24"/>
        </w:rPr>
        <w:t xml:space="preserve"> in the One Day National Seminar on Genome Informatics in Cancer and Agri Bioinformatics, sponsored by Kerala state council for science, technology and environment (KSCSTE) on 5</w:t>
      </w:r>
      <w:r w:rsidRPr="008C4697">
        <w:rPr>
          <w:rFonts w:asciiTheme="majorHAnsi" w:hAnsiTheme="majorHAnsi"/>
          <w:sz w:val="24"/>
          <w:szCs w:val="24"/>
          <w:vertAlign w:val="superscript"/>
        </w:rPr>
        <w:t xml:space="preserve"> </w:t>
      </w:r>
      <w:r w:rsidRPr="008C4697">
        <w:rPr>
          <w:rFonts w:asciiTheme="majorHAnsi" w:hAnsiTheme="majorHAnsi"/>
          <w:sz w:val="24"/>
          <w:szCs w:val="24"/>
        </w:rPr>
        <w:t xml:space="preserve">January 2017 and </w:t>
      </w:r>
      <w:r w:rsidRPr="008C4697">
        <w:rPr>
          <w:rFonts w:asciiTheme="majorHAnsi" w:hAnsiTheme="majorHAnsi"/>
          <w:bCs/>
          <w:sz w:val="24"/>
          <w:szCs w:val="24"/>
        </w:rPr>
        <w:t>won the third prize</w:t>
      </w:r>
      <w:r w:rsidRPr="008C4697">
        <w:rPr>
          <w:rFonts w:asciiTheme="majorHAnsi" w:hAnsiTheme="majorHAnsi"/>
          <w:sz w:val="24"/>
          <w:szCs w:val="24"/>
        </w:rPr>
        <w:t xml:space="preserve"> for the same.</w:t>
      </w:r>
    </w:p>
    <w:p w:rsidR="008C4697" w:rsidRPr="008C4697" w:rsidRDefault="008C4697" w:rsidP="008C4697">
      <w:pPr>
        <w:pStyle w:val="ListParagraph"/>
        <w:spacing w:line="240" w:lineRule="auto"/>
        <w:ind w:left="90"/>
        <w:rPr>
          <w:rFonts w:asciiTheme="majorHAnsi" w:hAnsiTheme="majorHAnsi" w:cs="Times New Roman"/>
          <w:sz w:val="24"/>
          <w:szCs w:val="24"/>
        </w:rPr>
      </w:pPr>
      <w:r w:rsidRPr="008C4697">
        <w:rPr>
          <w:rFonts w:asciiTheme="majorHAnsi" w:hAnsiTheme="majorHAnsi" w:cs="Times New Roman"/>
          <w:b/>
          <w:bCs/>
          <w:sz w:val="24"/>
          <w:szCs w:val="24"/>
        </w:rPr>
        <w:t>Sr. Shaini.V.P</w:t>
      </w:r>
      <w:r w:rsidRPr="008C4697">
        <w:rPr>
          <w:rFonts w:asciiTheme="majorHAnsi" w:hAnsiTheme="majorHAnsi" w:cs="Times New Roman"/>
          <w:sz w:val="24"/>
          <w:szCs w:val="24"/>
        </w:rPr>
        <w:t xml:space="preserve"> </w:t>
      </w:r>
      <w:r w:rsidRPr="008C4697">
        <w:rPr>
          <w:rFonts w:asciiTheme="majorHAnsi" w:hAnsiTheme="majorHAnsi" w:cs="Times New Roman"/>
          <w:b/>
          <w:bCs/>
          <w:sz w:val="24"/>
          <w:szCs w:val="24"/>
        </w:rPr>
        <w:t>presented</w:t>
      </w:r>
      <w:r w:rsidRPr="008C4697">
        <w:rPr>
          <w:rFonts w:asciiTheme="majorHAnsi" w:hAnsiTheme="majorHAnsi" w:cs="Times New Roman"/>
          <w:sz w:val="24"/>
          <w:szCs w:val="24"/>
        </w:rPr>
        <w:t xml:space="preserve"> a poster on “Purification and Characterization of Lipase Enzyme from Windrow Compost Bacterium S</w:t>
      </w:r>
      <w:r w:rsidRPr="008C4697">
        <w:rPr>
          <w:rFonts w:asciiTheme="majorHAnsi" w:hAnsiTheme="majorHAnsi" w:cs="Times New Roman"/>
          <w:i/>
          <w:iCs/>
          <w:sz w:val="24"/>
          <w:szCs w:val="24"/>
        </w:rPr>
        <w:t xml:space="preserve">taphylococcus Saprohyticus.” </w:t>
      </w:r>
      <w:r w:rsidRPr="008C4697">
        <w:rPr>
          <w:rFonts w:asciiTheme="majorHAnsi" w:hAnsiTheme="majorHAnsi" w:cs="Times New Roman"/>
          <w:sz w:val="24"/>
          <w:szCs w:val="24"/>
        </w:rPr>
        <w:t>in</w:t>
      </w:r>
      <w:r w:rsidRPr="008C4697">
        <w:rPr>
          <w:rFonts w:asciiTheme="majorHAnsi" w:hAnsiTheme="majorHAnsi" w:cs="Times New Roman"/>
          <w:i/>
          <w:iCs/>
          <w:sz w:val="24"/>
          <w:szCs w:val="24"/>
        </w:rPr>
        <w:t xml:space="preserve"> </w:t>
      </w:r>
      <w:r w:rsidRPr="008C4697">
        <w:rPr>
          <w:rFonts w:asciiTheme="majorHAnsi" w:hAnsiTheme="majorHAnsi" w:cs="Times New Roman"/>
          <w:sz w:val="24"/>
          <w:szCs w:val="24"/>
        </w:rPr>
        <w:t xml:space="preserve">an international conference on Environment, Genes, Health and Diseases 2017 (EGHD 2017) organized by the department of human genetics and molecular biology, Bharathiar university Tamil Nadu from August 22 to 24 2017. </w:t>
      </w:r>
    </w:p>
    <w:p w:rsidR="008C4697" w:rsidRPr="008C4697" w:rsidRDefault="008C4697" w:rsidP="008C4697">
      <w:pPr>
        <w:spacing w:line="240" w:lineRule="auto"/>
        <w:jc w:val="both"/>
        <w:rPr>
          <w:rFonts w:asciiTheme="majorHAnsi" w:hAnsiTheme="majorHAnsi"/>
          <w:sz w:val="24"/>
          <w:szCs w:val="24"/>
        </w:rPr>
      </w:pPr>
      <w:r w:rsidRPr="008C4697">
        <w:rPr>
          <w:rFonts w:asciiTheme="majorHAnsi" w:hAnsiTheme="majorHAnsi"/>
          <w:b/>
          <w:bCs/>
          <w:sz w:val="24"/>
          <w:szCs w:val="24"/>
        </w:rPr>
        <w:t>Sr.Shaini.V.P.and S.Jayasree</w:t>
      </w:r>
      <w:r w:rsidRPr="008C4697">
        <w:rPr>
          <w:rFonts w:asciiTheme="majorHAnsi" w:hAnsiTheme="majorHAnsi"/>
          <w:sz w:val="24"/>
          <w:szCs w:val="24"/>
        </w:rPr>
        <w:t xml:space="preserve"> published a paper titled </w:t>
      </w:r>
      <w:r w:rsidRPr="008C4697">
        <w:rPr>
          <w:rFonts w:asciiTheme="majorHAnsi" w:hAnsiTheme="majorHAnsi"/>
          <w:b/>
          <w:sz w:val="24"/>
          <w:szCs w:val="24"/>
        </w:rPr>
        <w:t>“</w:t>
      </w:r>
      <w:r w:rsidRPr="008C4697">
        <w:rPr>
          <w:rFonts w:asciiTheme="majorHAnsi" w:eastAsia="Calibri" w:hAnsiTheme="majorHAnsi"/>
          <w:sz w:val="24"/>
          <w:szCs w:val="24"/>
        </w:rPr>
        <w:t>Identification and Screening of the Best Lipase Producing Microorganism from Windrow Compost</w:t>
      </w:r>
      <w:r w:rsidRPr="008C4697">
        <w:rPr>
          <w:rFonts w:asciiTheme="majorHAnsi" w:hAnsiTheme="majorHAnsi"/>
          <w:b/>
          <w:sz w:val="24"/>
          <w:szCs w:val="24"/>
        </w:rPr>
        <w:t>”</w:t>
      </w:r>
      <w:r w:rsidRPr="008C4697">
        <w:rPr>
          <w:rFonts w:asciiTheme="majorHAnsi" w:hAnsiTheme="majorHAnsi"/>
          <w:sz w:val="24"/>
          <w:szCs w:val="24"/>
        </w:rPr>
        <w:t xml:space="preserve"> (2017) in the proceedings of the National Seminar on “Genome Informatics in Cancer and Agriinformatics”, Sponsored by KSCSTE on 5 January 2017 organized by Department of Zoology Mercy college Palakkad. Pp57-59.</w:t>
      </w:r>
    </w:p>
    <w:p w:rsidR="008C4697" w:rsidRPr="008C4697" w:rsidRDefault="008C4697" w:rsidP="008C4697">
      <w:pPr>
        <w:autoSpaceDE w:val="0"/>
        <w:autoSpaceDN w:val="0"/>
        <w:adjustRightInd w:val="0"/>
        <w:spacing w:line="240" w:lineRule="auto"/>
        <w:jc w:val="both"/>
        <w:rPr>
          <w:rFonts w:asciiTheme="majorHAnsi" w:hAnsiTheme="majorHAnsi"/>
          <w:sz w:val="24"/>
          <w:szCs w:val="24"/>
        </w:rPr>
      </w:pPr>
      <w:r w:rsidRPr="008C4697">
        <w:rPr>
          <w:rFonts w:asciiTheme="majorHAnsi" w:hAnsiTheme="majorHAnsi"/>
          <w:b/>
          <w:bCs/>
          <w:sz w:val="24"/>
          <w:szCs w:val="24"/>
        </w:rPr>
        <w:t>Sr.Shaini.V.P.and S.Jayasree</w:t>
      </w:r>
      <w:r w:rsidRPr="008C4697">
        <w:rPr>
          <w:rFonts w:asciiTheme="majorHAnsi" w:hAnsiTheme="majorHAnsi"/>
          <w:sz w:val="24"/>
          <w:szCs w:val="24"/>
        </w:rPr>
        <w:t xml:space="preserve"> published a paper titled </w:t>
      </w:r>
      <w:r w:rsidRPr="008C4697">
        <w:rPr>
          <w:rFonts w:asciiTheme="majorHAnsi" w:hAnsiTheme="majorHAnsi"/>
          <w:b/>
          <w:sz w:val="24"/>
          <w:szCs w:val="24"/>
        </w:rPr>
        <w:t>“</w:t>
      </w:r>
      <w:r w:rsidRPr="008C4697">
        <w:rPr>
          <w:rFonts w:asciiTheme="majorHAnsi" w:hAnsiTheme="majorHAnsi"/>
          <w:sz w:val="24"/>
          <w:szCs w:val="24"/>
          <w:lang w:bidi="ml-IN"/>
        </w:rPr>
        <w:t>Optimization of Staphylococcus Saprophyticus Lipase Isolated from Windrow Compost</w:t>
      </w:r>
      <w:r w:rsidRPr="008C4697">
        <w:rPr>
          <w:rFonts w:asciiTheme="majorHAnsi" w:hAnsiTheme="majorHAnsi"/>
          <w:sz w:val="24"/>
          <w:szCs w:val="24"/>
        </w:rPr>
        <w:t>”</w:t>
      </w:r>
      <w:r w:rsidRPr="008C4697">
        <w:rPr>
          <w:rFonts w:asciiTheme="majorHAnsi" w:hAnsiTheme="majorHAnsi" w:cs="Tahoma,Bold"/>
          <w:bCs/>
          <w:sz w:val="24"/>
          <w:szCs w:val="24"/>
          <w:lang w:bidi="ml-IN"/>
        </w:rPr>
        <w:t xml:space="preserve"> </w:t>
      </w:r>
      <w:r w:rsidRPr="008C4697">
        <w:rPr>
          <w:rFonts w:asciiTheme="majorHAnsi" w:hAnsiTheme="majorHAnsi"/>
          <w:bCs/>
          <w:sz w:val="24"/>
          <w:szCs w:val="24"/>
          <w:lang w:bidi="ml-IN"/>
        </w:rPr>
        <w:t>in the</w:t>
      </w:r>
      <w:r w:rsidRPr="008C4697">
        <w:rPr>
          <w:rFonts w:asciiTheme="majorHAnsi" w:hAnsiTheme="majorHAnsi" w:cs="Tahoma,Bold"/>
          <w:b/>
          <w:bCs/>
          <w:sz w:val="24"/>
          <w:szCs w:val="24"/>
          <w:lang w:bidi="ml-IN"/>
        </w:rPr>
        <w:t xml:space="preserve"> </w:t>
      </w:r>
      <w:r w:rsidRPr="008C4697">
        <w:rPr>
          <w:rFonts w:asciiTheme="majorHAnsi" w:hAnsiTheme="majorHAnsi"/>
          <w:sz w:val="24"/>
          <w:szCs w:val="24"/>
          <w:lang w:bidi="ml-IN"/>
        </w:rPr>
        <w:t xml:space="preserve">International </w:t>
      </w:r>
      <w:r w:rsidRPr="008C4697">
        <w:rPr>
          <w:rFonts w:asciiTheme="majorHAnsi" w:hAnsiTheme="majorHAnsi"/>
          <w:bCs/>
          <w:sz w:val="24"/>
          <w:szCs w:val="24"/>
          <w:lang w:bidi="ml-IN"/>
        </w:rPr>
        <w:t xml:space="preserve">Journal of ChemTech Research </w:t>
      </w:r>
      <w:r w:rsidRPr="008C4697">
        <w:rPr>
          <w:rFonts w:asciiTheme="majorHAnsi" w:hAnsiTheme="majorHAnsi"/>
          <w:sz w:val="24"/>
          <w:szCs w:val="24"/>
          <w:lang w:bidi="ml-IN"/>
        </w:rPr>
        <w:t>ISSN: 0974-4290, ISSN(Online):2455-9555 Vol.10 No.6, pp 393-399.</w:t>
      </w:r>
    </w:p>
    <w:p w:rsidR="008C4697" w:rsidRPr="008C4697" w:rsidRDefault="008C4697" w:rsidP="008C4697">
      <w:pPr>
        <w:spacing w:line="240" w:lineRule="auto"/>
        <w:rPr>
          <w:rFonts w:asciiTheme="majorHAnsi" w:hAnsiTheme="majorHAnsi"/>
          <w:b/>
          <w:sz w:val="24"/>
          <w:szCs w:val="24"/>
          <w:u w:val="single"/>
        </w:rPr>
      </w:pPr>
      <w:r w:rsidRPr="008C4697">
        <w:rPr>
          <w:rFonts w:asciiTheme="majorHAnsi" w:hAnsiTheme="majorHAnsi"/>
          <w:b/>
          <w:sz w:val="24"/>
          <w:szCs w:val="24"/>
          <w:u w:val="single"/>
        </w:rPr>
        <w:t>Activities of the Students</w:t>
      </w:r>
    </w:p>
    <w:p w:rsidR="008C4697" w:rsidRPr="008C4697" w:rsidRDefault="008C4697" w:rsidP="008C4697">
      <w:pPr>
        <w:spacing w:after="0" w:line="240" w:lineRule="auto"/>
        <w:jc w:val="both"/>
        <w:rPr>
          <w:rFonts w:asciiTheme="majorHAnsi" w:hAnsiTheme="majorHAnsi"/>
          <w:b/>
          <w:sz w:val="24"/>
          <w:szCs w:val="24"/>
        </w:rPr>
      </w:pPr>
      <w:r w:rsidRPr="008C4697">
        <w:rPr>
          <w:rFonts w:asciiTheme="majorHAnsi" w:hAnsiTheme="majorHAnsi"/>
          <w:b/>
          <w:bCs/>
          <w:sz w:val="24"/>
          <w:szCs w:val="24"/>
        </w:rPr>
        <w:t>Archana R. Nair</w:t>
      </w:r>
      <w:r w:rsidRPr="008C4697">
        <w:rPr>
          <w:rFonts w:asciiTheme="majorHAnsi" w:hAnsiTheme="majorHAnsi"/>
          <w:sz w:val="24"/>
          <w:szCs w:val="24"/>
        </w:rPr>
        <w:t xml:space="preserve"> has bagged the </w:t>
      </w:r>
      <w:r w:rsidRPr="008C4697">
        <w:rPr>
          <w:rFonts w:asciiTheme="majorHAnsi" w:hAnsiTheme="majorHAnsi"/>
          <w:b/>
          <w:sz w:val="24"/>
          <w:szCs w:val="24"/>
        </w:rPr>
        <w:t>second rank</w:t>
      </w:r>
      <w:r w:rsidRPr="008C4697">
        <w:rPr>
          <w:rFonts w:asciiTheme="majorHAnsi" w:hAnsiTheme="majorHAnsi"/>
          <w:sz w:val="24"/>
          <w:szCs w:val="24"/>
        </w:rPr>
        <w:t xml:space="preserve"> in the Final year B.Sc Biotechnology examinations conducted by Calicut University, 2017.</w:t>
      </w:r>
      <w:r w:rsidRPr="008C4697">
        <w:rPr>
          <w:rFonts w:asciiTheme="majorHAnsi" w:hAnsiTheme="majorHAnsi"/>
          <w:b/>
          <w:sz w:val="24"/>
          <w:szCs w:val="24"/>
        </w:rPr>
        <w:t xml:space="preserve">  </w:t>
      </w:r>
    </w:p>
    <w:p w:rsidR="008C4697" w:rsidRPr="008C4697" w:rsidRDefault="008C4697" w:rsidP="008C4697">
      <w:pPr>
        <w:spacing w:before="240" w:after="600" w:line="240" w:lineRule="auto"/>
        <w:jc w:val="both"/>
        <w:rPr>
          <w:rFonts w:asciiTheme="majorHAnsi" w:hAnsiTheme="majorHAnsi"/>
          <w:b/>
          <w:bCs/>
          <w:sz w:val="24"/>
          <w:szCs w:val="24"/>
        </w:rPr>
      </w:pPr>
      <w:r w:rsidRPr="008C4697">
        <w:rPr>
          <w:rFonts w:asciiTheme="majorHAnsi" w:hAnsiTheme="majorHAnsi"/>
          <w:sz w:val="24"/>
          <w:szCs w:val="24"/>
        </w:rPr>
        <w:t xml:space="preserve">Nahala and Jaseela Kalim of D3 Biotechnology were selected in the campus recruitment by </w:t>
      </w:r>
      <w:r w:rsidRPr="008C4697">
        <w:rPr>
          <w:rFonts w:asciiTheme="majorHAnsi" w:hAnsiTheme="majorHAnsi"/>
          <w:b/>
          <w:bCs/>
          <w:sz w:val="24"/>
          <w:szCs w:val="24"/>
        </w:rPr>
        <w:t>TCS.</w:t>
      </w:r>
    </w:p>
    <w:p w:rsidR="008C4697" w:rsidRPr="008C4697" w:rsidRDefault="008C4697" w:rsidP="008C4697">
      <w:pPr>
        <w:spacing w:before="240" w:after="600" w:line="240" w:lineRule="auto"/>
        <w:jc w:val="both"/>
        <w:rPr>
          <w:rFonts w:asciiTheme="majorHAnsi" w:hAnsiTheme="majorHAnsi"/>
          <w:sz w:val="24"/>
          <w:szCs w:val="24"/>
        </w:rPr>
      </w:pPr>
      <w:r w:rsidRPr="008C4697">
        <w:rPr>
          <w:rFonts w:asciiTheme="majorHAnsi" w:hAnsiTheme="majorHAnsi"/>
          <w:b/>
          <w:bCs/>
          <w:sz w:val="24"/>
          <w:szCs w:val="24"/>
        </w:rPr>
        <w:lastRenderedPageBreak/>
        <w:t>Reiya D Bosco</w:t>
      </w:r>
      <w:r w:rsidRPr="008C4697">
        <w:rPr>
          <w:rFonts w:asciiTheme="majorHAnsi" w:hAnsiTheme="majorHAnsi"/>
          <w:sz w:val="24"/>
          <w:szCs w:val="24"/>
        </w:rPr>
        <w:t xml:space="preserve"> of D1 Biotechnology secured the </w:t>
      </w:r>
      <w:r w:rsidRPr="008C4697">
        <w:rPr>
          <w:rFonts w:asciiTheme="majorHAnsi" w:hAnsiTheme="majorHAnsi"/>
          <w:b/>
          <w:sz w:val="24"/>
          <w:szCs w:val="24"/>
        </w:rPr>
        <w:t>first prize</w:t>
      </w:r>
      <w:r w:rsidRPr="008C4697">
        <w:rPr>
          <w:rFonts w:asciiTheme="majorHAnsi" w:hAnsiTheme="majorHAnsi"/>
          <w:sz w:val="24"/>
          <w:szCs w:val="24"/>
        </w:rPr>
        <w:t xml:space="preserve"> in the </w:t>
      </w:r>
      <w:r w:rsidRPr="008C4697">
        <w:rPr>
          <w:rFonts w:asciiTheme="majorHAnsi" w:hAnsiTheme="majorHAnsi"/>
          <w:b/>
          <w:sz w:val="24"/>
          <w:szCs w:val="24"/>
        </w:rPr>
        <w:t>Essay writing competition</w:t>
      </w:r>
      <w:r w:rsidRPr="008C4697">
        <w:rPr>
          <w:rFonts w:asciiTheme="majorHAnsi" w:hAnsiTheme="majorHAnsi"/>
          <w:sz w:val="24"/>
          <w:szCs w:val="24"/>
        </w:rPr>
        <w:t xml:space="preserve"> conducted in connection with vigilance awareness week -2017.</w:t>
      </w:r>
    </w:p>
    <w:p w:rsidR="008C4697" w:rsidRPr="008C4697" w:rsidRDefault="008C4697" w:rsidP="008C4697">
      <w:pPr>
        <w:spacing w:before="240" w:after="600" w:line="240" w:lineRule="auto"/>
        <w:jc w:val="both"/>
        <w:rPr>
          <w:rFonts w:asciiTheme="majorHAnsi" w:hAnsiTheme="majorHAnsi"/>
          <w:sz w:val="24"/>
          <w:szCs w:val="24"/>
        </w:rPr>
      </w:pPr>
      <w:r w:rsidRPr="008C4697">
        <w:rPr>
          <w:rFonts w:asciiTheme="majorHAnsi" w:hAnsiTheme="majorHAnsi"/>
          <w:b/>
          <w:bCs/>
          <w:sz w:val="24"/>
          <w:szCs w:val="24"/>
        </w:rPr>
        <w:t>Reiya.D.Bosco</w:t>
      </w:r>
      <w:r w:rsidRPr="008C4697">
        <w:rPr>
          <w:rFonts w:asciiTheme="majorHAnsi" w:hAnsiTheme="majorHAnsi"/>
          <w:sz w:val="24"/>
          <w:szCs w:val="24"/>
        </w:rPr>
        <w:t xml:space="preserve"> of D1 Biotechnology won the second prize in the power point presentation competition of Chavara in association with Chavara and Euphrasia week celebration by the Catechism department.</w:t>
      </w:r>
    </w:p>
    <w:p w:rsidR="008C4697" w:rsidRPr="008C4697" w:rsidRDefault="008C4697" w:rsidP="008C4697">
      <w:pPr>
        <w:spacing w:line="240" w:lineRule="auto"/>
        <w:jc w:val="both"/>
        <w:rPr>
          <w:rFonts w:asciiTheme="majorHAnsi" w:hAnsiTheme="majorHAnsi"/>
          <w:sz w:val="24"/>
          <w:szCs w:val="24"/>
        </w:rPr>
      </w:pPr>
      <w:r w:rsidRPr="008C4697">
        <w:rPr>
          <w:rFonts w:asciiTheme="majorHAnsi" w:hAnsiTheme="majorHAnsi"/>
          <w:b/>
          <w:bCs/>
          <w:sz w:val="24"/>
          <w:szCs w:val="24"/>
        </w:rPr>
        <w:t>Shalini Muralidharan</w:t>
      </w:r>
      <w:r w:rsidRPr="008C4697">
        <w:rPr>
          <w:rFonts w:asciiTheme="majorHAnsi" w:hAnsiTheme="majorHAnsi"/>
          <w:sz w:val="24"/>
          <w:szCs w:val="24"/>
        </w:rPr>
        <w:t xml:space="preserve"> </w:t>
      </w:r>
      <w:r w:rsidRPr="008C4697">
        <w:rPr>
          <w:rFonts w:asciiTheme="majorHAnsi" w:hAnsiTheme="majorHAnsi"/>
          <w:b/>
          <w:sz w:val="24"/>
          <w:szCs w:val="24"/>
        </w:rPr>
        <w:t>of D3 Biotechnology presented a paper</w:t>
      </w:r>
      <w:r w:rsidRPr="008C4697">
        <w:rPr>
          <w:rFonts w:asciiTheme="majorHAnsi" w:hAnsiTheme="majorHAnsi"/>
          <w:sz w:val="24"/>
          <w:szCs w:val="24"/>
        </w:rPr>
        <w:t xml:space="preserve"> titled “A</w:t>
      </w:r>
      <w:r w:rsidRPr="008C4697">
        <w:rPr>
          <w:rFonts w:asciiTheme="majorHAnsi" w:hAnsiTheme="majorHAnsi"/>
          <w:bCs/>
          <w:sz w:val="24"/>
          <w:szCs w:val="24"/>
        </w:rPr>
        <w:t xml:space="preserve"> Comparative Study on Inhibitory Activity of Different Commercially Available Tea Varieties (camellia sinensis) on Halitosis</w:t>
      </w:r>
      <w:r w:rsidRPr="008C4697">
        <w:rPr>
          <w:rFonts w:asciiTheme="majorHAnsi" w:hAnsiTheme="majorHAnsi"/>
          <w:sz w:val="24"/>
          <w:szCs w:val="24"/>
        </w:rPr>
        <w:t>” and won the second prize in the paper presentation session organized by the Research Forum at Mercy College, Palakkad.</w:t>
      </w:r>
    </w:p>
    <w:p w:rsidR="008C4697" w:rsidRPr="008C4697" w:rsidRDefault="008C4697" w:rsidP="008C4697">
      <w:pPr>
        <w:spacing w:line="240" w:lineRule="auto"/>
        <w:jc w:val="both"/>
        <w:rPr>
          <w:rFonts w:asciiTheme="majorHAnsi" w:hAnsiTheme="majorHAnsi"/>
          <w:sz w:val="24"/>
          <w:szCs w:val="24"/>
        </w:rPr>
      </w:pPr>
      <w:r w:rsidRPr="008C4697">
        <w:rPr>
          <w:rFonts w:asciiTheme="majorHAnsi" w:hAnsiTheme="majorHAnsi"/>
          <w:b/>
          <w:sz w:val="24"/>
          <w:szCs w:val="24"/>
        </w:rPr>
        <w:t xml:space="preserve">Radha.T.S of D3 Biotechnology presented a paper </w:t>
      </w:r>
      <w:r w:rsidRPr="008C4697">
        <w:rPr>
          <w:rFonts w:asciiTheme="majorHAnsi" w:hAnsiTheme="majorHAnsi"/>
          <w:sz w:val="24"/>
          <w:szCs w:val="24"/>
        </w:rPr>
        <w:t>titled “</w:t>
      </w:r>
      <w:r w:rsidRPr="008C4697">
        <w:rPr>
          <w:rFonts w:asciiTheme="majorHAnsi" w:hAnsiTheme="majorHAnsi"/>
          <w:bCs/>
          <w:sz w:val="24"/>
          <w:szCs w:val="24"/>
        </w:rPr>
        <w:t>Production of Lipase Enzyme from Windrow Compost Bacteria</w:t>
      </w:r>
      <w:r w:rsidRPr="008C4697">
        <w:rPr>
          <w:rFonts w:asciiTheme="majorHAnsi" w:hAnsiTheme="majorHAnsi"/>
          <w:sz w:val="24"/>
          <w:szCs w:val="24"/>
        </w:rPr>
        <w:t>” and won the third prize prize in the paper presentation session organized by  the Research Forum at Mercy College, Palakkad.</w:t>
      </w:r>
    </w:p>
    <w:p w:rsidR="008C4697" w:rsidRPr="008C4697" w:rsidRDefault="008C4697" w:rsidP="008C4697">
      <w:pPr>
        <w:spacing w:line="240" w:lineRule="auto"/>
        <w:jc w:val="both"/>
        <w:rPr>
          <w:rFonts w:asciiTheme="majorHAnsi" w:hAnsiTheme="majorHAnsi"/>
          <w:sz w:val="24"/>
          <w:szCs w:val="24"/>
        </w:rPr>
      </w:pPr>
    </w:p>
    <w:p w:rsidR="008C4697" w:rsidRPr="008C4697" w:rsidRDefault="008C4697" w:rsidP="008C4697">
      <w:pPr>
        <w:spacing w:line="240" w:lineRule="auto"/>
        <w:jc w:val="both"/>
        <w:rPr>
          <w:rFonts w:asciiTheme="majorHAnsi" w:hAnsiTheme="majorHAnsi"/>
          <w:sz w:val="24"/>
          <w:szCs w:val="24"/>
        </w:rPr>
      </w:pPr>
      <w:r w:rsidRPr="008C4697">
        <w:rPr>
          <w:rFonts w:asciiTheme="majorHAnsi" w:hAnsiTheme="majorHAnsi"/>
          <w:b/>
          <w:bCs/>
          <w:sz w:val="24"/>
          <w:szCs w:val="24"/>
        </w:rPr>
        <w:t>Swetha Nair</w:t>
      </w:r>
      <w:r w:rsidRPr="008C4697">
        <w:rPr>
          <w:rFonts w:asciiTheme="majorHAnsi" w:hAnsiTheme="majorHAnsi"/>
          <w:b/>
          <w:sz w:val="24"/>
          <w:szCs w:val="24"/>
        </w:rPr>
        <w:t xml:space="preserve"> of D2 Biotechnology</w:t>
      </w:r>
      <w:r w:rsidRPr="008C4697">
        <w:rPr>
          <w:rFonts w:asciiTheme="majorHAnsi" w:hAnsiTheme="majorHAnsi"/>
          <w:sz w:val="24"/>
          <w:szCs w:val="24"/>
        </w:rPr>
        <w:t xml:space="preserve"> won the second prize in the review based presentation in the paper presentation session organized by  the Research Forum.</w:t>
      </w:r>
    </w:p>
    <w:p w:rsidR="008C4697" w:rsidRPr="008C4697" w:rsidRDefault="008C4697" w:rsidP="008C4697">
      <w:pPr>
        <w:spacing w:line="240" w:lineRule="auto"/>
        <w:jc w:val="both"/>
        <w:rPr>
          <w:rFonts w:asciiTheme="majorHAnsi" w:hAnsiTheme="majorHAnsi"/>
          <w:sz w:val="24"/>
          <w:szCs w:val="24"/>
        </w:rPr>
      </w:pPr>
      <w:r w:rsidRPr="008C4697">
        <w:rPr>
          <w:rFonts w:asciiTheme="majorHAnsi" w:hAnsiTheme="majorHAnsi"/>
          <w:b/>
          <w:sz w:val="24"/>
          <w:szCs w:val="24"/>
        </w:rPr>
        <w:t>Industrial Visits for Experimental Learning,</w:t>
      </w:r>
      <w:r w:rsidRPr="008C4697">
        <w:rPr>
          <w:rFonts w:asciiTheme="majorHAnsi" w:hAnsiTheme="majorHAnsi"/>
          <w:sz w:val="24"/>
          <w:szCs w:val="24"/>
        </w:rPr>
        <w:t xml:space="preserve"> On-site learning and field visits, in collaboration with Industries were undertaken from 25 to 31  January, 2017 to National institute of Nutrition, </w:t>
      </w:r>
      <w:r w:rsidRPr="008C4697">
        <w:rPr>
          <w:rFonts w:asciiTheme="majorHAnsi" w:eastAsia="Calibri" w:hAnsiTheme="majorHAnsi"/>
          <w:color w:val="222222"/>
          <w:sz w:val="24"/>
          <w:szCs w:val="24"/>
          <w:shd w:val="clear" w:color="auto" w:fill="FFFFFF"/>
        </w:rPr>
        <w:t>Centre for Cellular and Molecular Biology</w:t>
      </w:r>
      <w:r w:rsidRPr="008C4697">
        <w:rPr>
          <w:rFonts w:asciiTheme="majorHAnsi" w:hAnsiTheme="majorHAnsi"/>
          <w:color w:val="222222"/>
          <w:sz w:val="24"/>
          <w:szCs w:val="24"/>
          <w:shd w:val="clear" w:color="auto" w:fill="FFFFFF"/>
        </w:rPr>
        <w:t>(CCMB)</w:t>
      </w:r>
      <w:r w:rsidRPr="008C4697">
        <w:rPr>
          <w:rFonts w:asciiTheme="majorHAnsi" w:eastAsia="Calibri" w:hAnsiTheme="majorHAnsi"/>
          <w:color w:val="222222"/>
          <w:sz w:val="24"/>
          <w:szCs w:val="24"/>
          <w:shd w:val="clear" w:color="auto" w:fill="FFFFFF"/>
        </w:rPr>
        <w:t>,</w:t>
      </w:r>
      <w:r w:rsidRPr="008C4697">
        <w:rPr>
          <w:rFonts w:asciiTheme="majorHAnsi" w:hAnsiTheme="majorHAnsi"/>
          <w:color w:val="222222"/>
          <w:sz w:val="24"/>
          <w:szCs w:val="24"/>
          <w:shd w:val="clear" w:color="auto" w:fill="FFFFFF"/>
        </w:rPr>
        <w:t>Indian Institute of Millet Research</w:t>
      </w:r>
      <w:r w:rsidRPr="008C4697">
        <w:rPr>
          <w:rFonts w:asciiTheme="majorHAnsi" w:hAnsiTheme="majorHAnsi"/>
          <w:sz w:val="24"/>
          <w:szCs w:val="24"/>
        </w:rPr>
        <w:t>, National Environmental Engineering Research Institute Hyderabad.</w:t>
      </w:r>
    </w:p>
    <w:p w:rsidR="008C4697" w:rsidRPr="008C4697" w:rsidRDefault="008C4697" w:rsidP="008C4697">
      <w:pPr>
        <w:pStyle w:val="ListParagraph"/>
        <w:spacing w:line="240" w:lineRule="auto"/>
        <w:ind w:left="1080"/>
        <w:rPr>
          <w:rFonts w:asciiTheme="majorHAnsi" w:hAnsiTheme="majorHAnsi"/>
          <w:sz w:val="24"/>
          <w:szCs w:val="24"/>
        </w:rPr>
      </w:pPr>
    </w:p>
    <w:p w:rsidR="008C4697" w:rsidRPr="008C4697" w:rsidRDefault="008C4697" w:rsidP="008C4697">
      <w:pPr>
        <w:pStyle w:val="ListParagraph"/>
        <w:spacing w:after="0" w:line="240" w:lineRule="auto"/>
        <w:rPr>
          <w:rFonts w:asciiTheme="majorHAnsi" w:hAnsiTheme="majorHAnsi" w:cs="Times New Roman"/>
          <w:sz w:val="24"/>
          <w:szCs w:val="24"/>
        </w:rPr>
      </w:pP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u w:val="single"/>
        </w:rPr>
        <w:t>DEPARTMENT OF COMPUTER APPLICATIONS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 Activities of the Department</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Carmel day was celebrated</w:t>
      </w:r>
      <w:r w:rsidRPr="008C4697">
        <w:rPr>
          <w:rFonts w:asciiTheme="majorHAnsi" w:hAnsiTheme="majorHAnsi"/>
          <w:sz w:val="24"/>
          <w:szCs w:val="24"/>
        </w:rPr>
        <w:t xml:space="preserve"> by the department on 14 July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20 Hour Spoken English class was conducted</w:t>
      </w:r>
      <w:r w:rsidRPr="008C4697">
        <w:rPr>
          <w:rFonts w:asciiTheme="majorHAnsi" w:hAnsiTheme="majorHAnsi"/>
          <w:sz w:val="24"/>
          <w:szCs w:val="24"/>
        </w:rPr>
        <w:t xml:space="preserve"> for second year and final year students.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lastRenderedPageBreak/>
        <w:t>The Department</w:t>
      </w:r>
      <w:r w:rsidRPr="008C4697">
        <w:rPr>
          <w:rFonts w:asciiTheme="majorHAnsi" w:hAnsiTheme="majorHAnsi"/>
          <w:sz w:val="24"/>
          <w:szCs w:val="24"/>
        </w:rPr>
        <w:t xml:space="preserve"> Secured the second prize in the Flower Carpet competition conducted by the Department of  Botany  held on 31 August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Mission20-20, the Student’s day was celebrated</w:t>
      </w:r>
      <w:r w:rsidRPr="008C4697">
        <w:rPr>
          <w:rFonts w:asciiTheme="majorHAnsi" w:hAnsiTheme="majorHAnsi"/>
          <w:sz w:val="24"/>
          <w:szCs w:val="24"/>
        </w:rPr>
        <w:t xml:space="preserve"> on 13 October 2017. The Function was inaugurated by Mrs.Geetha Menon, Higher Secondary Teacher Kanikkamatha School, Palakkad. The following competitions  were conducted for higher secondary students:</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 A quiz competition based</w:t>
      </w:r>
      <w:r w:rsidRPr="008C4697">
        <w:rPr>
          <w:rFonts w:asciiTheme="majorHAnsi" w:hAnsiTheme="majorHAnsi"/>
          <w:sz w:val="24"/>
          <w:szCs w:val="24"/>
        </w:rPr>
        <w:t xml:space="preserve"> </w:t>
      </w:r>
      <w:r w:rsidRPr="008C4697">
        <w:rPr>
          <w:rFonts w:asciiTheme="majorHAnsi" w:hAnsiTheme="majorHAnsi"/>
          <w:b/>
          <w:sz w:val="24"/>
          <w:szCs w:val="24"/>
        </w:rPr>
        <w:t>on the life and works of Dr. APJ Abdul Kalam</w:t>
      </w:r>
      <w:r w:rsidRPr="008C4697">
        <w:rPr>
          <w:rFonts w:asciiTheme="majorHAnsi" w:hAnsiTheme="majorHAnsi"/>
          <w:sz w:val="24"/>
          <w:szCs w:val="24"/>
        </w:rPr>
        <w:t xml:space="preserve"> and History of Indian Space Journey</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An Exhibition</w:t>
      </w:r>
      <w:r w:rsidRPr="008C4697">
        <w:rPr>
          <w:rFonts w:asciiTheme="majorHAnsi" w:hAnsiTheme="majorHAnsi"/>
          <w:sz w:val="24"/>
          <w:szCs w:val="24"/>
        </w:rPr>
        <w:t xml:space="preserve"> </w:t>
      </w:r>
      <w:r w:rsidRPr="008C4697">
        <w:rPr>
          <w:rFonts w:asciiTheme="majorHAnsi" w:hAnsiTheme="majorHAnsi"/>
          <w:b/>
          <w:sz w:val="24"/>
          <w:szCs w:val="24"/>
        </w:rPr>
        <w:t>based on the life and works of Dr. APJ Abdul Kalam</w:t>
      </w:r>
      <w:r w:rsidRPr="008C4697">
        <w:rPr>
          <w:rFonts w:asciiTheme="majorHAnsi" w:hAnsiTheme="majorHAnsi"/>
          <w:sz w:val="24"/>
          <w:szCs w:val="24"/>
        </w:rPr>
        <w:t xml:space="preserve"> and History of Indian Space Journey</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Seminar on Opportunities in IT</w:t>
      </w:r>
      <w:r w:rsidRPr="008C4697">
        <w:rPr>
          <w:rFonts w:asciiTheme="majorHAnsi" w:hAnsiTheme="majorHAnsi"/>
          <w:sz w:val="24"/>
          <w:szCs w:val="24"/>
        </w:rPr>
        <w:t xml:space="preserve"> was given by  Mr.Prashant, Logic Institute of Technology, Cochin on 22 September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workshop  on “Computer Hardware”</w:t>
      </w:r>
      <w:r w:rsidRPr="008C4697">
        <w:rPr>
          <w:rFonts w:asciiTheme="majorHAnsi" w:hAnsiTheme="majorHAnsi"/>
          <w:sz w:val="24"/>
          <w:szCs w:val="24"/>
        </w:rPr>
        <w:t xml:space="preserve">  for the first year and second year students  was given by Mr.Robin Joy on 14 December 2017.</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"TrailBlaZer 2K17" a technical festival</w:t>
      </w:r>
      <w:r w:rsidRPr="008C4697">
        <w:rPr>
          <w:rFonts w:asciiTheme="majorHAnsi" w:hAnsiTheme="majorHAnsi"/>
          <w:sz w:val="24"/>
          <w:szCs w:val="24"/>
        </w:rPr>
        <w:t xml:space="preserve"> was organized on 15  December 2017. It was inaugurated by Mr. Rahul Raveendran V P, Technical Lead at Forte Logic, Banglore.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“Android Boot Camp”: a One day workshop</w:t>
      </w:r>
      <w:r w:rsidRPr="008C4697">
        <w:rPr>
          <w:rFonts w:asciiTheme="majorHAnsi" w:hAnsiTheme="majorHAnsi"/>
          <w:sz w:val="24"/>
          <w:szCs w:val="24"/>
        </w:rPr>
        <w:t xml:space="preserve"> on Android programming was given by Mr.Rahul Raveendran V. P.</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Workshop on “Java Programming”</w:t>
      </w:r>
      <w:r w:rsidRPr="008C4697">
        <w:rPr>
          <w:rFonts w:asciiTheme="majorHAnsi" w:hAnsiTheme="majorHAnsi"/>
          <w:sz w:val="24"/>
          <w:szCs w:val="24"/>
        </w:rPr>
        <w:t xml:space="preserve"> for third year students was conduted by Mr. Shameer, ICS India Pvt. Ltd. on 5 January18.</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The department secured the III prize in carol song competition</w:t>
      </w:r>
      <w:r w:rsidRPr="008C4697">
        <w:rPr>
          <w:rFonts w:asciiTheme="majorHAnsi" w:hAnsiTheme="majorHAnsi"/>
          <w:sz w:val="24"/>
          <w:szCs w:val="24"/>
        </w:rPr>
        <w:t xml:space="preserve"> conducted by the department of Commerce on 21 December 2017.</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Staff Achievement</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Mrs. Elsa Jose of Department of Computer Applications was awarded the MPhil degree</w:t>
      </w:r>
      <w:r w:rsidRPr="008C4697">
        <w:rPr>
          <w:rFonts w:asciiTheme="majorHAnsi" w:hAnsiTheme="majorHAnsi"/>
          <w:sz w:val="24"/>
          <w:szCs w:val="24"/>
        </w:rPr>
        <w:t xml:space="preserve"> in Computer science from Avinashilingam Institute for Home Science and Higher Education for Women in the academic year 2016-17.</w:t>
      </w:r>
    </w:p>
    <w:p w:rsidR="008C4697" w:rsidRPr="008C4697" w:rsidRDefault="008C4697" w:rsidP="008C4697">
      <w:pPr>
        <w:spacing w:after="0" w:line="240" w:lineRule="auto"/>
        <w:rPr>
          <w:rFonts w:asciiTheme="majorHAnsi" w:eastAsia="Calibri" w:hAnsiTheme="majorHAnsi"/>
          <w:b/>
          <w:sz w:val="24"/>
          <w:szCs w:val="24"/>
        </w:rPr>
      </w:pPr>
    </w:p>
    <w:p w:rsidR="008C4697" w:rsidRPr="008C4697" w:rsidRDefault="008C4697" w:rsidP="008C4697">
      <w:pPr>
        <w:spacing w:after="0" w:line="240" w:lineRule="auto"/>
        <w:rPr>
          <w:rFonts w:asciiTheme="majorHAnsi" w:eastAsia="Calibri" w:hAnsiTheme="majorHAnsi"/>
          <w:b/>
          <w:sz w:val="24"/>
          <w:szCs w:val="24"/>
          <w:u w:val="single"/>
        </w:rPr>
      </w:pPr>
      <w:r w:rsidRPr="008C4697">
        <w:rPr>
          <w:rFonts w:asciiTheme="majorHAnsi" w:eastAsia="Calibri" w:hAnsiTheme="majorHAnsi"/>
          <w:b/>
          <w:sz w:val="24"/>
          <w:szCs w:val="24"/>
          <w:u w:val="single"/>
        </w:rPr>
        <w:t>DEPARTMENT OF COMPUTER SCIENCE</w:t>
      </w:r>
    </w:p>
    <w:p w:rsidR="008C4697" w:rsidRPr="008C4697" w:rsidRDefault="008C4697" w:rsidP="008C4697">
      <w:pPr>
        <w:spacing w:after="0" w:line="240" w:lineRule="auto"/>
        <w:jc w:val="both"/>
        <w:rPr>
          <w:rFonts w:asciiTheme="majorHAnsi" w:hAnsiTheme="majorHAnsi"/>
          <w:b/>
          <w:sz w:val="24"/>
          <w:szCs w:val="24"/>
        </w:rPr>
      </w:pPr>
    </w:p>
    <w:p w:rsidR="008C4697" w:rsidRPr="008C4697" w:rsidRDefault="008C4697" w:rsidP="008C4697">
      <w:pPr>
        <w:spacing w:after="0" w:line="240" w:lineRule="auto"/>
        <w:jc w:val="both"/>
        <w:rPr>
          <w:rFonts w:asciiTheme="majorHAnsi" w:hAnsiTheme="majorHAnsi"/>
          <w:sz w:val="24"/>
          <w:szCs w:val="24"/>
        </w:rPr>
      </w:pPr>
      <w:r w:rsidRPr="008C4697">
        <w:rPr>
          <w:rFonts w:asciiTheme="majorHAnsi" w:hAnsiTheme="majorHAnsi"/>
          <w:b/>
          <w:sz w:val="24"/>
          <w:szCs w:val="24"/>
          <w:u w:val="single"/>
        </w:rPr>
        <w:t>Activities of the Department</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Ms.Anit Sebi was awarded the M.Phil degree</w:t>
      </w:r>
      <w:r w:rsidRPr="008C4697">
        <w:rPr>
          <w:rFonts w:asciiTheme="majorHAnsi" w:hAnsiTheme="majorHAnsi"/>
          <w:sz w:val="24"/>
          <w:szCs w:val="24"/>
        </w:rPr>
        <w:t xml:space="preserve"> for her thesis titled “An Ant Colony Optimization Based on Maximizing the Communication Capability and Life Time for MANET” from Bharatiar University in the year 2017.</w:t>
      </w:r>
    </w:p>
    <w:p w:rsidR="008C4697" w:rsidRPr="008C4697" w:rsidRDefault="008C4697" w:rsidP="008C4697">
      <w:pPr>
        <w:spacing w:after="0" w:line="240" w:lineRule="auto"/>
        <w:rPr>
          <w:rFonts w:asciiTheme="majorHAnsi" w:hAnsiTheme="majorHAnsi"/>
          <w:sz w:val="24"/>
          <w:szCs w:val="24"/>
        </w:rPr>
      </w:pPr>
      <w:r w:rsidRPr="008C4697">
        <w:rPr>
          <w:rFonts w:asciiTheme="majorHAnsi" w:hAnsiTheme="majorHAnsi"/>
          <w:b/>
          <w:sz w:val="24"/>
          <w:szCs w:val="24"/>
        </w:rPr>
        <w:t xml:space="preserve">A  seminar on “ Java Applet Technology </w:t>
      </w:r>
      <w:r w:rsidRPr="008C4697">
        <w:rPr>
          <w:rFonts w:asciiTheme="majorHAnsi" w:hAnsiTheme="majorHAnsi"/>
          <w:sz w:val="24"/>
          <w:szCs w:val="24"/>
        </w:rPr>
        <w:t xml:space="preserve">“  was given to the students by NIIT Computer Centre,Palakkad on 12 July 2017 . </w:t>
      </w:r>
    </w:p>
    <w:p w:rsidR="008C4697" w:rsidRPr="008C4697" w:rsidRDefault="008C4697" w:rsidP="008C4697">
      <w:pPr>
        <w:spacing w:after="0" w:line="240" w:lineRule="auto"/>
        <w:jc w:val="both"/>
        <w:rPr>
          <w:rFonts w:asciiTheme="majorHAnsi" w:hAnsiTheme="majorHAnsi"/>
          <w:b/>
          <w:sz w:val="24"/>
          <w:szCs w:val="24"/>
        </w:rPr>
      </w:pPr>
      <w:r w:rsidRPr="008C4697">
        <w:rPr>
          <w:rFonts w:asciiTheme="majorHAnsi" w:hAnsiTheme="majorHAnsi"/>
          <w:b/>
          <w:sz w:val="24"/>
          <w:szCs w:val="24"/>
        </w:rPr>
        <w:t xml:space="preserve"> </w:t>
      </w:r>
    </w:p>
    <w:p w:rsidR="008C4697" w:rsidRPr="008C4697" w:rsidRDefault="008C4697" w:rsidP="008C4697">
      <w:pPr>
        <w:spacing w:after="0" w:line="240" w:lineRule="auto"/>
        <w:rPr>
          <w:rFonts w:asciiTheme="majorHAnsi" w:hAnsiTheme="majorHAnsi"/>
          <w:sz w:val="24"/>
          <w:szCs w:val="24"/>
        </w:rPr>
      </w:pPr>
      <w:r w:rsidRPr="008C4697">
        <w:rPr>
          <w:rFonts w:asciiTheme="majorHAnsi" w:hAnsiTheme="majorHAnsi"/>
          <w:b/>
          <w:sz w:val="24"/>
          <w:szCs w:val="24"/>
        </w:rPr>
        <w:t>A seminar on “Job Awareness Programme”</w:t>
      </w:r>
      <w:r w:rsidRPr="008C4697">
        <w:rPr>
          <w:rFonts w:asciiTheme="majorHAnsi" w:hAnsiTheme="majorHAnsi"/>
          <w:sz w:val="24"/>
          <w:szCs w:val="24"/>
        </w:rPr>
        <w:t xml:space="preserve">  was given to the students by Mr Brijil,Senior Network Engineer,CSS Corp PvtLtd,Chennai on 17 August 2017.</w:t>
      </w:r>
    </w:p>
    <w:p w:rsidR="008C4697" w:rsidRPr="008C4697" w:rsidRDefault="008C4697" w:rsidP="008C4697">
      <w:pPr>
        <w:rPr>
          <w:rFonts w:asciiTheme="majorHAnsi" w:hAnsiTheme="majorHAnsi"/>
          <w:b/>
          <w:sz w:val="24"/>
          <w:szCs w:val="24"/>
        </w:rPr>
      </w:pP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Project training was given</w:t>
      </w:r>
      <w:r w:rsidRPr="008C4697">
        <w:rPr>
          <w:rFonts w:asciiTheme="majorHAnsi" w:hAnsiTheme="majorHAnsi"/>
          <w:sz w:val="24"/>
          <w:szCs w:val="24"/>
        </w:rPr>
        <w:t xml:space="preserve"> to our final year students by Mr.Rakesh,Softwareengineer,SpegaTechnologies,Thrissur on 10 January 2017..</w:t>
      </w:r>
    </w:p>
    <w:p w:rsidR="008C4697" w:rsidRPr="008C4697" w:rsidRDefault="008C4697" w:rsidP="008C4697">
      <w:pPr>
        <w:spacing w:after="0" w:line="240" w:lineRule="auto"/>
        <w:jc w:val="both"/>
        <w:rPr>
          <w:rFonts w:asciiTheme="majorHAnsi" w:hAnsiTheme="majorHAnsi"/>
          <w:sz w:val="24"/>
          <w:szCs w:val="24"/>
        </w:rPr>
      </w:pPr>
      <w:bookmarkStart w:id="0" w:name="_GoBack"/>
      <w:bookmarkEnd w:id="0"/>
      <w:r w:rsidRPr="008C4697">
        <w:rPr>
          <w:rFonts w:asciiTheme="majorHAnsi" w:hAnsiTheme="majorHAnsi"/>
          <w:b/>
          <w:sz w:val="24"/>
          <w:szCs w:val="24"/>
        </w:rPr>
        <w:t>Computer Science Students won the III Prize in the Crib Competition</w:t>
      </w:r>
      <w:r w:rsidRPr="008C4697">
        <w:rPr>
          <w:rFonts w:asciiTheme="majorHAnsi" w:hAnsiTheme="majorHAnsi"/>
          <w:sz w:val="24"/>
          <w:szCs w:val="24"/>
        </w:rPr>
        <w:t xml:space="preserve"> conducted by the Mercy college union, ADHISHTANA 2K17-2K18.</w:t>
      </w:r>
    </w:p>
    <w:p w:rsidR="008C4697" w:rsidRPr="008C4697" w:rsidRDefault="008C4697" w:rsidP="008C4697">
      <w:pPr>
        <w:spacing w:after="0" w:line="240" w:lineRule="auto"/>
        <w:jc w:val="both"/>
        <w:rPr>
          <w:rFonts w:asciiTheme="majorHAnsi" w:hAnsiTheme="majorHAnsi"/>
          <w:sz w:val="24"/>
          <w:szCs w:val="24"/>
        </w:rPr>
      </w:pPr>
    </w:p>
    <w:p w:rsidR="008C4697" w:rsidRPr="008C4697" w:rsidRDefault="008C4697" w:rsidP="008C4697">
      <w:pPr>
        <w:spacing w:after="0" w:line="240" w:lineRule="auto"/>
        <w:jc w:val="both"/>
        <w:rPr>
          <w:rFonts w:asciiTheme="majorHAnsi" w:hAnsiTheme="majorHAnsi"/>
          <w:sz w:val="24"/>
          <w:szCs w:val="24"/>
        </w:rPr>
      </w:pPr>
      <w:r w:rsidRPr="008C4697">
        <w:rPr>
          <w:rFonts w:asciiTheme="majorHAnsi" w:hAnsiTheme="majorHAnsi"/>
          <w:b/>
          <w:sz w:val="24"/>
          <w:szCs w:val="24"/>
        </w:rPr>
        <w:t>Computer Science Students won the II Prize in the Carol Competition</w:t>
      </w:r>
      <w:r w:rsidRPr="008C4697">
        <w:rPr>
          <w:rFonts w:asciiTheme="majorHAnsi" w:hAnsiTheme="majorHAnsi"/>
          <w:sz w:val="24"/>
          <w:szCs w:val="24"/>
        </w:rPr>
        <w:t xml:space="preserve"> conducted by the Department of BCom.</w:t>
      </w:r>
    </w:p>
    <w:p w:rsidR="008C4697" w:rsidRPr="008C4697" w:rsidRDefault="008C4697" w:rsidP="008C4697">
      <w:pPr>
        <w:spacing w:after="0" w:line="240" w:lineRule="auto"/>
        <w:jc w:val="both"/>
        <w:rPr>
          <w:rFonts w:asciiTheme="majorHAnsi" w:hAnsiTheme="majorHAnsi"/>
          <w:sz w:val="24"/>
          <w:szCs w:val="24"/>
        </w:rPr>
      </w:pPr>
    </w:p>
    <w:p w:rsidR="008C4697" w:rsidRPr="008C4697" w:rsidRDefault="008C4697" w:rsidP="008C4697">
      <w:pPr>
        <w:spacing w:after="0" w:line="240" w:lineRule="auto"/>
        <w:jc w:val="both"/>
        <w:rPr>
          <w:rFonts w:asciiTheme="majorHAnsi" w:hAnsiTheme="majorHAnsi"/>
          <w:sz w:val="24"/>
          <w:szCs w:val="24"/>
        </w:rPr>
      </w:pPr>
      <w:r w:rsidRPr="008C4697">
        <w:rPr>
          <w:rFonts w:asciiTheme="majorHAnsi" w:hAnsiTheme="majorHAnsi"/>
          <w:b/>
          <w:sz w:val="24"/>
          <w:szCs w:val="24"/>
        </w:rPr>
        <w:t>Malavika K.P of II BSc Computer Science won the II Prize in Water Painting Competition</w:t>
      </w:r>
      <w:r w:rsidRPr="008C4697">
        <w:rPr>
          <w:rFonts w:asciiTheme="majorHAnsi" w:hAnsiTheme="majorHAnsi"/>
          <w:sz w:val="24"/>
          <w:szCs w:val="24"/>
        </w:rPr>
        <w:t xml:space="preserve"> conducted as part of the fine arts competitions. </w:t>
      </w:r>
    </w:p>
    <w:p w:rsidR="008C4697" w:rsidRPr="008C4697" w:rsidRDefault="008C4697" w:rsidP="008C4697">
      <w:pPr>
        <w:spacing w:after="0" w:line="240" w:lineRule="auto"/>
        <w:jc w:val="both"/>
        <w:rPr>
          <w:rFonts w:asciiTheme="majorHAnsi" w:hAnsiTheme="majorHAnsi"/>
          <w:sz w:val="24"/>
          <w:szCs w:val="24"/>
        </w:rPr>
      </w:pPr>
    </w:p>
    <w:p w:rsidR="008C4697" w:rsidRPr="008C4697" w:rsidRDefault="008C4697" w:rsidP="008C4697">
      <w:pPr>
        <w:spacing w:after="0" w:line="240" w:lineRule="auto"/>
        <w:jc w:val="both"/>
        <w:rPr>
          <w:rFonts w:asciiTheme="majorHAnsi" w:hAnsiTheme="majorHAnsi"/>
          <w:sz w:val="24"/>
          <w:szCs w:val="24"/>
        </w:rPr>
      </w:pPr>
      <w:r w:rsidRPr="008C4697">
        <w:rPr>
          <w:rFonts w:asciiTheme="majorHAnsi" w:hAnsiTheme="majorHAnsi"/>
          <w:b/>
          <w:sz w:val="24"/>
          <w:szCs w:val="24"/>
        </w:rPr>
        <w:t>I DC BSc  students attended a camp”CELE FIESTA”</w:t>
      </w:r>
      <w:r w:rsidRPr="008C4697">
        <w:rPr>
          <w:rFonts w:asciiTheme="majorHAnsi" w:hAnsiTheme="majorHAnsi"/>
          <w:sz w:val="24"/>
          <w:szCs w:val="24"/>
        </w:rPr>
        <w:t xml:space="preserve">  conducted by University Union at Samskritacollege,Pattambi from 26 to 28 October 2017.</w:t>
      </w:r>
    </w:p>
    <w:p w:rsidR="008C4697" w:rsidRPr="008C4697" w:rsidRDefault="008C4697" w:rsidP="008C4697">
      <w:pPr>
        <w:spacing w:after="0" w:line="240" w:lineRule="auto"/>
        <w:jc w:val="both"/>
        <w:rPr>
          <w:rFonts w:asciiTheme="majorHAnsi" w:hAnsiTheme="majorHAnsi"/>
          <w:b/>
          <w:sz w:val="24"/>
          <w:szCs w:val="24"/>
        </w:rPr>
      </w:pPr>
    </w:p>
    <w:p w:rsidR="008C4697" w:rsidRPr="008C4697" w:rsidRDefault="008C4697" w:rsidP="008C4697">
      <w:pPr>
        <w:spacing w:line="240" w:lineRule="auto"/>
        <w:jc w:val="both"/>
        <w:rPr>
          <w:rFonts w:asciiTheme="majorHAnsi" w:hAnsiTheme="majorHAnsi"/>
          <w:sz w:val="24"/>
          <w:szCs w:val="24"/>
        </w:rPr>
      </w:pPr>
      <w:r w:rsidRPr="008C4697">
        <w:rPr>
          <w:rFonts w:asciiTheme="majorHAnsi" w:hAnsiTheme="majorHAnsi"/>
          <w:sz w:val="24"/>
          <w:szCs w:val="24"/>
        </w:rPr>
        <w:t xml:space="preserve">      </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NCC</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rPr>
        <w:t>The Republic Day was celebrated.</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rPr>
        <w:t xml:space="preserve">Our cadets secured the first prize for the Republic Day parade </w:t>
      </w:r>
      <w:r w:rsidRPr="008C4697">
        <w:rPr>
          <w:rFonts w:asciiTheme="majorHAnsi" w:hAnsiTheme="majorHAnsi"/>
          <w:sz w:val="24"/>
          <w:szCs w:val="24"/>
        </w:rPr>
        <w:t>at Fort Maidan.</w:t>
      </w:r>
    </w:p>
    <w:p w:rsidR="008C4697" w:rsidRPr="008C4697" w:rsidRDefault="008C4697" w:rsidP="008C4697">
      <w:pPr>
        <w:rPr>
          <w:rFonts w:asciiTheme="majorHAnsi" w:hAnsiTheme="majorHAnsi"/>
          <w:sz w:val="24"/>
          <w:szCs w:val="24"/>
          <w:u w:val="single"/>
        </w:rPr>
      </w:pPr>
      <w:r w:rsidRPr="008C4697">
        <w:rPr>
          <w:rFonts w:asciiTheme="majorHAnsi" w:hAnsiTheme="majorHAnsi"/>
          <w:b/>
          <w:sz w:val="24"/>
          <w:szCs w:val="24"/>
        </w:rPr>
        <w:t xml:space="preserve">SUO Nourin Samad was awarded chief minister’s scholarship </w:t>
      </w:r>
      <w:r w:rsidRPr="008C4697">
        <w:rPr>
          <w:rFonts w:asciiTheme="majorHAnsi" w:hAnsiTheme="majorHAnsi"/>
          <w:sz w:val="24"/>
          <w:szCs w:val="24"/>
        </w:rPr>
        <w:t xml:space="preserve">of Rs 3500 for best NCC Cadet. </w:t>
      </w:r>
    </w:p>
    <w:p w:rsidR="008C4697" w:rsidRPr="008C4697" w:rsidRDefault="008C4697" w:rsidP="008C4697">
      <w:pPr>
        <w:rPr>
          <w:rFonts w:asciiTheme="majorHAnsi" w:hAnsiTheme="majorHAnsi"/>
          <w:sz w:val="24"/>
          <w:szCs w:val="24"/>
          <w:u w:val="single"/>
        </w:rPr>
      </w:pPr>
      <w:r w:rsidRPr="008C4697">
        <w:rPr>
          <w:rFonts w:asciiTheme="majorHAnsi" w:hAnsiTheme="majorHAnsi"/>
          <w:b/>
          <w:sz w:val="24"/>
          <w:szCs w:val="24"/>
        </w:rPr>
        <w:t xml:space="preserve">Sgt. Anjali B K was selected for the Republic Day camp </w:t>
      </w:r>
      <w:r w:rsidRPr="008C4697">
        <w:rPr>
          <w:rFonts w:asciiTheme="majorHAnsi" w:hAnsiTheme="majorHAnsi"/>
          <w:sz w:val="24"/>
          <w:szCs w:val="24"/>
        </w:rPr>
        <w:t>held at New Delhi.</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rPr>
        <w:lastRenderedPageBreak/>
        <w:t xml:space="preserve">SUO Little Flower Jini A.V. attended TSC </w:t>
      </w:r>
      <w:r w:rsidRPr="008C4697">
        <w:rPr>
          <w:rFonts w:asciiTheme="majorHAnsi" w:hAnsiTheme="majorHAnsi"/>
          <w:sz w:val="24"/>
          <w:szCs w:val="24"/>
        </w:rPr>
        <w:t>at Delhi and CATC at Calicut.</w:t>
      </w:r>
    </w:p>
    <w:p w:rsidR="008C4697" w:rsidRPr="008C4697" w:rsidRDefault="008C4697" w:rsidP="008C4697">
      <w:pPr>
        <w:rPr>
          <w:rFonts w:asciiTheme="majorHAnsi" w:hAnsiTheme="majorHAnsi"/>
          <w:sz w:val="24"/>
          <w:szCs w:val="24"/>
          <w:u w:val="single"/>
        </w:rPr>
      </w:pPr>
      <w:r w:rsidRPr="008C4697">
        <w:rPr>
          <w:rFonts w:asciiTheme="majorHAnsi" w:hAnsiTheme="majorHAnsi"/>
          <w:b/>
          <w:sz w:val="24"/>
          <w:szCs w:val="24"/>
        </w:rPr>
        <w:t xml:space="preserve">Sgt. Ranjitha S and U O P. Veena attended NIC at Punjab. </w:t>
      </w:r>
      <w:r w:rsidRPr="008C4697">
        <w:rPr>
          <w:rFonts w:asciiTheme="majorHAnsi" w:hAnsiTheme="majorHAnsi"/>
          <w:sz w:val="24"/>
          <w:szCs w:val="24"/>
        </w:rPr>
        <w:t>Sgt. Veena won second prize in the debate competition.</w:t>
      </w:r>
    </w:p>
    <w:p w:rsidR="008C4697" w:rsidRPr="008C4697" w:rsidRDefault="008C4697" w:rsidP="008C4697">
      <w:pPr>
        <w:rPr>
          <w:rFonts w:asciiTheme="majorHAnsi" w:hAnsiTheme="majorHAnsi"/>
          <w:bCs/>
          <w:sz w:val="24"/>
          <w:szCs w:val="24"/>
        </w:rPr>
      </w:pPr>
      <w:r w:rsidRPr="008C4697">
        <w:rPr>
          <w:rFonts w:asciiTheme="majorHAnsi" w:hAnsiTheme="majorHAnsi"/>
          <w:b/>
          <w:bCs/>
          <w:sz w:val="24"/>
          <w:szCs w:val="24"/>
        </w:rPr>
        <w:t>U O Christa K P and U O Greeshma K attended CATC</w:t>
      </w:r>
      <w:r w:rsidRPr="008C4697">
        <w:rPr>
          <w:rFonts w:asciiTheme="majorHAnsi" w:hAnsiTheme="majorHAnsi"/>
          <w:bCs/>
          <w:sz w:val="24"/>
          <w:szCs w:val="24"/>
        </w:rPr>
        <w:t xml:space="preserve"> at Calicut.</w:t>
      </w:r>
    </w:p>
    <w:p w:rsidR="008C4697" w:rsidRPr="008C4697" w:rsidRDefault="008C4697" w:rsidP="008C4697">
      <w:pPr>
        <w:rPr>
          <w:rFonts w:asciiTheme="majorHAnsi" w:hAnsiTheme="majorHAnsi"/>
          <w:sz w:val="24"/>
          <w:szCs w:val="24"/>
          <w:u w:val="single"/>
        </w:rPr>
      </w:pPr>
      <w:r w:rsidRPr="008C4697">
        <w:rPr>
          <w:rFonts w:asciiTheme="majorHAnsi" w:hAnsiTheme="majorHAnsi"/>
          <w:b/>
          <w:sz w:val="24"/>
          <w:szCs w:val="24"/>
        </w:rPr>
        <w:t xml:space="preserve">Sgt. Sushama Kumari S and Sgt. A vighna K.V. attended NIC </w:t>
      </w:r>
      <w:r w:rsidRPr="008C4697">
        <w:rPr>
          <w:rFonts w:asciiTheme="majorHAnsi" w:hAnsiTheme="majorHAnsi"/>
          <w:sz w:val="24"/>
          <w:szCs w:val="24"/>
        </w:rPr>
        <w:t>at Alappuzha.</w:t>
      </w:r>
    </w:p>
    <w:p w:rsidR="008C4697" w:rsidRPr="008C4697" w:rsidRDefault="008C4697" w:rsidP="008C4697">
      <w:pPr>
        <w:rPr>
          <w:rFonts w:asciiTheme="majorHAnsi" w:hAnsiTheme="majorHAnsi"/>
          <w:sz w:val="24"/>
          <w:szCs w:val="24"/>
          <w:u w:val="single"/>
        </w:rPr>
      </w:pPr>
      <w:r w:rsidRPr="008C4697">
        <w:rPr>
          <w:rFonts w:asciiTheme="majorHAnsi" w:hAnsiTheme="majorHAnsi"/>
          <w:b/>
          <w:sz w:val="24"/>
          <w:szCs w:val="24"/>
        </w:rPr>
        <w:t xml:space="preserve">Yoga Day was celebrated </w:t>
      </w:r>
      <w:r w:rsidRPr="008C4697">
        <w:rPr>
          <w:rFonts w:asciiTheme="majorHAnsi" w:hAnsiTheme="majorHAnsi"/>
          <w:sz w:val="24"/>
          <w:szCs w:val="24"/>
        </w:rPr>
        <w:t>in collaboration with Victoria College, Palakkad.</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Social Service Day was observed </w:t>
      </w:r>
      <w:r w:rsidRPr="008C4697">
        <w:rPr>
          <w:rFonts w:asciiTheme="majorHAnsi" w:hAnsiTheme="majorHAnsi"/>
          <w:sz w:val="24"/>
          <w:szCs w:val="24"/>
        </w:rPr>
        <w:t>by cleaning the Pirayiri road and college premises.</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NSS</w:t>
      </w:r>
    </w:p>
    <w:p w:rsidR="008C4697" w:rsidRPr="008C4697" w:rsidRDefault="008C4697" w:rsidP="008C4697">
      <w:pPr>
        <w:spacing w:line="360" w:lineRule="auto"/>
        <w:rPr>
          <w:rFonts w:asciiTheme="majorHAnsi" w:hAnsiTheme="majorHAnsi"/>
          <w:sz w:val="24"/>
          <w:szCs w:val="24"/>
        </w:rPr>
      </w:pPr>
      <w:r w:rsidRPr="008C4697">
        <w:rPr>
          <w:rFonts w:asciiTheme="majorHAnsi" w:hAnsiTheme="majorHAnsi"/>
          <w:b/>
          <w:sz w:val="24"/>
          <w:szCs w:val="24"/>
        </w:rPr>
        <w:t xml:space="preserve">World environment day was celebrated on </w:t>
      </w:r>
      <w:r w:rsidRPr="008C4697">
        <w:rPr>
          <w:rFonts w:asciiTheme="majorHAnsi" w:hAnsiTheme="majorHAnsi"/>
          <w:sz w:val="24"/>
          <w:szCs w:val="24"/>
        </w:rPr>
        <w:t>5 June 2017 by planting 10 saplings of trees in the ground. These saplings are maintained by watering and manuring periodically.</w:t>
      </w:r>
    </w:p>
    <w:p w:rsidR="008C4697" w:rsidRPr="008C4697" w:rsidRDefault="008C4697" w:rsidP="008C4697">
      <w:pPr>
        <w:spacing w:line="360" w:lineRule="auto"/>
        <w:rPr>
          <w:rFonts w:asciiTheme="majorHAnsi" w:hAnsiTheme="majorHAnsi"/>
          <w:sz w:val="24"/>
          <w:szCs w:val="24"/>
        </w:rPr>
      </w:pPr>
      <w:r w:rsidRPr="008C4697">
        <w:rPr>
          <w:rFonts w:asciiTheme="majorHAnsi" w:hAnsiTheme="majorHAnsi"/>
          <w:b/>
          <w:sz w:val="24"/>
          <w:szCs w:val="24"/>
        </w:rPr>
        <w:t>In connection with</w:t>
      </w:r>
      <w:r w:rsidRPr="008C4697">
        <w:rPr>
          <w:rFonts w:asciiTheme="majorHAnsi" w:hAnsiTheme="majorHAnsi"/>
          <w:sz w:val="24"/>
          <w:szCs w:val="24"/>
        </w:rPr>
        <w:t xml:space="preserve"> </w:t>
      </w:r>
      <w:r w:rsidRPr="008C4697">
        <w:rPr>
          <w:rFonts w:asciiTheme="majorHAnsi" w:hAnsiTheme="majorHAnsi"/>
          <w:b/>
          <w:sz w:val="24"/>
          <w:szCs w:val="24"/>
        </w:rPr>
        <w:t>world environment day celebrations</w:t>
      </w:r>
      <w:r w:rsidRPr="008C4697">
        <w:rPr>
          <w:rFonts w:asciiTheme="majorHAnsi" w:hAnsiTheme="majorHAnsi"/>
          <w:sz w:val="24"/>
          <w:szCs w:val="24"/>
        </w:rPr>
        <w:t xml:space="preserve"> on 5 June2017. The NSS volunteers planted 15 tree saplings in the Mercy College ground. Principal Dr. Sr. Lilly, programme Officer, Dr. RenjuKrishna.V and 15 NSS volunteers representing different departments of the college  participated in this programme. The tree saplings were of wild fruit trees. This will promote the maintenance of a good food web and birds and animals . A motivational talk was given to NSS volunteers by the principal and the programme officer highlighting the importance and need for planting trees.  The care and measures for nursing these planted saplings were demonstrated focusing on Organic cultivation practices.   The NSS volunteers took a pledge that they will protect and take care of these plants for the coming three years and monitor the growth.</w:t>
      </w:r>
    </w:p>
    <w:p w:rsidR="008C4697" w:rsidRPr="008C4697" w:rsidRDefault="008C4697" w:rsidP="008C4697">
      <w:pPr>
        <w:spacing w:line="360" w:lineRule="auto"/>
        <w:rPr>
          <w:rFonts w:asciiTheme="majorHAnsi" w:hAnsiTheme="majorHAnsi"/>
          <w:sz w:val="24"/>
          <w:szCs w:val="24"/>
        </w:rPr>
      </w:pPr>
      <w:r w:rsidRPr="008C4697">
        <w:rPr>
          <w:rFonts w:asciiTheme="majorHAnsi" w:hAnsiTheme="majorHAnsi"/>
          <w:b/>
          <w:sz w:val="24"/>
          <w:szCs w:val="24"/>
        </w:rPr>
        <w:t>Various competitions were conducted in the theme</w:t>
      </w:r>
      <w:r w:rsidRPr="008C4697">
        <w:rPr>
          <w:rFonts w:asciiTheme="majorHAnsi" w:hAnsiTheme="majorHAnsi"/>
          <w:sz w:val="24"/>
          <w:szCs w:val="24"/>
        </w:rPr>
        <w:t xml:space="preserve"> ‘</w:t>
      </w:r>
      <w:r w:rsidRPr="008C4697">
        <w:rPr>
          <w:rFonts w:asciiTheme="majorHAnsi" w:hAnsiTheme="majorHAnsi"/>
          <w:b/>
          <w:i/>
          <w:sz w:val="24"/>
          <w:szCs w:val="24"/>
        </w:rPr>
        <w:t>ENTE THANAL’.</w:t>
      </w:r>
      <w:r w:rsidRPr="008C4697">
        <w:rPr>
          <w:rFonts w:asciiTheme="majorHAnsi" w:hAnsiTheme="majorHAnsi"/>
          <w:sz w:val="24"/>
          <w:szCs w:val="24"/>
        </w:rPr>
        <w:t xml:space="preserve"> 25 students participated for the versification competition, 13 students for Poster </w:t>
      </w:r>
      <w:r w:rsidRPr="008C4697">
        <w:rPr>
          <w:rFonts w:asciiTheme="majorHAnsi" w:hAnsiTheme="majorHAnsi"/>
          <w:sz w:val="24"/>
          <w:szCs w:val="24"/>
        </w:rPr>
        <w:lastRenderedPageBreak/>
        <w:t>making and 11 students for pencil drawing respectively.  All the partcipants expressed their ideas focusing on nature.</w:t>
      </w:r>
    </w:p>
    <w:p w:rsidR="008C4697" w:rsidRPr="008C4697" w:rsidRDefault="008C4697" w:rsidP="008C4697">
      <w:pPr>
        <w:spacing w:line="360" w:lineRule="auto"/>
        <w:rPr>
          <w:rFonts w:asciiTheme="majorHAnsi" w:hAnsiTheme="majorHAnsi"/>
          <w:sz w:val="24"/>
          <w:szCs w:val="24"/>
        </w:rPr>
      </w:pPr>
      <w:r w:rsidRPr="008C4697">
        <w:rPr>
          <w:rFonts w:asciiTheme="majorHAnsi" w:hAnsiTheme="majorHAnsi"/>
          <w:b/>
          <w:sz w:val="24"/>
          <w:szCs w:val="24"/>
        </w:rPr>
        <w:t>At 1.30 PM a mock tree programme was conducted</w:t>
      </w:r>
      <w:r w:rsidRPr="008C4697">
        <w:rPr>
          <w:rFonts w:asciiTheme="majorHAnsi" w:hAnsiTheme="majorHAnsi"/>
          <w:sz w:val="24"/>
          <w:szCs w:val="24"/>
        </w:rPr>
        <w:t xml:space="preserve"> in the open ground in front of the college. Students from different classes presented a street play about the need for nature conservation. All students of the college watched the play and took an oath to protect nature. Almost 30 students participated in the play and all students watched the programme. </w:t>
      </w:r>
    </w:p>
    <w:p w:rsidR="008C4697" w:rsidRPr="008C4697" w:rsidRDefault="008C4697" w:rsidP="008C4697">
      <w:pPr>
        <w:spacing w:line="360" w:lineRule="auto"/>
        <w:rPr>
          <w:rFonts w:asciiTheme="majorHAnsi" w:hAnsiTheme="majorHAnsi"/>
          <w:sz w:val="24"/>
          <w:szCs w:val="24"/>
        </w:rPr>
      </w:pPr>
      <w:r w:rsidRPr="008C4697">
        <w:rPr>
          <w:rFonts w:asciiTheme="majorHAnsi" w:hAnsiTheme="majorHAnsi"/>
          <w:b/>
          <w:sz w:val="24"/>
          <w:szCs w:val="24"/>
        </w:rPr>
        <w:t>Yoga day was celebrated</w:t>
      </w:r>
      <w:r w:rsidRPr="008C4697">
        <w:rPr>
          <w:rFonts w:asciiTheme="majorHAnsi" w:hAnsiTheme="majorHAnsi"/>
          <w:sz w:val="24"/>
          <w:szCs w:val="24"/>
        </w:rPr>
        <w:t xml:space="preserve"> and NSS volunteers participated in Yoga demonstartions at Kottamaidanam on 21 June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sz w:val="24"/>
          <w:szCs w:val="24"/>
        </w:rPr>
        <w:t xml:space="preserve">As  part of </w:t>
      </w:r>
      <w:r w:rsidRPr="008C4697">
        <w:rPr>
          <w:rFonts w:asciiTheme="majorHAnsi" w:hAnsiTheme="majorHAnsi"/>
          <w:b/>
          <w:sz w:val="24"/>
          <w:szCs w:val="24"/>
        </w:rPr>
        <w:t>Swach Bharath Pakwara programme</w:t>
      </w:r>
      <w:r w:rsidRPr="008C4697">
        <w:rPr>
          <w:rFonts w:asciiTheme="majorHAnsi" w:hAnsiTheme="majorHAnsi"/>
          <w:sz w:val="24"/>
          <w:szCs w:val="24"/>
        </w:rPr>
        <w:t xml:space="preserve"> of the Central government,  around 100 NSS Volunteers cleaned the canal of Pirayiripanchayath and the campus in a one week programme from 1-15 September 2017.</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A 7 day NSS camp was conducted</w:t>
      </w:r>
      <w:r w:rsidRPr="008C4697">
        <w:rPr>
          <w:rFonts w:asciiTheme="majorHAnsi" w:hAnsiTheme="majorHAnsi"/>
          <w:sz w:val="24"/>
          <w:szCs w:val="24"/>
        </w:rPr>
        <w:t xml:space="preserve"> at Pallipuram UP school from 26 December 2018 onwards. A series of lectures for motivating the students was given. A legal awareness class was conducted. Along with Balan Virkshamithra award winner ,a garden was made and 15 trees were planted in the school ground.</w:t>
      </w:r>
    </w:p>
    <w:p w:rsidR="008C4697" w:rsidRPr="008C4697" w:rsidRDefault="008C4697" w:rsidP="008C4697">
      <w:pPr>
        <w:spacing w:line="360" w:lineRule="auto"/>
        <w:rPr>
          <w:rFonts w:asciiTheme="majorHAnsi" w:hAnsiTheme="majorHAnsi"/>
          <w:sz w:val="24"/>
          <w:szCs w:val="24"/>
        </w:rPr>
      </w:pPr>
      <w:r w:rsidRPr="008C4697">
        <w:rPr>
          <w:rFonts w:asciiTheme="majorHAnsi" w:hAnsiTheme="majorHAnsi"/>
          <w:b/>
          <w:sz w:val="24"/>
          <w:szCs w:val="24"/>
        </w:rPr>
        <w:t>Cleaning the road sides of the melamuri market was done</w:t>
      </w:r>
      <w:r w:rsidRPr="008C4697">
        <w:rPr>
          <w:rFonts w:asciiTheme="majorHAnsi" w:hAnsiTheme="majorHAnsi"/>
          <w:sz w:val="24"/>
          <w:szCs w:val="24"/>
        </w:rPr>
        <w:t xml:space="preserve"> by NSS volunteers on 28</w:t>
      </w:r>
      <w:r w:rsidRPr="008C4697">
        <w:rPr>
          <w:rFonts w:asciiTheme="majorHAnsi" w:hAnsiTheme="majorHAnsi"/>
          <w:sz w:val="24"/>
          <w:szCs w:val="24"/>
          <w:vertAlign w:val="superscript"/>
        </w:rPr>
        <w:t>th</w:t>
      </w:r>
      <w:r w:rsidRPr="008C4697">
        <w:rPr>
          <w:rFonts w:asciiTheme="majorHAnsi" w:hAnsiTheme="majorHAnsi"/>
          <w:sz w:val="24"/>
          <w:szCs w:val="24"/>
        </w:rPr>
        <w:t xml:space="preserve"> December.</w:t>
      </w:r>
    </w:p>
    <w:p w:rsidR="008C4697" w:rsidRPr="008C4697" w:rsidRDefault="008C4697" w:rsidP="008C4697">
      <w:pPr>
        <w:spacing w:line="360" w:lineRule="auto"/>
        <w:jc w:val="both"/>
        <w:rPr>
          <w:rFonts w:asciiTheme="majorHAnsi" w:hAnsiTheme="majorHAnsi"/>
          <w:sz w:val="24"/>
          <w:szCs w:val="24"/>
        </w:rPr>
      </w:pPr>
      <w:r w:rsidRPr="008C4697">
        <w:rPr>
          <w:rFonts w:asciiTheme="majorHAnsi" w:hAnsiTheme="majorHAnsi"/>
          <w:b/>
          <w:sz w:val="24"/>
          <w:szCs w:val="24"/>
        </w:rPr>
        <w:t>NSS volunteers celebrated X mas and New year</w:t>
      </w:r>
      <w:r w:rsidRPr="008C4697">
        <w:rPr>
          <w:rFonts w:asciiTheme="majorHAnsi" w:hAnsiTheme="majorHAnsi"/>
          <w:sz w:val="24"/>
          <w:szCs w:val="24"/>
        </w:rPr>
        <w:t xml:space="preserve"> with the Inmates of Mercy college Old age home. The volunteers cleaned their bed rooms and spent a day with them. </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CAMPUS MINISTRY and AICUF</w:t>
      </w:r>
    </w:p>
    <w:p w:rsidR="008C4697" w:rsidRPr="008C4697" w:rsidRDefault="008C4697" w:rsidP="008C4697">
      <w:pPr>
        <w:tabs>
          <w:tab w:val="left" w:pos="90"/>
        </w:tabs>
        <w:spacing w:after="0"/>
        <w:rPr>
          <w:rFonts w:asciiTheme="majorHAnsi" w:hAnsiTheme="majorHAnsi"/>
          <w:b/>
          <w:sz w:val="24"/>
          <w:szCs w:val="24"/>
        </w:rPr>
      </w:pPr>
      <w:r w:rsidRPr="008C4697">
        <w:rPr>
          <w:rFonts w:asciiTheme="majorHAnsi" w:hAnsiTheme="majorHAnsi"/>
          <w:b/>
          <w:sz w:val="24"/>
          <w:szCs w:val="24"/>
        </w:rPr>
        <w:t>In the beginning of the Academic year, all our activities and our</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lastRenderedPageBreak/>
        <w:t>Intentions were consecrated to the Sacred Heart of Jesus</w:t>
      </w:r>
      <w:r w:rsidRPr="008C4697">
        <w:rPr>
          <w:rFonts w:asciiTheme="majorHAnsi" w:hAnsiTheme="majorHAnsi"/>
          <w:sz w:val="24"/>
          <w:szCs w:val="24"/>
        </w:rPr>
        <w:t xml:space="preserve"> and  the message was given </w:t>
      </w:r>
      <w:r w:rsidRPr="008C4697">
        <w:rPr>
          <w:rFonts w:asciiTheme="majorHAnsi" w:hAnsiTheme="majorHAnsi"/>
          <w:sz w:val="24"/>
          <w:szCs w:val="24"/>
        </w:rPr>
        <w:tab/>
      </w:r>
      <w:r w:rsidRPr="008C4697">
        <w:rPr>
          <w:rFonts w:asciiTheme="majorHAnsi" w:hAnsiTheme="majorHAnsi"/>
          <w:sz w:val="24"/>
          <w:szCs w:val="24"/>
        </w:rPr>
        <w:tab/>
        <w:t>by Rev. Fr. Mathew Vazhayil,Vicar,St.Raphael’s Cathedral.</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A Rosary Procession was held</w:t>
      </w:r>
      <w:r w:rsidRPr="008C4697">
        <w:rPr>
          <w:rFonts w:asciiTheme="majorHAnsi" w:hAnsiTheme="majorHAnsi"/>
          <w:sz w:val="24"/>
          <w:szCs w:val="24"/>
        </w:rPr>
        <w:t xml:space="preserve"> in the college campus in connection with The feast of our Lady of Rosary.</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Remembering the centenary of FathimaMatha</w:t>
      </w:r>
      <w:r w:rsidRPr="008C4697">
        <w:rPr>
          <w:rFonts w:asciiTheme="majorHAnsi" w:hAnsiTheme="majorHAnsi"/>
          <w:sz w:val="24"/>
          <w:szCs w:val="24"/>
        </w:rPr>
        <w:t>,  a FathimaMatha exhibition was conducted.</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An orientation for AICUF  members was conducted</w:t>
      </w:r>
      <w:r w:rsidRPr="008C4697">
        <w:rPr>
          <w:rFonts w:asciiTheme="majorHAnsi" w:hAnsiTheme="majorHAnsi"/>
          <w:sz w:val="24"/>
          <w:szCs w:val="24"/>
        </w:rPr>
        <w:t xml:space="preserve">  by Anugraha Paul,State secretary of AICUF.</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Christmas celebrations were conducted</w:t>
      </w:r>
      <w:r w:rsidRPr="008C4697">
        <w:rPr>
          <w:rFonts w:asciiTheme="majorHAnsi" w:hAnsiTheme="majorHAnsi"/>
          <w:sz w:val="24"/>
          <w:szCs w:val="24"/>
        </w:rPr>
        <w:t xml:space="preserve"> by the AICUF members and competitions on CRIB, Christmas Carrol, Card making were also held on that day. The Christmas message was delivered by Rev.Fr.Paul ,Thekkiniath CMI, Principal, Bharathamatha Higher Secondary School, Palakkad.</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The Chavara –Euphrasia week celebration was celebrated</w:t>
      </w:r>
      <w:r w:rsidRPr="008C4697">
        <w:rPr>
          <w:rFonts w:asciiTheme="majorHAnsi" w:hAnsiTheme="majorHAnsi"/>
          <w:sz w:val="24"/>
          <w:szCs w:val="24"/>
        </w:rPr>
        <w:t xml:space="preserve">  </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Six Jesus Youth members participated in the North Centre sub region</w:t>
      </w:r>
      <w:r w:rsidRPr="008C4697">
        <w:rPr>
          <w:rFonts w:asciiTheme="majorHAnsi" w:hAnsiTheme="majorHAnsi"/>
          <w:sz w:val="24"/>
          <w:szCs w:val="24"/>
        </w:rPr>
        <w:t xml:space="preserve"> core team training.</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Fifteen Jesus Youth members participated in the Campus meet</w:t>
      </w:r>
      <w:r w:rsidRPr="008C4697">
        <w:rPr>
          <w:rFonts w:asciiTheme="majorHAnsi" w:hAnsiTheme="majorHAnsi"/>
          <w:sz w:val="24"/>
          <w:szCs w:val="24"/>
        </w:rPr>
        <w:t xml:space="preserve"> at Yuvashethra </w:t>
      </w:r>
      <w:r w:rsidRPr="008C4697">
        <w:rPr>
          <w:rFonts w:asciiTheme="majorHAnsi" w:hAnsiTheme="majorHAnsi"/>
          <w:sz w:val="24"/>
          <w:szCs w:val="24"/>
        </w:rPr>
        <w:tab/>
        <w:t>college.</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sz w:val="24"/>
          <w:szCs w:val="24"/>
        </w:rPr>
        <w:t xml:space="preserve"> </w:t>
      </w:r>
      <w:r w:rsidRPr="008C4697">
        <w:rPr>
          <w:rFonts w:asciiTheme="majorHAnsi" w:hAnsiTheme="majorHAnsi"/>
          <w:b/>
          <w:sz w:val="24"/>
          <w:szCs w:val="24"/>
        </w:rPr>
        <w:t>Jesus Youth members participated in a Lead Programme</w:t>
      </w:r>
      <w:r w:rsidRPr="008C4697">
        <w:rPr>
          <w:rFonts w:asciiTheme="majorHAnsi" w:hAnsiTheme="majorHAnsi"/>
          <w:sz w:val="24"/>
          <w:szCs w:val="24"/>
        </w:rPr>
        <w:t xml:space="preserve"> organized by </w:t>
      </w:r>
      <w:r w:rsidRPr="008C4697">
        <w:rPr>
          <w:rFonts w:asciiTheme="majorHAnsi" w:hAnsiTheme="majorHAnsi"/>
          <w:sz w:val="24"/>
          <w:szCs w:val="24"/>
        </w:rPr>
        <w:tab/>
      </w:r>
      <w:r w:rsidRPr="008C4697">
        <w:rPr>
          <w:rFonts w:asciiTheme="majorHAnsi" w:hAnsiTheme="majorHAnsi"/>
          <w:sz w:val="24"/>
          <w:szCs w:val="24"/>
        </w:rPr>
        <w:tab/>
      </w:r>
      <w:r w:rsidRPr="008C4697">
        <w:rPr>
          <w:rFonts w:asciiTheme="majorHAnsi" w:hAnsiTheme="majorHAnsi"/>
          <w:sz w:val="24"/>
          <w:szCs w:val="24"/>
        </w:rPr>
        <w:tab/>
        <w:t>Palakkad subzone Jesus Youth</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sz w:val="24"/>
          <w:szCs w:val="24"/>
        </w:rPr>
        <w:t>Mercy Day message was given by Fr Dominic Aipenparambil</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sz w:val="24"/>
          <w:szCs w:val="24"/>
        </w:rPr>
        <w:t>Retreat for Catholic Students</w:t>
      </w:r>
    </w:p>
    <w:p w:rsidR="008C4697" w:rsidRPr="008C4697" w:rsidRDefault="008C4697" w:rsidP="008C4697">
      <w:pPr>
        <w:tabs>
          <w:tab w:val="left" w:pos="720"/>
        </w:tabs>
        <w:spacing w:after="0"/>
        <w:rPr>
          <w:rFonts w:asciiTheme="majorHAnsi" w:hAnsiTheme="majorHAnsi"/>
          <w:sz w:val="24"/>
          <w:szCs w:val="24"/>
        </w:rPr>
      </w:pPr>
      <w:r w:rsidRPr="008C4697">
        <w:rPr>
          <w:rFonts w:asciiTheme="majorHAnsi" w:hAnsiTheme="majorHAnsi"/>
          <w:b/>
          <w:sz w:val="24"/>
          <w:szCs w:val="24"/>
        </w:rPr>
        <w:t>On Carmel day the Message was given</w:t>
      </w:r>
      <w:r w:rsidRPr="008C4697">
        <w:rPr>
          <w:rFonts w:asciiTheme="majorHAnsi" w:hAnsiTheme="majorHAnsi"/>
          <w:sz w:val="24"/>
          <w:szCs w:val="24"/>
        </w:rPr>
        <w:t xml:space="preserve"> by Rev. Fr. Antony Thekkanath,Asst.Vicar,  St.Raphael’sCathedral,Palakkad.</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As a part of Mission day  celebrations,a  Food fest and a Lucky Dip was  conducted</w:t>
      </w:r>
      <w:r w:rsidRPr="008C4697">
        <w:rPr>
          <w:rFonts w:asciiTheme="majorHAnsi" w:hAnsiTheme="majorHAnsi"/>
          <w:sz w:val="24"/>
          <w:szCs w:val="24"/>
        </w:rPr>
        <w:t xml:space="preserve"> and a fund was raised for the poor and needy.</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The AICUF members raised a fund amounting to  fifteen thousand</w:t>
      </w:r>
      <w:r w:rsidRPr="008C4697">
        <w:rPr>
          <w:rFonts w:asciiTheme="majorHAnsi" w:hAnsiTheme="majorHAnsi"/>
          <w:sz w:val="24"/>
          <w:szCs w:val="24"/>
        </w:rPr>
        <w:t xml:space="preserve"> for OKHI Disaster from the staff and students.</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This year the annual retreat for the catholic students was conducted</w:t>
      </w:r>
      <w:r w:rsidRPr="008C4697">
        <w:rPr>
          <w:rFonts w:asciiTheme="majorHAnsi" w:hAnsiTheme="majorHAnsi"/>
          <w:sz w:val="24"/>
          <w:szCs w:val="24"/>
        </w:rPr>
        <w:t xml:space="preserve"> in Dhoni retreat centre and Senai retreat centre.</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AICUF members ,Bincy and Rose Maria, attended a Fresher’s Camp</w:t>
      </w:r>
      <w:r w:rsidRPr="008C4697">
        <w:rPr>
          <w:rFonts w:asciiTheme="majorHAnsi" w:hAnsiTheme="majorHAnsi"/>
          <w:sz w:val="24"/>
          <w:szCs w:val="24"/>
        </w:rPr>
        <w:t xml:space="preserve"> held at Mala.</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sz w:val="24"/>
          <w:szCs w:val="24"/>
        </w:rPr>
        <w:t>The Students participated in ecumenical Christmas celebrations</w:t>
      </w:r>
      <w:r w:rsidRPr="008C4697">
        <w:rPr>
          <w:rFonts w:asciiTheme="majorHAnsi" w:hAnsiTheme="majorHAnsi"/>
          <w:sz w:val="24"/>
          <w:szCs w:val="24"/>
        </w:rPr>
        <w:t xml:space="preserve"> held at the  St.Raphael’s Cathedral School .</w:t>
      </w:r>
    </w:p>
    <w:p w:rsidR="008C4697" w:rsidRPr="008C4697" w:rsidRDefault="008C4697" w:rsidP="008C4697">
      <w:pPr>
        <w:jc w:val="both"/>
        <w:rPr>
          <w:rFonts w:asciiTheme="majorHAnsi" w:hAnsiTheme="majorHAnsi"/>
          <w:b/>
          <w:sz w:val="24"/>
          <w:szCs w:val="24"/>
          <w:u w:val="single"/>
        </w:rPr>
      </w:pPr>
      <w:r w:rsidRPr="008C4697">
        <w:rPr>
          <w:rFonts w:asciiTheme="majorHAnsi" w:hAnsiTheme="majorHAnsi"/>
          <w:b/>
          <w:sz w:val="24"/>
          <w:szCs w:val="24"/>
          <w:u w:val="single"/>
        </w:rPr>
        <w:t>Orientation Programme for Staff and Students</w:t>
      </w:r>
    </w:p>
    <w:p w:rsidR="008C4697" w:rsidRPr="008C4697" w:rsidRDefault="008C4697" w:rsidP="008C4697">
      <w:pPr>
        <w:tabs>
          <w:tab w:val="left" w:pos="450"/>
        </w:tabs>
        <w:spacing w:after="0"/>
        <w:rPr>
          <w:rFonts w:asciiTheme="majorHAnsi" w:hAnsiTheme="majorHAnsi"/>
          <w:sz w:val="24"/>
          <w:szCs w:val="24"/>
        </w:rPr>
      </w:pPr>
      <w:r w:rsidRPr="008C4697">
        <w:rPr>
          <w:rFonts w:asciiTheme="majorHAnsi" w:hAnsiTheme="majorHAnsi"/>
          <w:b/>
          <w:bCs/>
          <w:sz w:val="24"/>
          <w:szCs w:val="24"/>
        </w:rPr>
        <w:t>An orientation programme on ‘Teacher, as a  Continuous Learner’ was given</w:t>
      </w:r>
      <w:r w:rsidRPr="008C4697">
        <w:rPr>
          <w:rFonts w:asciiTheme="majorHAnsi" w:hAnsiTheme="majorHAnsi"/>
          <w:bCs/>
          <w:sz w:val="24"/>
          <w:szCs w:val="24"/>
        </w:rPr>
        <w:t xml:space="preserve">  by Rev. Fr. Dr.</w:t>
      </w:r>
      <w:r w:rsidRPr="008C4697">
        <w:rPr>
          <w:rFonts w:asciiTheme="majorHAnsi" w:hAnsiTheme="majorHAnsi"/>
          <w:sz w:val="24"/>
          <w:szCs w:val="24"/>
        </w:rPr>
        <w:t>Mathew Vazhayil, Vicar,St.Raphael’sCathedral,Palakkad.</w:t>
      </w:r>
    </w:p>
    <w:p w:rsidR="008C4697" w:rsidRPr="008C4697" w:rsidRDefault="008C4697" w:rsidP="008C4697">
      <w:pPr>
        <w:jc w:val="both"/>
        <w:rPr>
          <w:rFonts w:asciiTheme="majorHAnsi" w:hAnsiTheme="majorHAnsi"/>
          <w:b/>
          <w:sz w:val="24"/>
          <w:szCs w:val="24"/>
        </w:rPr>
      </w:pPr>
    </w:p>
    <w:p w:rsidR="008C4697" w:rsidRPr="008C4697" w:rsidRDefault="008C4697" w:rsidP="008C4697">
      <w:pPr>
        <w:tabs>
          <w:tab w:val="left" w:pos="90"/>
        </w:tabs>
        <w:spacing w:after="0"/>
        <w:rPr>
          <w:rFonts w:asciiTheme="majorHAnsi" w:hAnsiTheme="majorHAnsi"/>
          <w:bCs/>
          <w:sz w:val="24"/>
          <w:szCs w:val="24"/>
        </w:rPr>
      </w:pPr>
      <w:r w:rsidRPr="008C4697">
        <w:rPr>
          <w:rFonts w:asciiTheme="majorHAnsi" w:hAnsiTheme="majorHAnsi"/>
          <w:b/>
          <w:sz w:val="24"/>
          <w:szCs w:val="24"/>
        </w:rPr>
        <w:t>Orientation for the first year students and their parents was given</w:t>
      </w:r>
      <w:r w:rsidRPr="008C4697">
        <w:rPr>
          <w:rFonts w:asciiTheme="majorHAnsi" w:hAnsiTheme="majorHAnsi"/>
          <w:sz w:val="24"/>
          <w:szCs w:val="24"/>
        </w:rPr>
        <w:t xml:space="preserve"> by</w:t>
      </w: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Cs/>
          <w:sz w:val="24"/>
          <w:szCs w:val="24"/>
        </w:rPr>
        <w:t>Rev.Fr.SanalChettupuzhakkaran,Principal,</w:t>
      </w:r>
      <w:r w:rsidRPr="008C4697">
        <w:rPr>
          <w:rFonts w:asciiTheme="majorHAnsi" w:hAnsiTheme="majorHAnsi"/>
          <w:sz w:val="24"/>
          <w:szCs w:val="24"/>
        </w:rPr>
        <w:t>St.Raphael’sCathedralSchool,Palakkad.</w:t>
      </w:r>
    </w:p>
    <w:p w:rsidR="008C4697" w:rsidRPr="008C4697" w:rsidRDefault="008C4697" w:rsidP="008C4697">
      <w:pPr>
        <w:tabs>
          <w:tab w:val="left" w:pos="90"/>
        </w:tabs>
        <w:spacing w:after="0"/>
        <w:rPr>
          <w:rFonts w:asciiTheme="majorHAnsi" w:hAnsiTheme="majorHAnsi"/>
          <w:bCs/>
          <w:sz w:val="24"/>
          <w:szCs w:val="24"/>
        </w:rPr>
      </w:pP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b/>
          <w:bCs/>
          <w:sz w:val="24"/>
          <w:szCs w:val="24"/>
        </w:rPr>
        <w:t>An Orientation on ‘How to be an Effective Teacher’ was given</w:t>
      </w:r>
      <w:r w:rsidRPr="008C4697">
        <w:rPr>
          <w:rFonts w:asciiTheme="majorHAnsi" w:hAnsiTheme="majorHAnsi"/>
          <w:bCs/>
          <w:sz w:val="24"/>
          <w:szCs w:val="24"/>
        </w:rPr>
        <w:t xml:space="preserve"> by  Rev. Fr.SanalChettupuzhakkaran</w:t>
      </w:r>
      <w:r w:rsidRPr="008C4697">
        <w:rPr>
          <w:rFonts w:asciiTheme="majorHAnsi" w:hAnsiTheme="majorHAnsi"/>
          <w:sz w:val="24"/>
          <w:szCs w:val="24"/>
        </w:rPr>
        <w:t xml:space="preserve"> ,Principal,  St.Raphael’s CathedralSchool,Palakkad.</w:t>
      </w:r>
    </w:p>
    <w:p w:rsidR="008C4697" w:rsidRPr="008C4697" w:rsidRDefault="008C4697" w:rsidP="008C4697">
      <w:pPr>
        <w:tabs>
          <w:tab w:val="left" w:pos="90"/>
        </w:tabs>
        <w:spacing w:after="0"/>
        <w:rPr>
          <w:rFonts w:asciiTheme="majorHAnsi" w:hAnsiTheme="majorHAnsi"/>
          <w:sz w:val="24"/>
          <w:szCs w:val="24"/>
        </w:rPr>
      </w:pPr>
    </w:p>
    <w:p w:rsidR="008C4697" w:rsidRPr="008C4697" w:rsidRDefault="008C4697" w:rsidP="008C4697">
      <w:pPr>
        <w:tabs>
          <w:tab w:val="left" w:pos="90"/>
        </w:tabs>
        <w:spacing w:after="0"/>
        <w:rPr>
          <w:rFonts w:asciiTheme="majorHAnsi" w:hAnsiTheme="majorHAnsi"/>
          <w:b/>
          <w:sz w:val="24"/>
          <w:szCs w:val="24"/>
        </w:rPr>
      </w:pPr>
      <w:r w:rsidRPr="008C4697">
        <w:rPr>
          <w:rFonts w:asciiTheme="majorHAnsi" w:hAnsiTheme="majorHAnsi"/>
          <w:b/>
          <w:sz w:val="24"/>
          <w:szCs w:val="24"/>
        </w:rPr>
        <w:t>An Orientation on “ Personality Development” for the PG Students was given by Rev.Fr.Sunny Punneliparambil CMI, Principal, Christ Vidya Nikethan, Irinjalakkuda.</w:t>
      </w:r>
    </w:p>
    <w:p w:rsidR="008C4697" w:rsidRPr="008C4697" w:rsidRDefault="008C4697" w:rsidP="008C4697">
      <w:pPr>
        <w:tabs>
          <w:tab w:val="left" w:pos="90"/>
        </w:tabs>
        <w:spacing w:after="0"/>
        <w:rPr>
          <w:rFonts w:asciiTheme="majorHAnsi" w:hAnsiTheme="majorHAnsi"/>
          <w:bCs/>
          <w:sz w:val="24"/>
          <w:szCs w:val="24"/>
        </w:rPr>
      </w:pPr>
    </w:p>
    <w:p w:rsidR="008C4697" w:rsidRPr="008C4697" w:rsidRDefault="008C4697" w:rsidP="008C4697">
      <w:pPr>
        <w:tabs>
          <w:tab w:val="left" w:pos="90"/>
        </w:tabs>
        <w:spacing w:after="0"/>
        <w:rPr>
          <w:rFonts w:asciiTheme="majorHAnsi" w:hAnsiTheme="majorHAnsi"/>
          <w:sz w:val="24"/>
          <w:szCs w:val="24"/>
        </w:rPr>
      </w:pPr>
      <w:r w:rsidRPr="008C4697">
        <w:rPr>
          <w:rFonts w:asciiTheme="majorHAnsi" w:hAnsiTheme="majorHAnsi"/>
          <w:sz w:val="24"/>
          <w:szCs w:val="24"/>
        </w:rPr>
        <w:t xml:space="preserve">Rev.Sr.Christy C.M.C gave a talk on </w:t>
      </w:r>
      <w:r w:rsidRPr="008C4697">
        <w:rPr>
          <w:rFonts w:asciiTheme="majorHAnsi" w:hAnsiTheme="majorHAnsi"/>
          <w:i/>
          <w:sz w:val="24"/>
          <w:szCs w:val="24"/>
        </w:rPr>
        <w:t>Chavurul</w:t>
      </w:r>
      <w:r w:rsidRPr="008C4697">
        <w:rPr>
          <w:rFonts w:asciiTheme="majorHAnsi" w:hAnsiTheme="majorHAnsi"/>
          <w:sz w:val="24"/>
          <w:szCs w:val="24"/>
        </w:rPr>
        <w:t>, Book of St.Chavara .</w:t>
      </w:r>
    </w:p>
    <w:p w:rsidR="008C4697" w:rsidRPr="008C4697" w:rsidRDefault="008C4697" w:rsidP="008C4697">
      <w:pPr>
        <w:spacing w:line="360" w:lineRule="auto"/>
        <w:ind w:left="720" w:firstLine="60"/>
        <w:jc w:val="both"/>
        <w:rPr>
          <w:rFonts w:asciiTheme="majorHAnsi" w:hAnsiTheme="majorHAnsi"/>
          <w:b/>
          <w:sz w:val="24"/>
          <w:szCs w:val="24"/>
        </w:rPr>
      </w:pP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WOMEN DEVELOPMENT CELL</w:t>
      </w:r>
    </w:p>
    <w:p w:rsidR="008C4697" w:rsidRPr="008C4697" w:rsidRDefault="008C4697" w:rsidP="008C4697">
      <w:pPr>
        <w:rPr>
          <w:rFonts w:asciiTheme="majorHAnsi" w:eastAsia="Times New Roman" w:hAnsiTheme="majorHAnsi"/>
          <w:color w:val="222222"/>
          <w:sz w:val="24"/>
          <w:szCs w:val="24"/>
          <w:shd w:val="clear" w:color="auto" w:fill="FFFFFF"/>
        </w:rPr>
      </w:pPr>
      <w:r w:rsidRPr="008C4697">
        <w:rPr>
          <w:rFonts w:asciiTheme="majorHAnsi" w:eastAsia="Times New Roman" w:hAnsiTheme="majorHAnsi"/>
          <w:b/>
          <w:color w:val="222222"/>
          <w:sz w:val="24"/>
          <w:szCs w:val="24"/>
          <w:shd w:val="clear" w:color="auto" w:fill="FFFFFF"/>
        </w:rPr>
        <w:t>A talk on ‘Management of stress’  by Mrs. Mercy Thomas,</w:t>
      </w:r>
      <w:r w:rsidRPr="008C4697">
        <w:rPr>
          <w:rFonts w:asciiTheme="majorHAnsi" w:eastAsia="Times New Roman" w:hAnsiTheme="majorHAnsi"/>
          <w:color w:val="222222"/>
          <w:sz w:val="24"/>
          <w:szCs w:val="24"/>
          <w:shd w:val="clear" w:color="auto" w:fill="FFFFFF"/>
        </w:rPr>
        <w:t xml:space="preserve"> Counsellor of Family Counseling Centre, Mercy College was organized.</w:t>
      </w:r>
    </w:p>
    <w:p w:rsidR="008C4697" w:rsidRPr="008C4697" w:rsidRDefault="00AD2488" w:rsidP="008C4697">
      <w:pPr>
        <w:rPr>
          <w:rFonts w:asciiTheme="majorHAnsi" w:eastAsia="Times New Roman" w:hAnsiTheme="majorHAnsi"/>
          <w:color w:val="222222"/>
          <w:sz w:val="24"/>
          <w:szCs w:val="24"/>
          <w:shd w:val="clear" w:color="auto" w:fill="FFFFFF"/>
        </w:rPr>
      </w:pPr>
      <w:r w:rsidRPr="00AD2488">
        <w:rPr>
          <w:rFonts w:asciiTheme="majorHAnsi" w:hAnsiTheme="majorHAnsi"/>
          <w:noProof/>
          <w:color w:val="auto"/>
          <w:sz w:val="24"/>
          <w:szCs w:val="24"/>
          <w:shd w:val="clear" w:color="auto" w:fill="FFFFFF"/>
          <w:lang w:val="en-IN" w:eastAsia="zh-TW"/>
        </w:rPr>
        <w:pict>
          <v:shape id="_x0000_s1047" type="#_x0000_t202" style="position:absolute;margin-left:639pt;margin-top:6.55pt;width:210.95pt;height:130.5pt;z-index:251674624;mso-width-relative:margin;mso-height-relative:margin">
            <v:textbox style="mso-next-textbox:#_x0000_s1047">
              <w:txbxContent>
                <w:p w:rsidR="008C4697" w:rsidRDefault="008C4697" w:rsidP="008C4697"/>
              </w:txbxContent>
            </v:textbox>
          </v:shape>
        </w:pict>
      </w:r>
      <w:r w:rsidR="008C4697" w:rsidRPr="008C4697">
        <w:rPr>
          <w:rFonts w:asciiTheme="majorHAnsi" w:eastAsia="Times New Roman" w:hAnsiTheme="majorHAnsi"/>
          <w:b/>
          <w:color w:val="222222"/>
          <w:sz w:val="24"/>
          <w:szCs w:val="24"/>
          <w:shd w:val="clear" w:color="auto" w:fill="FFFFFF"/>
        </w:rPr>
        <w:t xml:space="preserve">A talk on 'Justice for Women and Domestic Violence' was delivered by                                             Mrs. Meera Vijayan, </w:t>
      </w:r>
      <w:r w:rsidR="008C4697" w:rsidRPr="008C4697">
        <w:rPr>
          <w:rFonts w:asciiTheme="majorHAnsi" w:eastAsia="Times New Roman" w:hAnsiTheme="majorHAnsi"/>
          <w:color w:val="222222"/>
          <w:sz w:val="24"/>
          <w:szCs w:val="24"/>
          <w:shd w:val="clear" w:color="auto" w:fill="FFFFFF"/>
        </w:rPr>
        <w:t>GBVM Coordinator, District Hospital, Palakkad The programme was inaugurated by the former governor Sri. Sankaranarayanan. This was organized in collaboration with Janananma, Palakkad.</w:t>
      </w:r>
    </w:p>
    <w:p w:rsidR="008C4697" w:rsidRPr="008C4697" w:rsidRDefault="00AD2488" w:rsidP="008C4697">
      <w:pPr>
        <w:rPr>
          <w:rFonts w:asciiTheme="majorHAnsi" w:eastAsia="Times New Roman" w:hAnsiTheme="majorHAnsi"/>
          <w:color w:val="222222"/>
          <w:sz w:val="24"/>
          <w:szCs w:val="24"/>
          <w:shd w:val="clear" w:color="auto" w:fill="FFFFFF"/>
        </w:rPr>
      </w:pPr>
      <w:r w:rsidRPr="00AD2488">
        <w:rPr>
          <w:rFonts w:asciiTheme="majorHAnsi" w:hAnsiTheme="majorHAnsi"/>
          <w:b/>
          <w:noProof/>
          <w:color w:val="auto"/>
          <w:sz w:val="24"/>
          <w:szCs w:val="24"/>
          <w:shd w:val="clear" w:color="auto" w:fill="FFFFFF"/>
          <w:lang w:val="en-IN" w:eastAsia="zh-TW"/>
        </w:rPr>
        <w:pict>
          <v:shape id="_x0000_s1048" type="#_x0000_t202" style="position:absolute;margin-left:612.75pt;margin-top:2.25pt;width:185.45pt;height:156.55pt;z-index:251675648;mso-width-percent:400;mso-width-percent:400;mso-width-relative:margin;mso-height-relative:margin">
            <v:textbox>
              <w:txbxContent>
                <w:p w:rsidR="008C4697" w:rsidRDefault="008C4697" w:rsidP="008C4697"/>
              </w:txbxContent>
            </v:textbox>
          </v:shape>
        </w:pict>
      </w:r>
      <w:r w:rsidRPr="00AD2488">
        <w:rPr>
          <w:rFonts w:asciiTheme="majorHAnsi" w:eastAsia="Calibri" w:hAnsiTheme="majorHAnsi"/>
          <w:b/>
          <w:noProof/>
          <w:color w:val="auto"/>
          <w:sz w:val="24"/>
          <w:szCs w:val="24"/>
          <w:lang w:val="en-IN" w:eastAsia="zh-TW"/>
        </w:rPr>
        <w:pict>
          <v:shape id="_x0000_s1049" type="#_x0000_t202" style="position:absolute;margin-left:542.2pt;margin-top:3.8pt;width:198.05pt;height:146.75pt;z-index:251676672;mso-width-relative:margin;mso-height-relative:margin">
            <v:textbox style="mso-next-textbox:#_x0000_s1049">
              <w:txbxContent>
                <w:p w:rsidR="008C4697" w:rsidRDefault="008C4697" w:rsidP="008C4697"/>
              </w:txbxContent>
            </v:textbox>
          </v:shape>
        </w:pict>
      </w:r>
      <w:r w:rsidRPr="00AD2488">
        <w:rPr>
          <w:rFonts w:asciiTheme="majorHAnsi" w:hAnsiTheme="majorHAnsi"/>
          <w:b/>
          <w:noProof/>
          <w:color w:val="auto"/>
          <w:sz w:val="24"/>
          <w:szCs w:val="24"/>
          <w:shd w:val="clear" w:color="auto" w:fill="FFFFFF"/>
          <w:lang w:val="en-IN" w:eastAsia="zh-TW"/>
        </w:rPr>
        <w:pict>
          <v:shape id="_x0000_s1050" type="#_x0000_t202" style="position:absolute;margin-left:612.75pt;margin-top:13.7pt;width:186.2pt;height:147pt;z-index:251677696;mso-width-percent:400;mso-width-percent:400;mso-width-relative:margin;mso-height-relative:margin">
            <v:textbox>
              <w:txbxContent>
                <w:p w:rsidR="008C4697" w:rsidRDefault="008C4697" w:rsidP="008C4697"/>
              </w:txbxContent>
            </v:textbox>
          </v:shape>
        </w:pict>
      </w:r>
      <w:r w:rsidR="008C4697" w:rsidRPr="008C4697">
        <w:rPr>
          <w:rFonts w:asciiTheme="majorHAnsi" w:eastAsia="Times New Roman" w:hAnsiTheme="majorHAnsi"/>
          <w:b/>
          <w:color w:val="222222"/>
          <w:sz w:val="24"/>
          <w:szCs w:val="24"/>
          <w:shd w:val="clear" w:color="auto" w:fill="FFFFFF"/>
        </w:rPr>
        <w:t xml:space="preserve">A talk was delivered by the famous writer and social activist Smt. Beena Govind, </w:t>
      </w:r>
      <w:r w:rsidR="008C4697" w:rsidRPr="008C4697">
        <w:rPr>
          <w:rFonts w:asciiTheme="majorHAnsi" w:eastAsia="Times New Roman" w:hAnsiTheme="majorHAnsi"/>
          <w:color w:val="222222"/>
          <w:sz w:val="24"/>
          <w:szCs w:val="24"/>
          <w:shd w:val="clear" w:color="auto" w:fill="FFFFFF"/>
        </w:rPr>
        <w:t>Sub Editor, Mathrubhumi  in connection with the 150 th Birth Anniversary Celebrations of   Sr. Nivedita, in the programme 'Samarpanam' .</w:t>
      </w:r>
    </w:p>
    <w:p w:rsidR="008C4697" w:rsidRPr="008C4697" w:rsidRDefault="008C4697" w:rsidP="008C4697">
      <w:pPr>
        <w:rPr>
          <w:rFonts w:asciiTheme="majorHAnsi" w:hAnsiTheme="majorHAnsi"/>
          <w:b/>
          <w:noProof/>
          <w:sz w:val="24"/>
          <w:szCs w:val="24"/>
          <w:u w:val="single"/>
          <w:shd w:val="clear" w:color="auto" w:fill="FFFFFF"/>
          <w:lang w:eastAsia="zh-TW"/>
        </w:rPr>
      </w:pPr>
      <w:r w:rsidRPr="008C4697">
        <w:rPr>
          <w:rFonts w:asciiTheme="majorHAnsi" w:hAnsiTheme="majorHAnsi"/>
          <w:b/>
          <w:noProof/>
          <w:sz w:val="24"/>
          <w:szCs w:val="24"/>
          <w:u w:val="single"/>
          <w:shd w:val="clear" w:color="auto" w:fill="FFFFFF"/>
          <w:lang w:eastAsia="zh-TW"/>
        </w:rPr>
        <w:t>STAFF CLUB</w:t>
      </w:r>
    </w:p>
    <w:p w:rsidR="008C4697" w:rsidRPr="008C4697" w:rsidRDefault="008C4697" w:rsidP="008C4697">
      <w:pPr>
        <w:rPr>
          <w:rFonts w:asciiTheme="majorHAnsi" w:eastAsia="Times New Roman" w:hAnsiTheme="majorHAnsi"/>
          <w:color w:val="222222"/>
          <w:sz w:val="24"/>
          <w:szCs w:val="24"/>
          <w:shd w:val="clear" w:color="auto" w:fill="FFFFFF"/>
        </w:rPr>
      </w:pPr>
      <w:r w:rsidRPr="008C4697">
        <w:rPr>
          <w:rFonts w:asciiTheme="majorHAnsi" w:eastAsia="Times New Roman" w:hAnsiTheme="majorHAnsi"/>
          <w:color w:val="222222"/>
          <w:sz w:val="24"/>
          <w:szCs w:val="24"/>
          <w:shd w:val="clear" w:color="auto" w:fill="FFFFFF"/>
        </w:rPr>
        <w:t>Organised christmas celebration and onam celebration for the faculty.</w:t>
      </w:r>
    </w:p>
    <w:p w:rsidR="008C4697" w:rsidRPr="008C4697" w:rsidRDefault="008C4697" w:rsidP="008C4697">
      <w:pPr>
        <w:rPr>
          <w:rFonts w:asciiTheme="majorHAnsi" w:eastAsia="Times New Roman" w:hAnsiTheme="majorHAnsi"/>
          <w:color w:val="222222"/>
          <w:sz w:val="24"/>
          <w:szCs w:val="24"/>
          <w:shd w:val="clear" w:color="auto" w:fill="FFFFFF"/>
        </w:rPr>
      </w:pPr>
      <w:r w:rsidRPr="008C4697">
        <w:rPr>
          <w:rFonts w:asciiTheme="majorHAnsi" w:eastAsia="Times New Roman" w:hAnsiTheme="majorHAnsi"/>
          <w:color w:val="222222"/>
          <w:sz w:val="24"/>
          <w:szCs w:val="24"/>
          <w:shd w:val="clear" w:color="auto" w:fill="FFFFFF"/>
        </w:rPr>
        <w:t>Principal’s feast day was celebrated</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 xml:space="preserve">Research Forum Activities </w:t>
      </w:r>
    </w:p>
    <w:p w:rsidR="008C4697" w:rsidRPr="008C4697" w:rsidRDefault="008C4697" w:rsidP="008C4697">
      <w:pPr>
        <w:spacing w:line="360" w:lineRule="auto"/>
        <w:rPr>
          <w:rFonts w:asciiTheme="majorHAnsi" w:hAnsiTheme="majorHAnsi"/>
          <w:sz w:val="24"/>
          <w:szCs w:val="24"/>
        </w:rPr>
      </w:pPr>
      <w:r w:rsidRPr="008C4697">
        <w:rPr>
          <w:rFonts w:asciiTheme="majorHAnsi" w:hAnsiTheme="majorHAnsi"/>
          <w:b/>
          <w:sz w:val="24"/>
          <w:szCs w:val="24"/>
        </w:rPr>
        <w:lastRenderedPageBreak/>
        <w:t>Inauguration of the Research Forum Activities</w:t>
      </w:r>
      <w:r w:rsidRPr="008C4697">
        <w:rPr>
          <w:rFonts w:asciiTheme="majorHAnsi" w:hAnsiTheme="majorHAnsi"/>
          <w:sz w:val="24"/>
          <w:szCs w:val="24"/>
        </w:rPr>
        <w:t xml:space="preserve"> 2017-18 and  Release of  the national journals “Scientia-vol.12” &amp; “jiggyAsA vol.12 “ was done .</w:t>
      </w:r>
    </w:p>
    <w:p w:rsidR="008C4697" w:rsidRPr="008C4697" w:rsidRDefault="008C4697" w:rsidP="008C4697">
      <w:pPr>
        <w:spacing w:line="360" w:lineRule="auto"/>
        <w:rPr>
          <w:rFonts w:asciiTheme="majorHAnsi" w:hAnsiTheme="majorHAnsi"/>
          <w:sz w:val="24"/>
          <w:szCs w:val="24"/>
        </w:rPr>
      </w:pPr>
      <w:r w:rsidRPr="008C4697">
        <w:rPr>
          <w:rFonts w:asciiTheme="majorHAnsi" w:hAnsiTheme="majorHAnsi"/>
          <w:b/>
          <w:sz w:val="24"/>
          <w:szCs w:val="24"/>
        </w:rPr>
        <w:t>A talk on “Art of scientific  writing “was delivered</w:t>
      </w:r>
      <w:r w:rsidRPr="008C4697">
        <w:rPr>
          <w:rFonts w:asciiTheme="majorHAnsi" w:hAnsiTheme="majorHAnsi"/>
          <w:sz w:val="24"/>
          <w:szCs w:val="24"/>
        </w:rPr>
        <w:t xml:space="preserve"> by Dr.M.Chandrasekaran , Emeritus Professor, Department of Biotechnology, Cochin university of Science and Technology on 29 January 2018. </w:t>
      </w:r>
    </w:p>
    <w:p w:rsidR="008C4697" w:rsidRPr="008C4697" w:rsidRDefault="008C4697" w:rsidP="008C4697">
      <w:pPr>
        <w:spacing w:line="360" w:lineRule="auto"/>
        <w:rPr>
          <w:rFonts w:asciiTheme="majorHAnsi" w:hAnsiTheme="majorHAnsi"/>
          <w:sz w:val="24"/>
          <w:szCs w:val="24"/>
          <w:lang w:val="en-GB" w:bidi="ml-IN"/>
        </w:rPr>
      </w:pPr>
      <w:r w:rsidRPr="008C4697">
        <w:rPr>
          <w:rFonts w:asciiTheme="majorHAnsi" w:hAnsiTheme="majorHAnsi"/>
          <w:b/>
          <w:bCs/>
          <w:sz w:val="24"/>
          <w:szCs w:val="24"/>
          <w:lang w:bidi="ml-IN"/>
        </w:rPr>
        <w:t>National workshop on Research Methodology and Scientific writing was organised</w:t>
      </w:r>
    </w:p>
    <w:p w:rsidR="008C4697" w:rsidRPr="008C4697" w:rsidRDefault="008C4697" w:rsidP="008C4697">
      <w:pPr>
        <w:spacing w:line="360" w:lineRule="auto"/>
        <w:rPr>
          <w:rFonts w:asciiTheme="majorHAnsi" w:hAnsiTheme="majorHAnsi"/>
          <w:sz w:val="24"/>
          <w:szCs w:val="24"/>
          <w:lang w:val="en-GB" w:bidi="ml-IN"/>
        </w:rPr>
      </w:pPr>
      <w:r w:rsidRPr="008C4697">
        <w:rPr>
          <w:rFonts w:asciiTheme="majorHAnsi" w:hAnsiTheme="majorHAnsi"/>
          <w:b/>
          <w:bCs/>
          <w:sz w:val="24"/>
          <w:szCs w:val="24"/>
          <w:lang w:bidi="ml-IN"/>
        </w:rPr>
        <w:t>A Talk on SPSS by Dr.Biju.K was organised</w:t>
      </w:r>
    </w:p>
    <w:p w:rsidR="008C4697" w:rsidRPr="008C4697" w:rsidRDefault="008C4697" w:rsidP="008C4697">
      <w:pPr>
        <w:spacing w:line="360" w:lineRule="auto"/>
        <w:rPr>
          <w:rFonts w:asciiTheme="majorHAnsi" w:hAnsiTheme="majorHAnsi"/>
          <w:color w:val="000000"/>
          <w:sz w:val="24"/>
          <w:szCs w:val="24"/>
        </w:rPr>
      </w:pPr>
      <w:r w:rsidRPr="008C4697">
        <w:rPr>
          <w:rFonts w:asciiTheme="majorHAnsi" w:hAnsiTheme="majorHAnsi"/>
          <w:b/>
          <w:sz w:val="24"/>
          <w:szCs w:val="24"/>
        </w:rPr>
        <w:t>Research forum paper presentation competition “</w:t>
      </w:r>
      <w:r w:rsidRPr="008C4697">
        <w:rPr>
          <w:rFonts w:asciiTheme="majorHAnsi" w:hAnsiTheme="majorHAnsi"/>
          <w:b/>
          <w:i/>
          <w:sz w:val="24"/>
          <w:szCs w:val="24"/>
        </w:rPr>
        <w:t>Stimuli-2018”</w:t>
      </w:r>
      <w:r w:rsidRPr="008C4697">
        <w:rPr>
          <w:rFonts w:asciiTheme="majorHAnsi" w:hAnsiTheme="majorHAnsi"/>
          <w:b/>
          <w:sz w:val="24"/>
          <w:szCs w:val="24"/>
        </w:rPr>
        <w:t xml:space="preserve"> for Arts and Science stream students was coordinated</w:t>
      </w:r>
      <w:r w:rsidRPr="008C4697">
        <w:rPr>
          <w:rFonts w:asciiTheme="majorHAnsi" w:hAnsiTheme="majorHAnsi"/>
          <w:sz w:val="24"/>
          <w:szCs w:val="24"/>
        </w:rPr>
        <w:t xml:space="preserve"> </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Career Guidance Cell</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 xml:space="preserve">An Awareness talk </w:t>
      </w:r>
      <w:r w:rsidRPr="008C4697">
        <w:rPr>
          <w:rFonts w:asciiTheme="majorHAnsi" w:hAnsiTheme="majorHAnsi"/>
          <w:sz w:val="24"/>
          <w:szCs w:val="24"/>
        </w:rPr>
        <w:t xml:space="preserve">on “ Career Options after Post Graduation” was given by Fr. Sanil Jose, Principal, St.Raphael’s Cathedral School Palakkad. </w:t>
      </w:r>
    </w:p>
    <w:p w:rsidR="008C4697" w:rsidRPr="008C4697" w:rsidRDefault="008C4697" w:rsidP="008C4697">
      <w:pPr>
        <w:tabs>
          <w:tab w:val="left" w:pos="1440"/>
        </w:tabs>
        <w:rPr>
          <w:rFonts w:asciiTheme="majorHAnsi" w:hAnsiTheme="majorHAnsi"/>
          <w:sz w:val="24"/>
          <w:szCs w:val="24"/>
        </w:rPr>
      </w:pPr>
      <w:r w:rsidRPr="008C4697">
        <w:rPr>
          <w:rFonts w:asciiTheme="majorHAnsi" w:hAnsiTheme="majorHAnsi"/>
          <w:b/>
          <w:sz w:val="24"/>
          <w:szCs w:val="24"/>
        </w:rPr>
        <w:t>A session on “Employment Exchange , Employability Centre: Registration Procedure and Job Drive”</w:t>
      </w:r>
      <w:r w:rsidRPr="008C4697">
        <w:rPr>
          <w:rFonts w:asciiTheme="majorHAnsi" w:hAnsiTheme="majorHAnsi"/>
          <w:sz w:val="24"/>
          <w:szCs w:val="24"/>
        </w:rPr>
        <w:t xml:space="preserve"> was given by District Employment Office. </w:t>
      </w:r>
    </w:p>
    <w:p w:rsidR="008C4697" w:rsidRPr="008C4697" w:rsidRDefault="008C4697" w:rsidP="008C4697">
      <w:pPr>
        <w:tabs>
          <w:tab w:val="left" w:pos="1440"/>
        </w:tabs>
        <w:rPr>
          <w:rFonts w:asciiTheme="majorHAnsi" w:hAnsiTheme="majorHAnsi"/>
          <w:b/>
          <w:sz w:val="24"/>
          <w:szCs w:val="24"/>
        </w:rPr>
      </w:pPr>
      <w:r w:rsidRPr="008C4697">
        <w:rPr>
          <w:rFonts w:asciiTheme="majorHAnsi" w:hAnsiTheme="majorHAnsi"/>
          <w:b/>
          <w:sz w:val="24"/>
          <w:szCs w:val="24"/>
        </w:rPr>
        <w:t xml:space="preserve">Registration to Employability Centre Palakkad was done.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A session on “Gateway to Central Services”</w:t>
      </w:r>
      <w:r w:rsidRPr="008C4697">
        <w:rPr>
          <w:rFonts w:asciiTheme="majorHAnsi" w:hAnsiTheme="majorHAnsi"/>
          <w:sz w:val="24"/>
          <w:szCs w:val="24"/>
        </w:rPr>
        <w:t xml:space="preserve"> was given by Mr. Abhijith T.K.,Speed Maths Trainer(NIT Calicut-Gold medalist) and Mr. Brijin Raj Panickker, Nationally Acclaimed English Trainer,  Enlight Academy, Kozhikode </w:t>
      </w:r>
    </w:p>
    <w:p w:rsidR="008C4697" w:rsidRPr="008C4697" w:rsidRDefault="008C4697" w:rsidP="008C4697">
      <w:pPr>
        <w:rPr>
          <w:rFonts w:asciiTheme="majorHAnsi" w:hAnsiTheme="majorHAnsi"/>
          <w:sz w:val="24"/>
          <w:szCs w:val="24"/>
        </w:rPr>
      </w:pPr>
      <w:r w:rsidRPr="008C4697">
        <w:rPr>
          <w:rFonts w:asciiTheme="majorHAnsi" w:hAnsiTheme="majorHAnsi"/>
          <w:b/>
          <w:sz w:val="24"/>
          <w:szCs w:val="24"/>
        </w:rPr>
        <w:t>Various computer courses were started</w:t>
      </w:r>
      <w:r w:rsidRPr="008C4697">
        <w:rPr>
          <w:rFonts w:asciiTheme="majorHAnsi" w:hAnsiTheme="majorHAnsi"/>
          <w:sz w:val="24"/>
          <w:szCs w:val="24"/>
        </w:rPr>
        <w:t xml:space="preserve"> for the women of the neighbouring locality and college students </w:t>
      </w:r>
    </w:p>
    <w:p w:rsidR="008C4697" w:rsidRPr="008C4697" w:rsidRDefault="008C4697" w:rsidP="008C4697">
      <w:pPr>
        <w:tabs>
          <w:tab w:val="left" w:pos="1440"/>
        </w:tabs>
        <w:rPr>
          <w:rFonts w:asciiTheme="majorHAnsi" w:hAnsiTheme="majorHAnsi"/>
          <w:sz w:val="24"/>
          <w:szCs w:val="24"/>
        </w:rPr>
      </w:pPr>
      <w:r w:rsidRPr="008C4697">
        <w:rPr>
          <w:rFonts w:asciiTheme="majorHAnsi" w:hAnsiTheme="majorHAnsi"/>
          <w:b/>
          <w:sz w:val="24"/>
          <w:szCs w:val="24"/>
        </w:rPr>
        <w:t>Off Campus Recruitment of WIPRO Technologies (WIIMS programme) was organized</w:t>
      </w:r>
      <w:r w:rsidRPr="008C4697">
        <w:rPr>
          <w:rFonts w:asciiTheme="majorHAnsi" w:hAnsiTheme="majorHAnsi"/>
          <w:sz w:val="24"/>
          <w:szCs w:val="24"/>
        </w:rPr>
        <w:t xml:space="preserve"> </w:t>
      </w:r>
    </w:p>
    <w:p w:rsidR="008C4697" w:rsidRPr="008C4697" w:rsidRDefault="008C4697" w:rsidP="008C4697">
      <w:pPr>
        <w:tabs>
          <w:tab w:val="left" w:pos="1440"/>
        </w:tabs>
        <w:rPr>
          <w:rFonts w:asciiTheme="majorHAnsi" w:hAnsiTheme="majorHAnsi"/>
          <w:sz w:val="24"/>
          <w:szCs w:val="24"/>
        </w:rPr>
      </w:pPr>
      <w:r w:rsidRPr="008C4697">
        <w:rPr>
          <w:rFonts w:asciiTheme="majorHAnsi" w:hAnsiTheme="majorHAnsi"/>
          <w:b/>
          <w:sz w:val="24"/>
          <w:szCs w:val="24"/>
        </w:rPr>
        <w:t>Recruitment to Goan Institute International Consociation of Education Pvt.Ltd.</w:t>
      </w:r>
      <w:r w:rsidRPr="008C4697">
        <w:rPr>
          <w:rFonts w:asciiTheme="majorHAnsi" w:hAnsiTheme="majorHAnsi"/>
          <w:sz w:val="24"/>
          <w:szCs w:val="24"/>
        </w:rPr>
        <w:t xml:space="preserve"> Cochin </w:t>
      </w:r>
    </w:p>
    <w:p w:rsidR="008C4697" w:rsidRPr="008C4697" w:rsidRDefault="008C4697" w:rsidP="008C4697">
      <w:pPr>
        <w:tabs>
          <w:tab w:val="left" w:pos="1440"/>
        </w:tabs>
        <w:rPr>
          <w:rFonts w:asciiTheme="majorHAnsi" w:hAnsiTheme="majorHAnsi"/>
          <w:sz w:val="24"/>
          <w:szCs w:val="24"/>
        </w:rPr>
      </w:pPr>
      <w:r w:rsidRPr="008C4697">
        <w:rPr>
          <w:rFonts w:asciiTheme="majorHAnsi" w:hAnsiTheme="majorHAnsi"/>
          <w:b/>
          <w:sz w:val="24"/>
          <w:szCs w:val="24"/>
        </w:rPr>
        <w:lastRenderedPageBreak/>
        <w:t>A session on “Truth that MBA Institutes do not tell”</w:t>
      </w:r>
      <w:r w:rsidRPr="008C4697">
        <w:rPr>
          <w:rFonts w:asciiTheme="majorHAnsi" w:hAnsiTheme="majorHAnsi"/>
          <w:sz w:val="24"/>
          <w:szCs w:val="24"/>
        </w:rPr>
        <w:t xml:space="preserve"> was handled by Mr.Sridhar Babu, AGM- Career Development Center, Coimbatore.</w:t>
      </w:r>
    </w:p>
    <w:p w:rsidR="008C4697" w:rsidRPr="008C4697" w:rsidRDefault="008C4697" w:rsidP="008C4697">
      <w:pPr>
        <w:tabs>
          <w:tab w:val="left" w:pos="851"/>
        </w:tabs>
        <w:rPr>
          <w:rFonts w:asciiTheme="majorHAnsi" w:hAnsiTheme="majorHAnsi"/>
          <w:sz w:val="24"/>
          <w:szCs w:val="24"/>
        </w:rPr>
      </w:pPr>
      <w:r w:rsidRPr="008C4697">
        <w:rPr>
          <w:rFonts w:asciiTheme="majorHAnsi" w:hAnsiTheme="majorHAnsi"/>
          <w:b/>
          <w:color w:val="222222"/>
          <w:sz w:val="24"/>
          <w:szCs w:val="24"/>
          <w:shd w:val="clear" w:color="auto" w:fill="FFFFFF"/>
        </w:rPr>
        <w:t>A Recruitment drive by Wright International Aviation Management, Kochi</w:t>
      </w:r>
      <w:r w:rsidRPr="008C4697">
        <w:rPr>
          <w:rFonts w:asciiTheme="majorHAnsi" w:hAnsiTheme="majorHAnsi"/>
          <w:color w:val="222222"/>
          <w:sz w:val="24"/>
          <w:szCs w:val="24"/>
          <w:shd w:val="clear" w:color="auto" w:fill="FFFFFF"/>
        </w:rPr>
        <w:t xml:space="preserve"> </w:t>
      </w:r>
    </w:p>
    <w:p w:rsidR="008C4697" w:rsidRPr="008C4697" w:rsidRDefault="008C4697" w:rsidP="008C4697">
      <w:pPr>
        <w:tabs>
          <w:tab w:val="left" w:pos="1440"/>
        </w:tabs>
        <w:rPr>
          <w:rFonts w:asciiTheme="majorHAnsi" w:hAnsiTheme="majorHAnsi"/>
          <w:color w:val="222222"/>
          <w:sz w:val="24"/>
          <w:szCs w:val="24"/>
          <w:shd w:val="clear" w:color="auto" w:fill="FFFFFF"/>
        </w:rPr>
      </w:pPr>
      <w:r w:rsidRPr="008C4697">
        <w:rPr>
          <w:rFonts w:asciiTheme="majorHAnsi" w:hAnsiTheme="majorHAnsi"/>
          <w:b/>
          <w:color w:val="222222"/>
          <w:sz w:val="24"/>
          <w:szCs w:val="24"/>
          <w:shd w:val="clear" w:color="auto" w:fill="FFFFFF"/>
        </w:rPr>
        <w:t>ATEES Infomedia Pvt. Ltd, Thrissur conducted an online aptitude exam</w:t>
      </w:r>
      <w:r w:rsidRPr="008C4697">
        <w:rPr>
          <w:rFonts w:asciiTheme="majorHAnsi" w:hAnsiTheme="majorHAnsi"/>
          <w:color w:val="222222"/>
          <w:sz w:val="24"/>
          <w:szCs w:val="24"/>
          <w:shd w:val="clear" w:color="auto" w:fill="FFFFFF"/>
        </w:rPr>
        <w:t xml:space="preserve"> </w:t>
      </w:r>
    </w:p>
    <w:p w:rsidR="008C4697" w:rsidRPr="008C4697" w:rsidRDefault="008C4697" w:rsidP="008C4697">
      <w:pPr>
        <w:tabs>
          <w:tab w:val="left" w:pos="1440"/>
        </w:tabs>
        <w:rPr>
          <w:rFonts w:asciiTheme="majorHAnsi" w:hAnsiTheme="majorHAnsi"/>
          <w:sz w:val="24"/>
          <w:szCs w:val="24"/>
        </w:rPr>
      </w:pPr>
      <w:r w:rsidRPr="008C4697">
        <w:rPr>
          <w:rFonts w:asciiTheme="majorHAnsi" w:hAnsiTheme="majorHAnsi"/>
          <w:b/>
          <w:sz w:val="24"/>
          <w:szCs w:val="24"/>
        </w:rPr>
        <w:t xml:space="preserve">A motivational talk on “Women and Career” </w:t>
      </w:r>
      <w:r w:rsidRPr="008C4697">
        <w:rPr>
          <w:rFonts w:asciiTheme="majorHAnsi" w:hAnsiTheme="majorHAnsi"/>
          <w:sz w:val="24"/>
          <w:szCs w:val="24"/>
        </w:rPr>
        <w:t xml:space="preserve">was handled by Mr.Bristo Mathew  (YRG care). </w:t>
      </w:r>
    </w:p>
    <w:p w:rsidR="008C4697" w:rsidRPr="008C4697" w:rsidRDefault="008C4697" w:rsidP="008C4697">
      <w:pPr>
        <w:rPr>
          <w:rFonts w:asciiTheme="majorHAnsi" w:hAnsiTheme="majorHAnsi"/>
          <w:b/>
          <w:sz w:val="24"/>
          <w:szCs w:val="24"/>
        </w:rPr>
      </w:pPr>
      <w:r w:rsidRPr="008C4697">
        <w:rPr>
          <w:rFonts w:asciiTheme="majorHAnsi" w:hAnsiTheme="majorHAnsi"/>
          <w:b/>
          <w:sz w:val="24"/>
          <w:szCs w:val="24"/>
        </w:rPr>
        <w:t>The Recruitment details are displayed below:</w:t>
      </w:r>
    </w:p>
    <w:p w:rsidR="008C4697" w:rsidRPr="008C4697" w:rsidRDefault="008C4697" w:rsidP="008C4697">
      <w:pPr>
        <w:jc w:val="center"/>
        <w:rPr>
          <w:rFonts w:asciiTheme="majorHAnsi" w:hAnsiTheme="majorHAnsi"/>
          <w:b/>
          <w:sz w:val="24"/>
          <w:szCs w:val="24"/>
        </w:rPr>
      </w:pPr>
      <w:r w:rsidRPr="008C4697">
        <w:rPr>
          <w:rFonts w:asciiTheme="majorHAnsi" w:hAnsiTheme="majorHAnsi"/>
          <w:b/>
          <w:sz w:val="24"/>
          <w:szCs w:val="24"/>
        </w:rPr>
        <w:t>RECRUITMENTS 2017-2018</w:t>
      </w:r>
    </w:p>
    <w:tbl>
      <w:tblPr>
        <w:tblStyle w:val="TableGrid"/>
        <w:tblW w:w="10849" w:type="dxa"/>
        <w:jc w:val="center"/>
        <w:tblInd w:w="-652" w:type="dxa"/>
        <w:tblLook w:val="04A0"/>
      </w:tblPr>
      <w:tblGrid>
        <w:gridCol w:w="3863"/>
        <w:gridCol w:w="1561"/>
        <w:gridCol w:w="3543"/>
        <w:gridCol w:w="1882"/>
      </w:tblGrid>
      <w:tr w:rsidR="008C4697" w:rsidRPr="008C4697" w:rsidTr="00A50C90">
        <w:trPr>
          <w:jc w:val="center"/>
        </w:trPr>
        <w:tc>
          <w:tcPr>
            <w:tcW w:w="3864" w:type="dxa"/>
          </w:tcPr>
          <w:p w:rsidR="008C4697" w:rsidRPr="008C4697" w:rsidRDefault="008C4697" w:rsidP="00A50C90">
            <w:pPr>
              <w:jc w:val="center"/>
              <w:rPr>
                <w:rFonts w:asciiTheme="majorHAnsi" w:hAnsiTheme="majorHAnsi"/>
                <w:b/>
                <w:sz w:val="24"/>
                <w:szCs w:val="24"/>
              </w:rPr>
            </w:pPr>
            <w:r w:rsidRPr="008C4697">
              <w:rPr>
                <w:rFonts w:asciiTheme="majorHAnsi" w:hAnsiTheme="majorHAnsi"/>
                <w:b/>
                <w:sz w:val="24"/>
                <w:szCs w:val="24"/>
              </w:rPr>
              <w:t>ORGANISATION</w:t>
            </w:r>
          </w:p>
        </w:tc>
        <w:tc>
          <w:tcPr>
            <w:tcW w:w="1559" w:type="dxa"/>
          </w:tcPr>
          <w:p w:rsidR="008C4697" w:rsidRPr="008C4697" w:rsidRDefault="008C4697" w:rsidP="00A50C90">
            <w:pPr>
              <w:jc w:val="center"/>
              <w:rPr>
                <w:rFonts w:asciiTheme="majorHAnsi" w:hAnsiTheme="majorHAnsi"/>
                <w:b/>
                <w:sz w:val="24"/>
                <w:szCs w:val="24"/>
              </w:rPr>
            </w:pPr>
            <w:r w:rsidRPr="008C4697">
              <w:rPr>
                <w:rFonts w:asciiTheme="majorHAnsi" w:hAnsiTheme="majorHAnsi"/>
                <w:b/>
                <w:sz w:val="24"/>
                <w:szCs w:val="24"/>
              </w:rPr>
              <w:t>DATE</w:t>
            </w:r>
          </w:p>
        </w:tc>
        <w:tc>
          <w:tcPr>
            <w:tcW w:w="3544" w:type="dxa"/>
          </w:tcPr>
          <w:p w:rsidR="008C4697" w:rsidRPr="008C4697" w:rsidRDefault="008C4697" w:rsidP="00A50C90">
            <w:pPr>
              <w:jc w:val="center"/>
              <w:rPr>
                <w:rFonts w:asciiTheme="majorHAnsi" w:hAnsiTheme="majorHAnsi"/>
                <w:b/>
                <w:sz w:val="24"/>
                <w:szCs w:val="24"/>
              </w:rPr>
            </w:pPr>
            <w:r w:rsidRPr="008C4697">
              <w:rPr>
                <w:rFonts w:asciiTheme="majorHAnsi" w:hAnsiTheme="majorHAnsi"/>
                <w:b/>
                <w:sz w:val="24"/>
                <w:szCs w:val="24"/>
              </w:rPr>
              <w:t>VENUE</w:t>
            </w:r>
          </w:p>
        </w:tc>
        <w:tc>
          <w:tcPr>
            <w:tcW w:w="1882" w:type="dxa"/>
          </w:tcPr>
          <w:p w:rsidR="008C4697" w:rsidRPr="008C4697" w:rsidRDefault="008C4697" w:rsidP="00A50C90">
            <w:pPr>
              <w:jc w:val="center"/>
              <w:rPr>
                <w:rFonts w:asciiTheme="majorHAnsi" w:hAnsiTheme="majorHAnsi"/>
                <w:b/>
                <w:sz w:val="24"/>
                <w:szCs w:val="24"/>
              </w:rPr>
            </w:pPr>
            <w:r w:rsidRPr="008C4697">
              <w:rPr>
                <w:rFonts w:asciiTheme="majorHAnsi" w:hAnsiTheme="majorHAnsi"/>
                <w:b/>
                <w:sz w:val="24"/>
                <w:szCs w:val="24"/>
              </w:rPr>
              <w:t>TOTAL STUDENTS RECRUITED</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STARS (Sanjoe Training Academy for Resourceful Students)</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05.08.2017</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Pastoral Center ,Chakkanthara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8</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WIPRO Technologies</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13.09.2017</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Mercy College,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4</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Eternal College of Aviation Studies</w:t>
            </w:r>
          </w:p>
          <w:p w:rsidR="008C4697" w:rsidRPr="008C4697" w:rsidRDefault="008C4697" w:rsidP="00A50C90">
            <w:pPr>
              <w:jc w:val="center"/>
              <w:rPr>
                <w:rFonts w:asciiTheme="majorHAnsi" w:hAnsiTheme="majorHAnsi"/>
                <w:sz w:val="24"/>
                <w:szCs w:val="24"/>
              </w:rPr>
            </w:pP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20.9.2017 </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 Lead College of Management ,Dhoni,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4</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Life Cell International</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20.9.2017 </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 Lead College of Management ,Dhoni,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4</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Turbo Chemicals</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20.9.2017 </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 Lead College of Management ,Dhoni,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7</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SBI CAPS</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20.9.2017 </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 Lead College of Management ,Dhoni,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1</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Brainwave</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20.9.2017 </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 Lead College of Management ,Dhoni,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5</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Hedge Equities</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20.9.2017 </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 Lead College of Management ,Dhoni,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6</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Baby shelid Palakkad</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20.9.2017 </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 Lead College of Management ,Dhoni, </w:t>
            </w:r>
            <w:r w:rsidRPr="008C4697">
              <w:rPr>
                <w:rFonts w:asciiTheme="majorHAnsi" w:hAnsiTheme="majorHAnsi"/>
                <w:sz w:val="24"/>
                <w:szCs w:val="24"/>
              </w:rPr>
              <w:lastRenderedPageBreak/>
              <w:t>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lastRenderedPageBreak/>
              <w:t>1</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lastRenderedPageBreak/>
              <w:t>Leotech Wave</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20.9.2017 </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 xml:space="preserve"> Lead College of Management ,Dhoni,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1</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Goan Institute International Consociation of Education Pvt.Ltd. Cochin</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4.10.2017</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Mercy College,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31</w:t>
            </w:r>
          </w:p>
        </w:tc>
      </w:tr>
      <w:tr w:rsidR="008C4697" w:rsidRPr="008C4697" w:rsidTr="00A50C90">
        <w:trPr>
          <w:jc w:val="center"/>
        </w:trPr>
        <w:tc>
          <w:tcPr>
            <w:tcW w:w="3864" w:type="dxa"/>
          </w:tcPr>
          <w:p w:rsidR="008C4697" w:rsidRPr="008C4697" w:rsidRDefault="008C4697" w:rsidP="00A50C90">
            <w:pPr>
              <w:rPr>
                <w:rFonts w:asciiTheme="majorHAnsi" w:hAnsiTheme="majorHAnsi"/>
                <w:sz w:val="24"/>
                <w:szCs w:val="24"/>
              </w:rPr>
            </w:pPr>
            <w:r w:rsidRPr="008C4697">
              <w:rPr>
                <w:rFonts w:asciiTheme="majorHAnsi" w:hAnsiTheme="majorHAnsi"/>
                <w:bCs/>
                <w:color w:val="000000"/>
                <w:sz w:val="24"/>
                <w:szCs w:val="24"/>
              </w:rPr>
              <w:t>HDFC Bank Palakkad</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28.10.2017</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Govt. Polytechnic Kootupatha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2</w:t>
            </w:r>
          </w:p>
        </w:tc>
      </w:tr>
      <w:tr w:rsidR="008C4697" w:rsidRPr="008C4697" w:rsidTr="00A50C90">
        <w:trPr>
          <w:jc w:val="center"/>
        </w:trPr>
        <w:tc>
          <w:tcPr>
            <w:tcW w:w="3864" w:type="dxa"/>
          </w:tcPr>
          <w:p w:rsidR="008C4697" w:rsidRPr="008C4697" w:rsidRDefault="008C4697" w:rsidP="00A50C90">
            <w:pPr>
              <w:jc w:val="both"/>
              <w:rPr>
                <w:rFonts w:asciiTheme="majorHAnsi" w:hAnsiTheme="majorHAnsi"/>
                <w:bCs/>
                <w:color w:val="000000"/>
                <w:sz w:val="24"/>
                <w:szCs w:val="24"/>
              </w:rPr>
            </w:pPr>
            <w:r w:rsidRPr="008C4697">
              <w:rPr>
                <w:rFonts w:asciiTheme="majorHAnsi" w:hAnsiTheme="majorHAnsi"/>
                <w:bCs/>
                <w:color w:val="000000"/>
                <w:sz w:val="24"/>
                <w:szCs w:val="24"/>
              </w:rPr>
              <w:t>TechMahindra BPS Chennai</w:t>
            </w:r>
          </w:p>
          <w:p w:rsidR="008C4697" w:rsidRPr="008C4697" w:rsidRDefault="008C4697" w:rsidP="00A50C90">
            <w:pPr>
              <w:rPr>
                <w:rFonts w:asciiTheme="majorHAnsi" w:hAnsiTheme="majorHAnsi"/>
                <w:sz w:val="24"/>
                <w:szCs w:val="24"/>
              </w:rPr>
            </w:pP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28.10.2017</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Govt. Polytechnic Kootupatha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3</w:t>
            </w:r>
          </w:p>
        </w:tc>
      </w:tr>
      <w:tr w:rsidR="008C4697" w:rsidRPr="008C4697" w:rsidTr="00A50C90">
        <w:trPr>
          <w:jc w:val="center"/>
        </w:trPr>
        <w:tc>
          <w:tcPr>
            <w:tcW w:w="3864" w:type="dxa"/>
          </w:tcPr>
          <w:p w:rsidR="008C4697" w:rsidRPr="008C4697" w:rsidRDefault="008C4697" w:rsidP="00A50C90">
            <w:pPr>
              <w:jc w:val="both"/>
              <w:rPr>
                <w:rFonts w:asciiTheme="majorHAnsi" w:hAnsiTheme="majorHAnsi"/>
                <w:bCs/>
                <w:color w:val="000000"/>
                <w:sz w:val="24"/>
                <w:szCs w:val="24"/>
              </w:rPr>
            </w:pPr>
            <w:r w:rsidRPr="008C4697">
              <w:rPr>
                <w:rFonts w:asciiTheme="majorHAnsi" w:hAnsiTheme="majorHAnsi"/>
                <w:bCs/>
                <w:color w:val="000000"/>
                <w:sz w:val="24"/>
                <w:szCs w:val="24"/>
              </w:rPr>
              <w:t>Atees Infomedia Thrissur</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28.10.2017</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Govt. Polytechnic Kootupatha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3</w:t>
            </w:r>
          </w:p>
        </w:tc>
      </w:tr>
      <w:tr w:rsidR="008C4697" w:rsidRPr="008C4697" w:rsidTr="00A50C90">
        <w:trPr>
          <w:jc w:val="center"/>
        </w:trPr>
        <w:tc>
          <w:tcPr>
            <w:tcW w:w="3864" w:type="dxa"/>
          </w:tcPr>
          <w:p w:rsidR="008C4697" w:rsidRPr="008C4697" w:rsidRDefault="008C4697" w:rsidP="00A50C90">
            <w:pPr>
              <w:jc w:val="both"/>
              <w:rPr>
                <w:rFonts w:asciiTheme="majorHAnsi" w:hAnsiTheme="majorHAnsi"/>
                <w:bCs/>
                <w:color w:val="000000"/>
                <w:sz w:val="24"/>
                <w:szCs w:val="24"/>
              </w:rPr>
            </w:pPr>
            <w:r w:rsidRPr="008C4697">
              <w:rPr>
                <w:rFonts w:asciiTheme="majorHAnsi" w:hAnsiTheme="majorHAnsi"/>
                <w:bCs/>
                <w:color w:val="000000"/>
                <w:sz w:val="24"/>
                <w:szCs w:val="24"/>
              </w:rPr>
              <w:t>Tata Consultancy Services (TCS)</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24.1.2018</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CIT, Coimbatore</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2</w:t>
            </w:r>
          </w:p>
        </w:tc>
      </w:tr>
      <w:tr w:rsidR="008C4697" w:rsidRPr="008C4697" w:rsidTr="00A50C90">
        <w:trPr>
          <w:jc w:val="center"/>
        </w:trPr>
        <w:tc>
          <w:tcPr>
            <w:tcW w:w="3864" w:type="dxa"/>
          </w:tcPr>
          <w:p w:rsidR="008C4697" w:rsidRPr="008C4697" w:rsidRDefault="008C4697" w:rsidP="00A50C90">
            <w:pPr>
              <w:jc w:val="both"/>
              <w:rPr>
                <w:rFonts w:asciiTheme="majorHAnsi" w:hAnsiTheme="majorHAnsi"/>
                <w:bCs/>
                <w:color w:val="000000"/>
                <w:sz w:val="24"/>
                <w:szCs w:val="24"/>
              </w:rPr>
            </w:pPr>
            <w:r w:rsidRPr="008C4697">
              <w:rPr>
                <w:rFonts w:asciiTheme="majorHAnsi" w:hAnsiTheme="majorHAnsi"/>
                <w:color w:val="222222"/>
                <w:sz w:val="24"/>
                <w:szCs w:val="24"/>
                <w:shd w:val="clear" w:color="auto" w:fill="FFFFFF"/>
              </w:rPr>
              <w:t>Wright International Aviation Management, Kochi</w:t>
            </w:r>
          </w:p>
        </w:tc>
        <w:tc>
          <w:tcPr>
            <w:tcW w:w="1559"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29.1.2018</w:t>
            </w:r>
          </w:p>
        </w:tc>
        <w:tc>
          <w:tcPr>
            <w:tcW w:w="3544" w:type="dxa"/>
          </w:tcPr>
          <w:p w:rsidR="008C4697" w:rsidRPr="008C4697" w:rsidRDefault="008C4697" w:rsidP="00A50C90">
            <w:pPr>
              <w:rPr>
                <w:rFonts w:asciiTheme="majorHAnsi" w:hAnsiTheme="majorHAnsi"/>
                <w:sz w:val="24"/>
                <w:szCs w:val="24"/>
              </w:rPr>
            </w:pPr>
            <w:r w:rsidRPr="008C4697">
              <w:rPr>
                <w:rFonts w:asciiTheme="majorHAnsi" w:hAnsiTheme="majorHAnsi"/>
                <w:sz w:val="24"/>
                <w:szCs w:val="24"/>
              </w:rPr>
              <w:t>Mercy College, Palakkad</w:t>
            </w:r>
          </w:p>
        </w:tc>
        <w:tc>
          <w:tcPr>
            <w:tcW w:w="1882" w:type="dxa"/>
          </w:tcPr>
          <w:p w:rsidR="008C4697" w:rsidRPr="008C4697" w:rsidRDefault="008C4697" w:rsidP="00A50C90">
            <w:pPr>
              <w:jc w:val="center"/>
              <w:rPr>
                <w:rFonts w:asciiTheme="majorHAnsi" w:hAnsiTheme="majorHAnsi"/>
                <w:sz w:val="24"/>
                <w:szCs w:val="24"/>
              </w:rPr>
            </w:pPr>
            <w:r w:rsidRPr="008C4697">
              <w:rPr>
                <w:rFonts w:asciiTheme="majorHAnsi" w:hAnsiTheme="majorHAnsi"/>
                <w:sz w:val="24"/>
                <w:szCs w:val="24"/>
              </w:rPr>
              <w:t>35</w:t>
            </w:r>
          </w:p>
        </w:tc>
      </w:tr>
    </w:tbl>
    <w:p w:rsidR="008C4697" w:rsidRPr="008C4697" w:rsidRDefault="008C4697" w:rsidP="008C4697">
      <w:pPr>
        <w:rPr>
          <w:rFonts w:asciiTheme="majorHAnsi" w:hAnsiTheme="majorHAnsi"/>
          <w:b/>
          <w:sz w:val="24"/>
          <w:szCs w:val="24"/>
          <w:u w:val="single"/>
        </w:rPr>
      </w:pP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NATURECLUB</w:t>
      </w:r>
    </w:p>
    <w:p w:rsidR="008C4697" w:rsidRPr="008C4697" w:rsidRDefault="008C4697" w:rsidP="008C4697">
      <w:pPr>
        <w:pStyle w:val="ListParagraph"/>
        <w:numPr>
          <w:ilvl w:val="0"/>
          <w:numId w:val="26"/>
        </w:numPr>
        <w:rPr>
          <w:rFonts w:asciiTheme="majorHAnsi" w:hAnsiTheme="majorHAnsi" w:cs="Times New Roman"/>
          <w:b/>
          <w:sz w:val="24"/>
          <w:szCs w:val="24"/>
          <w:u w:val="single"/>
        </w:rPr>
      </w:pPr>
      <w:r w:rsidRPr="008C4697">
        <w:rPr>
          <w:rFonts w:asciiTheme="majorHAnsi" w:hAnsiTheme="majorHAnsi" w:cs="Times New Roman"/>
          <w:b/>
          <w:sz w:val="24"/>
          <w:szCs w:val="24"/>
        </w:rPr>
        <w:t>Conducted a plastic free campaign and organized e-waste management activities in the campus</w:t>
      </w:r>
    </w:p>
    <w:p w:rsidR="008C4697" w:rsidRPr="008C4697" w:rsidRDefault="008C4697" w:rsidP="008C4697">
      <w:pPr>
        <w:pStyle w:val="ListParagraph"/>
        <w:numPr>
          <w:ilvl w:val="0"/>
          <w:numId w:val="26"/>
        </w:numPr>
        <w:rPr>
          <w:rFonts w:asciiTheme="majorHAnsi" w:hAnsiTheme="majorHAnsi" w:cs="Times New Roman"/>
          <w:b/>
          <w:sz w:val="24"/>
          <w:szCs w:val="24"/>
          <w:u w:val="single"/>
        </w:rPr>
      </w:pPr>
      <w:r w:rsidRPr="008C4697">
        <w:rPr>
          <w:rFonts w:asciiTheme="majorHAnsi" w:hAnsiTheme="majorHAnsi" w:cs="Times New Roman"/>
          <w:b/>
          <w:sz w:val="24"/>
          <w:szCs w:val="24"/>
        </w:rPr>
        <w:t>An awareness talk on Nature and Importance of Conserving Nature by given by Dr. Rethy Parackal</w:t>
      </w:r>
    </w:p>
    <w:p w:rsidR="008C4697" w:rsidRPr="008C4697" w:rsidRDefault="008C4697" w:rsidP="008C4697">
      <w:pPr>
        <w:pStyle w:val="ListParagraph"/>
        <w:rPr>
          <w:rFonts w:asciiTheme="majorHAnsi" w:hAnsiTheme="majorHAnsi" w:cs="Times New Roman"/>
          <w:b/>
          <w:bCs/>
          <w:sz w:val="24"/>
          <w:szCs w:val="24"/>
          <w:u w:val="single"/>
        </w:rPr>
      </w:pPr>
      <w:r w:rsidRPr="008C4697">
        <w:rPr>
          <w:rFonts w:asciiTheme="majorHAnsi" w:hAnsiTheme="majorHAnsi" w:cs="Times New Roman"/>
          <w:b/>
          <w:bCs/>
          <w:sz w:val="24"/>
          <w:szCs w:val="24"/>
          <w:u w:val="single"/>
        </w:rPr>
        <w:t xml:space="preserve">ALUMNAE ASSOCIATION </w:t>
      </w:r>
    </w:p>
    <w:p w:rsidR="008C4697" w:rsidRPr="008C4697" w:rsidRDefault="008C4697" w:rsidP="008C4697">
      <w:pPr>
        <w:rPr>
          <w:rFonts w:asciiTheme="majorHAnsi" w:hAnsiTheme="majorHAnsi"/>
          <w:b/>
          <w:bCs/>
          <w:sz w:val="24"/>
          <w:szCs w:val="24"/>
          <w:u w:val="single"/>
        </w:rPr>
      </w:pPr>
      <w:r w:rsidRPr="008C4697">
        <w:rPr>
          <w:rFonts w:asciiTheme="majorHAnsi" w:hAnsiTheme="majorHAnsi"/>
          <w:sz w:val="24"/>
          <w:szCs w:val="24"/>
        </w:rPr>
        <w:t xml:space="preserve">The general body meeting of Mercy Alumnae Association was held </w:t>
      </w:r>
      <w:r w:rsidRPr="008C4697">
        <w:rPr>
          <w:rFonts w:asciiTheme="majorHAnsi" w:hAnsiTheme="majorHAnsi"/>
          <w:b/>
          <w:sz w:val="24"/>
          <w:szCs w:val="24"/>
        </w:rPr>
        <w:t>and the executive members were also elected.</w:t>
      </w:r>
    </w:p>
    <w:p w:rsidR="008C4697" w:rsidRPr="00322598" w:rsidRDefault="008C4697" w:rsidP="00322598">
      <w:pPr>
        <w:rPr>
          <w:rFonts w:asciiTheme="majorHAnsi" w:hAnsiTheme="majorHAnsi"/>
          <w:b/>
          <w:sz w:val="24"/>
          <w:szCs w:val="24"/>
        </w:rPr>
      </w:pPr>
      <w:r w:rsidRPr="00322598">
        <w:rPr>
          <w:rFonts w:asciiTheme="majorHAnsi" w:hAnsiTheme="majorHAnsi"/>
          <w:sz w:val="24"/>
          <w:szCs w:val="24"/>
        </w:rPr>
        <w:t>The Alumnae Association held a reception for the outgoing students to formally welcome them to its fold.</w:t>
      </w:r>
    </w:p>
    <w:p w:rsidR="008C4697" w:rsidRPr="00322598" w:rsidRDefault="008C4697" w:rsidP="00322598">
      <w:pPr>
        <w:rPr>
          <w:rFonts w:asciiTheme="majorHAnsi" w:hAnsiTheme="majorHAnsi"/>
          <w:b/>
          <w:sz w:val="24"/>
          <w:szCs w:val="24"/>
        </w:rPr>
      </w:pPr>
      <w:r w:rsidRPr="00322598">
        <w:rPr>
          <w:rFonts w:asciiTheme="majorHAnsi" w:hAnsiTheme="majorHAnsi"/>
          <w:sz w:val="24"/>
          <w:szCs w:val="24"/>
        </w:rPr>
        <w:t xml:space="preserve">The Association conducts training classes in Home Science Skills such as tailoring, embroidery and painting for the women of the neighbouring locality </w:t>
      </w:r>
      <w:r w:rsidRPr="00322598">
        <w:rPr>
          <w:rFonts w:asciiTheme="majorHAnsi" w:hAnsiTheme="majorHAnsi"/>
          <w:sz w:val="24"/>
          <w:szCs w:val="24"/>
        </w:rPr>
        <w:lastRenderedPageBreak/>
        <w:t xml:space="preserve">and to the students of the college at a time convenient for them and at reasonable rates.  </w:t>
      </w:r>
    </w:p>
    <w:p w:rsidR="008C4697" w:rsidRPr="00322598" w:rsidRDefault="008C4697" w:rsidP="00322598">
      <w:pPr>
        <w:rPr>
          <w:rFonts w:asciiTheme="majorHAnsi" w:hAnsiTheme="majorHAnsi"/>
          <w:b/>
          <w:sz w:val="24"/>
          <w:szCs w:val="24"/>
        </w:rPr>
      </w:pPr>
      <w:r w:rsidRPr="00322598">
        <w:rPr>
          <w:rFonts w:asciiTheme="majorHAnsi" w:hAnsiTheme="majorHAnsi"/>
          <w:sz w:val="24"/>
          <w:szCs w:val="24"/>
        </w:rPr>
        <w:t xml:space="preserve">The Association continues to provide ISD/STD, Fax and Instant Coffee facilities in the campus . </w:t>
      </w:r>
    </w:p>
    <w:p w:rsidR="008C4697" w:rsidRPr="00322598" w:rsidRDefault="008C4697" w:rsidP="00322598">
      <w:pPr>
        <w:rPr>
          <w:rFonts w:asciiTheme="majorHAnsi" w:hAnsiTheme="majorHAnsi"/>
          <w:b/>
          <w:sz w:val="24"/>
          <w:szCs w:val="24"/>
        </w:rPr>
      </w:pPr>
      <w:r w:rsidRPr="00322598">
        <w:rPr>
          <w:rFonts w:asciiTheme="majorHAnsi" w:hAnsiTheme="majorHAnsi"/>
          <w:sz w:val="24"/>
          <w:szCs w:val="24"/>
        </w:rPr>
        <w:t>The Association in collaboration with the Department of English conducted cooking classes for the students</w:t>
      </w:r>
    </w:p>
    <w:p w:rsidR="008C4697" w:rsidRPr="00322598" w:rsidRDefault="008C4697" w:rsidP="00322598">
      <w:pPr>
        <w:rPr>
          <w:rFonts w:asciiTheme="majorHAnsi" w:hAnsiTheme="majorHAnsi"/>
          <w:sz w:val="24"/>
          <w:szCs w:val="24"/>
        </w:rPr>
      </w:pPr>
      <w:r w:rsidRPr="00322598">
        <w:rPr>
          <w:rFonts w:asciiTheme="majorHAnsi" w:hAnsiTheme="majorHAnsi"/>
          <w:sz w:val="24"/>
          <w:szCs w:val="24"/>
        </w:rPr>
        <w:t>The members of the Alumnae Association celebrated Onam and Christmas.</w:t>
      </w:r>
    </w:p>
    <w:p w:rsidR="008C4697" w:rsidRPr="00322598" w:rsidRDefault="008C4697" w:rsidP="00322598">
      <w:pPr>
        <w:rPr>
          <w:rFonts w:asciiTheme="majorHAnsi" w:hAnsiTheme="majorHAnsi"/>
          <w:b/>
          <w:sz w:val="24"/>
          <w:szCs w:val="24"/>
        </w:rPr>
      </w:pPr>
      <w:r w:rsidRPr="00322598">
        <w:rPr>
          <w:rFonts w:asciiTheme="majorHAnsi" w:hAnsiTheme="majorHAnsi"/>
          <w:sz w:val="24"/>
          <w:szCs w:val="24"/>
        </w:rPr>
        <w:t>Financial help was given to the poor students of the college to participate in A-Zone competitions.  Financial help was also extended to poor students for cancer treatment.</w:t>
      </w:r>
    </w:p>
    <w:p w:rsidR="008C4697" w:rsidRPr="008C4697" w:rsidRDefault="008C4697" w:rsidP="008C4697">
      <w:pPr>
        <w:rPr>
          <w:rFonts w:asciiTheme="majorHAnsi" w:hAnsiTheme="majorHAnsi"/>
          <w:b/>
          <w:sz w:val="24"/>
          <w:szCs w:val="24"/>
          <w:u w:val="single"/>
        </w:rPr>
      </w:pPr>
      <w:r w:rsidRPr="008C4697">
        <w:rPr>
          <w:rFonts w:asciiTheme="majorHAnsi" w:hAnsiTheme="majorHAnsi"/>
          <w:b/>
          <w:sz w:val="24"/>
          <w:szCs w:val="24"/>
          <w:u w:val="single"/>
        </w:rPr>
        <w:t>PTA</w:t>
      </w:r>
    </w:p>
    <w:p w:rsidR="008C4697" w:rsidRPr="008C4697" w:rsidRDefault="008C4697" w:rsidP="008C4697">
      <w:pPr>
        <w:jc w:val="both"/>
        <w:rPr>
          <w:rFonts w:asciiTheme="majorHAnsi" w:hAnsiTheme="majorHAnsi"/>
          <w:sz w:val="24"/>
          <w:szCs w:val="24"/>
        </w:rPr>
      </w:pPr>
      <w:r w:rsidRPr="008C4697">
        <w:rPr>
          <w:rFonts w:asciiTheme="majorHAnsi" w:hAnsiTheme="majorHAnsi"/>
          <w:sz w:val="24"/>
          <w:szCs w:val="24"/>
        </w:rPr>
        <w:t>The Parent Teachers Association forms the backbone for the smooth functioning of the College.</w:t>
      </w:r>
    </w:p>
    <w:p w:rsidR="008C4697" w:rsidRPr="008C4697" w:rsidRDefault="008C4697" w:rsidP="008C4697">
      <w:pPr>
        <w:jc w:val="both"/>
        <w:rPr>
          <w:rFonts w:asciiTheme="majorHAnsi" w:hAnsiTheme="majorHAnsi"/>
          <w:sz w:val="24"/>
          <w:szCs w:val="24"/>
        </w:rPr>
      </w:pPr>
      <w:r w:rsidRPr="008C4697">
        <w:rPr>
          <w:rFonts w:asciiTheme="majorHAnsi" w:hAnsiTheme="majorHAnsi"/>
          <w:sz w:val="24"/>
          <w:szCs w:val="24"/>
        </w:rPr>
        <w:t>Presently our PTA is led by a 20 member executive committee headed by the PTA president Mr.Sreevalsan P.M. .The Latest PTA general body meeting was held on 14  December 2017 and was attended by 620 members.</w:t>
      </w:r>
    </w:p>
    <w:p w:rsidR="008C4697" w:rsidRPr="008C4697" w:rsidRDefault="008C4697" w:rsidP="008C4697">
      <w:pPr>
        <w:jc w:val="both"/>
        <w:rPr>
          <w:rFonts w:asciiTheme="majorHAnsi" w:hAnsiTheme="majorHAnsi"/>
          <w:sz w:val="24"/>
          <w:szCs w:val="24"/>
        </w:rPr>
      </w:pPr>
      <w:r w:rsidRPr="008C4697">
        <w:rPr>
          <w:rFonts w:asciiTheme="majorHAnsi" w:hAnsiTheme="majorHAnsi"/>
          <w:sz w:val="24"/>
          <w:szCs w:val="24"/>
        </w:rPr>
        <w:t>Activities of PTA during the previous year include:</w:t>
      </w:r>
    </w:p>
    <w:p w:rsidR="008C4697" w:rsidRPr="008C4697" w:rsidRDefault="008C4697" w:rsidP="008C4697">
      <w:pPr>
        <w:pStyle w:val="ListParagraph"/>
        <w:numPr>
          <w:ilvl w:val="0"/>
          <w:numId w:val="21"/>
        </w:numPr>
        <w:spacing w:line="276" w:lineRule="auto"/>
        <w:rPr>
          <w:rFonts w:asciiTheme="majorHAnsi" w:hAnsiTheme="majorHAnsi" w:cs="Times New Roman"/>
          <w:sz w:val="24"/>
          <w:szCs w:val="24"/>
        </w:rPr>
      </w:pPr>
      <w:r w:rsidRPr="008C4697">
        <w:rPr>
          <w:rFonts w:asciiTheme="majorHAnsi" w:hAnsiTheme="majorHAnsi" w:cs="Times New Roman"/>
          <w:sz w:val="24"/>
          <w:szCs w:val="24"/>
        </w:rPr>
        <w:t>PTA contributed an amount of 20 lakhs towards the construction of the new St. Euphrasia Block.</w:t>
      </w:r>
    </w:p>
    <w:p w:rsidR="008C4697" w:rsidRPr="008C4697" w:rsidRDefault="008C4697" w:rsidP="008C4697">
      <w:pPr>
        <w:pStyle w:val="ListParagraph"/>
        <w:numPr>
          <w:ilvl w:val="0"/>
          <w:numId w:val="21"/>
        </w:numPr>
        <w:spacing w:line="276" w:lineRule="auto"/>
        <w:rPr>
          <w:rFonts w:asciiTheme="majorHAnsi" w:hAnsiTheme="majorHAnsi" w:cs="Times New Roman"/>
          <w:sz w:val="24"/>
          <w:szCs w:val="24"/>
        </w:rPr>
      </w:pPr>
      <w:r w:rsidRPr="008C4697">
        <w:rPr>
          <w:rFonts w:asciiTheme="majorHAnsi" w:hAnsiTheme="majorHAnsi" w:cs="Times New Roman"/>
          <w:sz w:val="24"/>
          <w:szCs w:val="24"/>
        </w:rPr>
        <w:t>Construction of a store room and toilet for improving the working conditions of the canteen. A double door freezer and a sewage management system were installed in the canteen.</w:t>
      </w:r>
    </w:p>
    <w:p w:rsidR="008C4697" w:rsidRPr="008C4697" w:rsidRDefault="008C4697" w:rsidP="008C4697">
      <w:pPr>
        <w:pStyle w:val="ListParagraph"/>
        <w:rPr>
          <w:rFonts w:asciiTheme="majorHAnsi" w:hAnsiTheme="majorHAnsi" w:cs="Times New Roman"/>
          <w:sz w:val="24"/>
          <w:szCs w:val="24"/>
        </w:rPr>
      </w:pPr>
      <w:r w:rsidRPr="008C4697">
        <w:rPr>
          <w:rFonts w:asciiTheme="majorHAnsi" w:hAnsiTheme="majorHAnsi" w:cs="Times New Roman"/>
          <w:sz w:val="24"/>
          <w:szCs w:val="24"/>
        </w:rPr>
        <w:t xml:space="preserve">The PTA has taken up the responsibility of insuring each and every student in the campus with a life insurance policy along with accident coverage. Life of the earning parents of each student is also insured under this scheme. </w:t>
      </w:r>
    </w:p>
    <w:p w:rsidR="008C4697" w:rsidRPr="008C4697" w:rsidRDefault="008C4697" w:rsidP="008C4697">
      <w:pPr>
        <w:jc w:val="both"/>
        <w:rPr>
          <w:rFonts w:asciiTheme="majorHAnsi" w:hAnsiTheme="majorHAnsi"/>
          <w:sz w:val="24"/>
          <w:szCs w:val="24"/>
        </w:rPr>
      </w:pPr>
      <w:r w:rsidRPr="008C4697">
        <w:rPr>
          <w:rFonts w:asciiTheme="majorHAnsi" w:hAnsiTheme="majorHAnsi"/>
          <w:sz w:val="24"/>
          <w:szCs w:val="24"/>
        </w:rPr>
        <w:t>Other general activities include:</w:t>
      </w:r>
    </w:p>
    <w:p w:rsidR="008C4697" w:rsidRPr="008C4697" w:rsidRDefault="008C4697" w:rsidP="008C4697">
      <w:pPr>
        <w:pStyle w:val="ListParagraph"/>
        <w:numPr>
          <w:ilvl w:val="0"/>
          <w:numId w:val="20"/>
        </w:numPr>
        <w:spacing w:line="276" w:lineRule="auto"/>
        <w:rPr>
          <w:rFonts w:asciiTheme="majorHAnsi" w:hAnsiTheme="majorHAnsi" w:cs="Times New Roman"/>
          <w:sz w:val="24"/>
          <w:szCs w:val="24"/>
        </w:rPr>
      </w:pPr>
      <w:r w:rsidRPr="008C4697">
        <w:rPr>
          <w:rFonts w:asciiTheme="majorHAnsi" w:hAnsiTheme="majorHAnsi" w:cs="Times New Roman"/>
          <w:sz w:val="24"/>
          <w:szCs w:val="24"/>
        </w:rPr>
        <w:lastRenderedPageBreak/>
        <w:t>Financial support in the form of salary for the non teaching temporary staff.</w:t>
      </w:r>
    </w:p>
    <w:p w:rsidR="008C4697" w:rsidRPr="008C4697" w:rsidRDefault="008C4697" w:rsidP="008C4697">
      <w:pPr>
        <w:pStyle w:val="ListParagraph"/>
        <w:numPr>
          <w:ilvl w:val="0"/>
          <w:numId w:val="20"/>
        </w:numPr>
        <w:spacing w:line="276" w:lineRule="auto"/>
        <w:rPr>
          <w:rFonts w:asciiTheme="majorHAnsi" w:hAnsiTheme="majorHAnsi" w:cs="Times New Roman"/>
          <w:sz w:val="24"/>
          <w:szCs w:val="24"/>
        </w:rPr>
      </w:pPr>
      <w:r w:rsidRPr="008C4697">
        <w:rPr>
          <w:rFonts w:asciiTheme="majorHAnsi" w:hAnsiTheme="majorHAnsi" w:cs="Times New Roman"/>
          <w:sz w:val="24"/>
          <w:szCs w:val="24"/>
        </w:rPr>
        <w:t>Sponsoring of research journal.</w:t>
      </w:r>
    </w:p>
    <w:p w:rsidR="008C4697" w:rsidRPr="008C4697" w:rsidRDefault="008C4697" w:rsidP="008C4697">
      <w:pPr>
        <w:pStyle w:val="ListParagraph"/>
        <w:numPr>
          <w:ilvl w:val="0"/>
          <w:numId w:val="20"/>
        </w:numPr>
        <w:spacing w:line="276" w:lineRule="auto"/>
        <w:rPr>
          <w:rFonts w:asciiTheme="majorHAnsi" w:hAnsiTheme="majorHAnsi" w:cs="Times New Roman"/>
          <w:sz w:val="24"/>
          <w:szCs w:val="24"/>
        </w:rPr>
      </w:pPr>
      <w:r w:rsidRPr="008C4697">
        <w:rPr>
          <w:rFonts w:asciiTheme="majorHAnsi" w:hAnsiTheme="majorHAnsi" w:cs="Times New Roman"/>
          <w:sz w:val="24"/>
          <w:szCs w:val="24"/>
        </w:rPr>
        <w:t>Financial support to career guidance cell.</w:t>
      </w:r>
    </w:p>
    <w:p w:rsidR="008C4697" w:rsidRPr="008C4697" w:rsidRDefault="008C4697" w:rsidP="008C4697">
      <w:pPr>
        <w:pStyle w:val="ListParagraph"/>
        <w:numPr>
          <w:ilvl w:val="0"/>
          <w:numId w:val="20"/>
        </w:numPr>
        <w:spacing w:line="276" w:lineRule="auto"/>
        <w:rPr>
          <w:rFonts w:asciiTheme="majorHAnsi" w:hAnsiTheme="majorHAnsi" w:cs="Times New Roman"/>
          <w:sz w:val="24"/>
          <w:szCs w:val="24"/>
        </w:rPr>
      </w:pPr>
      <w:r w:rsidRPr="008C4697">
        <w:rPr>
          <w:rFonts w:asciiTheme="majorHAnsi" w:hAnsiTheme="majorHAnsi" w:cs="Times New Roman"/>
          <w:sz w:val="24"/>
          <w:szCs w:val="24"/>
        </w:rPr>
        <w:t>Providing university registration fees/ affiliation fees for new courses and unaided courses.</w:t>
      </w:r>
    </w:p>
    <w:p w:rsidR="008C4697" w:rsidRPr="008C4697" w:rsidRDefault="008C4697" w:rsidP="008C4697">
      <w:pPr>
        <w:pStyle w:val="ListParagraph"/>
        <w:numPr>
          <w:ilvl w:val="0"/>
          <w:numId w:val="20"/>
        </w:numPr>
        <w:spacing w:line="276" w:lineRule="auto"/>
        <w:rPr>
          <w:rFonts w:asciiTheme="majorHAnsi" w:hAnsiTheme="majorHAnsi" w:cs="Times New Roman"/>
          <w:sz w:val="24"/>
          <w:szCs w:val="24"/>
        </w:rPr>
      </w:pPr>
      <w:r w:rsidRPr="008C4697">
        <w:rPr>
          <w:rFonts w:asciiTheme="majorHAnsi" w:hAnsiTheme="majorHAnsi" w:cs="Times New Roman"/>
          <w:sz w:val="24"/>
          <w:szCs w:val="24"/>
        </w:rPr>
        <w:t>Financial support for setting a research centre for the department of Physics.</w:t>
      </w:r>
    </w:p>
    <w:p w:rsidR="008C4697" w:rsidRPr="008C4697" w:rsidRDefault="008C4697" w:rsidP="008C4697">
      <w:pPr>
        <w:pStyle w:val="ListParagraph"/>
        <w:numPr>
          <w:ilvl w:val="0"/>
          <w:numId w:val="20"/>
        </w:numPr>
        <w:spacing w:line="276" w:lineRule="auto"/>
        <w:rPr>
          <w:rFonts w:asciiTheme="majorHAnsi" w:hAnsiTheme="majorHAnsi" w:cs="Times New Roman"/>
          <w:sz w:val="24"/>
          <w:szCs w:val="24"/>
        </w:rPr>
      </w:pPr>
      <w:r w:rsidRPr="008C4697">
        <w:rPr>
          <w:rFonts w:asciiTheme="majorHAnsi" w:hAnsiTheme="majorHAnsi" w:cs="Times New Roman"/>
          <w:sz w:val="24"/>
          <w:szCs w:val="24"/>
        </w:rPr>
        <w:t xml:space="preserve">Acknowledges with thanks the services rendered by the retiring staff. </w:t>
      </w:r>
    </w:p>
    <w:p w:rsidR="008C4697" w:rsidRPr="008C4697" w:rsidRDefault="008C4697" w:rsidP="008C4697">
      <w:pPr>
        <w:pStyle w:val="ListParagraph"/>
        <w:numPr>
          <w:ilvl w:val="0"/>
          <w:numId w:val="20"/>
        </w:numPr>
        <w:spacing w:line="276" w:lineRule="auto"/>
        <w:rPr>
          <w:rFonts w:asciiTheme="majorHAnsi" w:hAnsiTheme="majorHAnsi" w:cs="Times New Roman"/>
          <w:sz w:val="24"/>
          <w:szCs w:val="24"/>
        </w:rPr>
      </w:pPr>
      <w:r w:rsidRPr="008C4697">
        <w:rPr>
          <w:rFonts w:asciiTheme="majorHAnsi" w:hAnsiTheme="majorHAnsi" w:cs="Times New Roman"/>
          <w:sz w:val="24"/>
          <w:szCs w:val="24"/>
        </w:rPr>
        <w:t>Financial support to the Physical education department.</w:t>
      </w:r>
    </w:p>
    <w:p w:rsidR="008C4697" w:rsidRPr="008C4697" w:rsidRDefault="008C4697" w:rsidP="008C4697">
      <w:pPr>
        <w:pStyle w:val="ListParagraph"/>
        <w:numPr>
          <w:ilvl w:val="0"/>
          <w:numId w:val="20"/>
        </w:numPr>
        <w:spacing w:line="276" w:lineRule="auto"/>
        <w:rPr>
          <w:rFonts w:asciiTheme="majorHAnsi" w:hAnsiTheme="majorHAnsi" w:cs="Times New Roman"/>
          <w:sz w:val="24"/>
          <w:szCs w:val="24"/>
        </w:rPr>
      </w:pPr>
      <w:r w:rsidRPr="008C4697">
        <w:rPr>
          <w:rFonts w:asciiTheme="majorHAnsi" w:hAnsiTheme="majorHAnsi" w:cs="Times New Roman"/>
          <w:sz w:val="24"/>
          <w:szCs w:val="24"/>
        </w:rPr>
        <w:t>Recognition of the achievements of the university rankholders, National and University level winners in sports, A zone and inter zone winners in cultural activities by awarding them  with cash prizes.</w:t>
      </w:r>
    </w:p>
    <w:p w:rsidR="008C4697" w:rsidRPr="008C4697" w:rsidRDefault="008C4697" w:rsidP="008C4697">
      <w:pPr>
        <w:jc w:val="both"/>
        <w:rPr>
          <w:rFonts w:asciiTheme="majorHAnsi" w:hAnsiTheme="majorHAnsi"/>
          <w:noProof/>
          <w:sz w:val="24"/>
          <w:szCs w:val="24"/>
        </w:rPr>
      </w:pPr>
      <w:r w:rsidRPr="008C4697">
        <w:rPr>
          <w:rFonts w:asciiTheme="majorHAnsi" w:eastAsia="Times New Roman" w:hAnsiTheme="majorHAnsi"/>
          <w:color w:val="222222"/>
          <w:sz w:val="24"/>
          <w:szCs w:val="24"/>
          <w:shd w:val="clear" w:color="auto" w:fill="FFFFFF"/>
        </w:rPr>
        <w:t>On this happy occasion of the 54</w:t>
      </w:r>
      <w:r w:rsidRPr="008C4697">
        <w:rPr>
          <w:rFonts w:asciiTheme="majorHAnsi" w:eastAsia="Times New Roman" w:hAnsiTheme="majorHAnsi"/>
          <w:color w:val="222222"/>
          <w:sz w:val="24"/>
          <w:szCs w:val="24"/>
          <w:shd w:val="clear" w:color="auto" w:fill="FFFFFF"/>
          <w:vertAlign w:val="superscript"/>
        </w:rPr>
        <w:t>th</w:t>
      </w:r>
      <w:r w:rsidRPr="008C4697">
        <w:rPr>
          <w:rFonts w:asciiTheme="majorHAnsi" w:eastAsia="Times New Roman" w:hAnsiTheme="majorHAnsi"/>
          <w:color w:val="222222"/>
          <w:sz w:val="24"/>
          <w:szCs w:val="24"/>
          <w:shd w:val="clear" w:color="auto" w:fill="FFFFFF"/>
        </w:rPr>
        <w:t xml:space="preserve"> annual day celebrations of Mercy College, my feelings of gratitude go to our esteemed chief guest honourable speaker of the Kerala Legislative Assembly Sri. P. Sreeramakrishnan, His Grace Rev Fr.Dr. Mathew Vazhayil, our </w:t>
      </w:r>
      <w:r w:rsidRPr="008C4697">
        <w:rPr>
          <w:rFonts w:asciiTheme="majorHAnsi" w:eastAsia="Times New Roman" w:hAnsiTheme="majorHAnsi"/>
          <w:color w:val="222222"/>
          <w:sz w:val="24"/>
          <w:szCs w:val="24"/>
          <w:shd w:val="clear" w:color="auto" w:fill="FFFFFF"/>
        </w:rPr>
        <w:tab/>
        <w:t xml:space="preserve">Chaplain and Vicar, St. Raphael’s Cathedral, Palakkad,Sri.P.M.Sreevalsan, PTA President, Rev. Mother Patrick, </w:t>
      </w:r>
      <w:r w:rsidRPr="008C4697">
        <w:rPr>
          <w:rFonts w:asciiTheme="majorHAnsi" w:hAnsiTheme="majorHAnsi"/>
          <w:sz w:val="24"/>
          <w:szCs w:val="24"/>
        </w:rPr>
        <w:t>Provincial Superior and Manager, Jai Christo Province, Palakkad</w:t>
      </w:r>
      <w:r w:rsidRPr="008C4697">
        <w:rPr>
          <w:rFonts w:asciiTheme="majorHAnsi" w:eastAsia="Times New Roman" w:hAnsiTheme="majorHAnsi"/>
          <w:color w:val="222222"/>
          <w:sz w:val="24"/>
          <w:szCs w:val="24"/>
          <w:shd w:val="clear" w:color="auto" w:fill="FFFFFF"/>
        </w:rPr>
        <w:t xml:space="preserve"> ,Sr.Finbar CMC, Educational Counsellor, Jai Christo Educational Agency; Provincial Council Members,Sr. Tessina, Local Manager, Rev.Sr. Finbar, Rev. Fathers and Sisters; Distinguished guests; Executive members of the PTA; Executive members of the OSA; Parents and Well-Wishers for their whole hearted support. Let me express my  gratitude to all other sisters of Mercy Convent and Mercy Home, Jayamatha, Kanikkamatha and Jai Christo convents for their sincere co-operation. Let me also thank the press, media, depts of telecommunication, electricity, police, fire force, municipality and each and everyone present here. I also take this opportunity to thank my faculty, staff and students for their earnest efforts and support. Thanking God Almighty and Mother of Mercy for guiding us in our strivings towards perfection and excellence, let me conclude. Thank you.</w:t>
      </w:r>
    </w:p>
    <w:p w:rsidR="00A33957" w:rsidRPr="008C4697" w:rsidRDefault="00A33957" w:rsidP="00A33957">
      <w:pPr>
        <w:rPr>
          <w:rFonts w:asciiTheme="majorHAnsi" w:hAnsiTheme="majorHAnsi"/>
          <w:sz w:val="24"/>
          <w:szCs w:val="24"/>
        </w:rPr>
      </w:pPr>
    </w:p>
    <w:p w:rsidR="00BD4A55" w:rsidRPr="008C4697" w:rsidRDefault="00BD4A55">
      <w:pPr>
        <w:rPr>
          <w:rFonts w:asciiTheme="majorHAnsi" w:hAnsiTheme="majorHAnsi"/>
          <w:sz w:val="24"/>
          <w:szCs w:val="24"/>
        </w:rPr>
      </w:pPr>
    </w:p>
    <w:sectPr w:rsidR="00BD4A55" w:rsidRPr="008C4697" w:rsidSect="008C4697">
      <w:headerReference w:type="even" r:id="rId8"/>
      <w:headerReference w:type="default" r:id="rId9"/>
      <w:footerReference w:type="even" r:id="rId10"/>
      <w:footerReference w:type="default" r:id="rId11"/>
      <w:type w:val="continuous"/>
      <w:pgSz w:w="12240" w:h="15840" w:code="1"/>
      <w:pgMar w:top="1440" w:right="1440" w:bottom="1440" w:left="1440" w:header="720" w:footer="720" w:gutter="0"/>
      <w:cols w:space="57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B22" w:rsidRDefault="00920B22">
      <w:pPr>
        <w:spacing w:after="0" w:line="240" w:lineRule="auto"/>
      </w:pPr>
      <w:r>
        <w:separator/>
      </w:r>
    </w:p>
  </w:endnote>
  <w:endnote w:type="continuationSeparator" w:id="1">
    <w:p w:rsidR="00920B22" w:rsidRDefault="00920B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Tahoma,Bol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A55" w:rsidRDefault="00182669">
    <w:pPr>
      <w:pStyle w:val="FooterLeft"/>
    </w:pPr>
    <w:r>
      <w:rPr>
        <w:color w:val="9FB8CD" w:themeColor="accent2"/>
      </w:rPr>
      <w:sym w:font="Wingdings 3" w:char="F07D"/>
    </w:r>
    <w:r>
      <w:t xml:space="preserve"> Page </w:t>
    </w:r>
    <w:fldSimple w:instr=" PAGE  \* Arabic  \* MERGEFORMAT ">
      <w:r w:rsidR="00EA5AE3">
        <w:rPr>
          <w:noProof/>
        </w:rPr>
        <w:t>52</w:t>
      </w:r>
    </w:fldSimple>
  </w:p>
  <w:p w:rsidR="00BD4A55" w:rsidRDefault="00BD4A5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A55" w:rsidRDefault="00182669">
    <w:pPr>
      <w:pStyle w:val="FooterRight"/>
    </w:pPr>
    <w:r>
      <w:rPr>
        <w:color w:val="9FB8CD" w:themeColor="accent2"/>
      </w:rPr>
      <w:sym w:font="Wingdings 3" w:char="F07D"/>
    </w:r>
    <w:r>
      <w:t xml:space="preserve"> Page </w:t>
    </w:r>
    <w:fldSimple w:instr=" PAGE  \* Arabic  \* MERGEFORMAT ">
      <w:r w:rsidR="00EA5AE3">
        <w:rPr>
          <w:noProof/>
        </w:rPr>
        <w:t>53</w:t>
      </w:r>
    </w:fldSimple>
  </w:p>
  <w:p w:rsidR="00BD4A55" w:rsidRDefault="00BD4A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B22" w:rsidRDefault="00920B22">
      <w:pPr>
        <w:spacing w:after="0" w:line="240" w:lineRule="auto"/>
      </w:pPr>
      <w:r>
        <w:separator/>
      </w:r>
    </w:p>
  </w:footnote>
  <w:footnote w:type="continuationSeparator" w:id="1">
    <w:p w:rsidR="00920B22" w:rsidRDefault="00920B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A55" w:rsidRDefault="00182669">
    <w:pPr>
      <w:pStyle w:val="HeaderLeft"/>
      <w:jc w:val="right"/>
    </w:pPr>
    <w:r>
      <w:rPr>
        <w:color w:val="9FB8CD" w:themeColor="accent2"/>
      </w:rPr>
      <w:sym w:font="Wingdings 3" w:char="F07D"/>
    </w:r>
    <w:r>
      <w:t xml:space="preserve"> </w:t>
    </w:r>
    <w:sdt>
      <w:sdtPr>
        <w:alias w:val="Title"/>
        <w:id w:val="168006723"/>
        <w:placeholder>
          <w:docPart w:val="6C2ABFB0DA504DE5B96659381C246142"/>
        </w:placeholder>
        <w:dataBinding w:prefixMappings="xmlns:ns0='http://schemas.openxmlformats.org/package/2006/metadata/core-properties' xmlns:ns1='http://purl.org/dc/elements/1.1/'" w:xpath="/ns0:coreProperties[1]/ns1:title[1]" w:storeItemID="{6C3C8BC8-F283-45AE-878A-BAB7291924A1}"/>
        <w:text/>
      </w:sdtPr>
      <w:sdtContent>
        <w:r w:rsidR="00F13B44">
          <w:rPr>
            <w:lang w:val="en-IN"/>
          </w:rPr>
          <w:t>College Report</w:t>
        </w:r>
      </w:sdtContent>
    </w:sdt>
  </w:p>
  <w:p w:rsidR="00BD4A55" w:rsidRDefault="00BD4A5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A55" w:rsidRDefault="00182669">
    <w:pPr>
      <w:pStyle w:val="HeaderRight"/>
      <w:jc w:val="left"/>
    </w:pPr>
    <w:r>
      <w:rPr>
        <w:color w:val="9FB8CD" w:themeColor="accent2"/>
      </w:rPr>
      <w:sym w:font="Wingdings 3" w:char="F07D"/>
    </w:r>
    <w:r>
      <w:t xml:space="preserve"> </w:t>
    </w:r>
    <w:sdt>
      <w:sdtPr>
        <w:alias w:val="Title"/>
        <w:id w:val="703721043"/>
        <w:placeholder>
          <w:docPart w:val="183D5430FDDD4507A87CEE3F269E8F57"/>
        </w:placeholder>
        <w:dataBinding w:prefixMappings="xmlns:ns0='http://schemas.openxmlformats.org/package/2006/metadata/core-properties' xmlns:ns1='http://purl.org/dc/elements/1.1/'" w:xpath="/ns0:coreProperties[1]/ns1:title[1]" w:storeItemID="{6C3C8BC8-F283-45AE-878A-BAB7291924A1}"/>
        <w:text/>
      </w:sdtPr>
      <w:sdtContent>
        <w:r w:rsidR="00F13B44">
          <w:rPr>
            <w:lang w:val="en-IN"/>
          </w:rPr>
          <w:t>College Report</w:t>
        </w:r>
      </w:sdtContent>
    </w:sdt>
  </w:p>
  <w:p w:rsidR="00BD4A55" w:rsidRDefault="00BD4A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3F0C434A"/>
    <w:lvl w:ilvl="0">
      <w:start w:val="1"/>
      <w:numFmt w:val="bullet"/>
      <w:pStyle w:val="ListBullet5"/>
      <w:lvlText w:val=""/>
      <w:lvlJc w:val="left"/>
      <w:pPr>
        <w:ind w:left="1800" w:hanging="360"/>
      </w:pPr>
      <w:rPr>
        <w:rFonts w:ascii="Symbol" w:hAnsi="Symbol" w:hint="default"/>
        <w:color w:val="9FB8CD" w:themeColor="accent2"/>
      </w:rPr>
    </w:lvl>
  </w:abstractNum>
  <w:abstractNum w:abstractNumId="1">
    <w:nsid w:val="FFFFFF81"/>
    <w:multiLevelType w:val="singleLevel"/>
    <w:tmpl w:val="78B8BCEC"/>
    <w:lvl w:ilvl="0">
      <w:start w:val="1"/>
      <w:numFmt w:val="bullet"/>
      <w:pStyle w:val="ListBullet4"/>
      <w:lvlText w:val=""/>
      <w:lvlJc w:val="left"/>
      <w:pPr>
        <w:ind w:left="1440" w:hanging="360"/>
      </w:pPr>
      <w:rPr>
        <w:rFonts w:ascii="Symbol" w:hAnsi="Symbol" w:hint="default"/>
        <w:outline w:val="0"/>
        <w:emboss w:val="0"/>
        <w:imprint w:val="0"/>
        <w:color w:val="628BAD" w:themeColor="accent2" w:themeShade="BF"/>
      </w:rPr>
    </w:lvl>
  </w:abstractNum>
  <w:abstractNum w:abstractNumId="2">
    <w:nsid w:val="FFFFFF82"/>
    <w:multiLevelType w:val="singleLevel"/>
    <w:tmpl w:val="3D9E3420"/>
    <w:lvl w:ilvl="0">
      <w:start w:val="1"/>
      <w:numFmt w:val="bullet"/>
      <w:pStyle w:val="ListBullet3"/>
      <w:lvlText w:val=""/>
      <w:lvlJc w:val="left"/>
      <w:pPr>
        <w:ind w:left="1080" w:hanging="360"/>
      </w:pPr>
      <w:rPr>
        <w:rFonts w:ascii="Wingdings 3" w:hAnsi="Wingdings 3" w:hint="default"/>
        <w:color w:val="808080" w:themeColor="background1" w:themeShade="80"/>
      </w:rPr>
    </w:lvl>
  </w:abstractNum>
  <w:abstractNum w:abstractNumId="3">
    <w:nsid w:val="FFFFFF83"/>
    <w:multiLevelType w:val="singleLevel"/>
    <w:tmpl w:val="5B846FA6"/>
    <w:lvl w:ilvl="0">
      <w:start w:val="1"/>
      <w:numFmt w:val="bullet"/>
      <w:pStyle w:val="ListBullet2"/>
      <w:lvlText w:val=""/>
      <w:lvlJc w:val="left"/>
      <w:pPr>
        <w:ind w:left="720" w:hanging="360"/>
      </w:pPr>
      <w:rPr>
        <w:rFonts w:ascii="Wingdings 3" w:hAnsi="Wingdings 3" w:hint="default"/>
        <w:color w:val="9FB8CD" w:themeColor="accent2"/>
      </w:rPr>
    </w:lvl>
  </w:abstractNum>
  <w:abstractNum w:abstractNumId="4">
    <w:nsid w:val="FFFFFF89"/>
    <w:multiLevelType w:val="singleLevel"/>
    <w:tmpl w:val="4C7CAEF2"/>
    <w:lvl w:ilvl="0">
      <w:start w:val="1"/>
      <w:numFmt w:val="bullet"/>
      <w:pStyle w:val="ListBullet"/>
      <w:lvlText w:val=""/>
      <w:lvlJc w:val="left"/>
      <w:pPr>
        <w:ind w:left="360" w:hanging="360"/>
      </w:pPr>
      <w:rPr>
        <w:rFonts w:ascii="Wingdings 3" w:hAnsi="Wingdings 3" w:hint="default"/>
        <w:caps w:val="0"/>
        <w:strike w:val="0"/>
        <w:dstrike w:val="0"/>
        <w:outline w:val="0"/>
        <w:shadow w:val="0"/>
        <w:emboss w:val="0"/>
        <w:imprint w:val="0"/>
        <w:vanish w:val="0"/>
        <w:color w:val="628BAD" w:themeColor="accent2" w:themeShade="BF"/>
        <w:vertAlign w:val="baseline"/>
      </w:rPr>
    </w:lvl>
  </w:abstractNum>
  <w:abstractNum w:abstractNumId="5">
    <w:nsid w:val="0187509C"/>
    <w:multiLevelType w:val="hybridMultilevel"/>
    <w:tmpl w:val="D062D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853177"/>
    <w:multiLevelType w:val="hybridMultilevel"/>
    <w:tmpl w:val="01CEB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185838"/>
    <w:multiLevelType w:val="hybridMultilevel"/>
    <w:tmpl w:val="0652D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785CD4"/>
    <w:multiLevelType w:val="hybridMultilevel"/>
    <w:tmpl w:val="5DF8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A26667"/>
    <w:multiLevelType w:val="hybridMultilevel"/>
    <w:tmpl w:val="9778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80575F"/>
    <w:multiLevelType w:val="hybridMultilevel"/>
    <w:tmpl w:val="266C5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E4572EC"/>
    <w:multiLevelType w:val="hybridMultilevel"/>
    <w:tmpl w:val="47364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15D1CF0"/>
    <w:multiLevelType w:val="hybridMultilevel"/>
    <w:tmpl w:val="D9900A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51B37E88"/>
    <w:multiLevelType w:val="hybridMultilevel"/>
    <w:tmpl w:val="110A0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3353D6F"/>
    <w:multiLevelType w:val="hybridMultilevel"/>
    <w:tmpl w:val="F4F01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AE2281"/>
    <w:multiLevelType w:val="hybridMultilevel"/>
    <w:tmpl w:val="E5E64B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4B47D92"/>
    <w:multiLevelType w:val="hybridMultilevel"/>
    <w:tmpl w:val="C4547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3"/>
  </w:num>
  <w:num w:numId="4">
    <w:abstractNumId w:val="3"/>
  </w:num>
  <w:num w:numId="5">
    <w:abstractNumId w:val="2"/>
  </w:num>
  <w:num w:numId="6">
    <w:abstractNumId w:val="2"/>
  </w:num>
  <w:num w:numId="7">
    <w:abstractNumId w:val="1"/>
  </w:num>
  <w:num w:numId="8">
    <w:abstractNumId w:val="1"/>
  </w:num>
  <w:num w:numId="9">
    <w:abstractNumId w:val="0"/>
  </w:num>
  <w:num w:numId="10">
    <w:abstractNumId w:val="0"/>
  </w:num>
  <w:num w:numId="11">
    <w:abstractNumId w:val="4"/>
  </w:num>
  <w:num w:numId="12">
    <w:abstractNumId w:val="3"/>
  </w:num>
  <w:num w:numId="13">
    <w:abstractNumId w:val="2"/>
  </w:num>
  <w:num w:numId="14">
    <w:abstractNumId w:val="1"/>
  </w:num>
  <w:num w:numId="15">
    <w:abstractNumId w:val="0"/>
  </w:num>
  <w:num w:numId="16">
    <w:abstractNumId w:val="6"/>
  </w:num>
  <w:num w:numId="17">
    <w:abstractNumId w:val="11"/>
  </w:num>
  <w:num w:numId="18">
    <w:abstractNumId w:val="7"/>
  </w:num>
  <w:num w:numId="19">
    <w:abstractNumId w:val="12"/>
  </w:num>
  <w:num w:numId="20">
    <w:abstractNumId w:val="9"/>
  </w:num>
  <w:num w:numId="21">
    <w:abstractNumId w:val="8"/>
  </w:num>
  <w:num w:numId="22">
    <w:abstractNumId w:val="16"/>
  </w:num>
  <w:num w:numId="23">
    <w:abstractNumId w:val="14"/>
  </w:num>
  <w:num w:numId="24">
    <w:abstractNumId w:val="5"/>
  </w:num>
  <w:num w:numId="25">
    <w:abstractNumId w:val="10"/>
  </w:num>
  <w:num w:numId="26">
    <w:abstractNumId w:val="13"/>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evenAndOddHeaders/>
  <w:drawingGridHorizontalSpacing w:val="100"/>
  <w:displayHorizontalDrawingGridEvery w:val="2"/>
  <w:characterSpacingControl w:val="doNotCompress"/>
  <w:footnotePr>
    <w:footnote w:id="0"/>
    <w:footnote w:id="1"/>
  </w:footnotePr>
  <w:endnotePr>
    <w:endnote w:id="0"/>
    <w:endnote w:id="1"/>
  </w:endnotePr>
  <w:compat/>
  <w:rsids>
    <w:rsidRoot w:val="00A33957"/>
    <w:rsid w:val="00182669"/>
    <w:rsid w:val="00322598"/>
    <w:rsid w:val="00791E64"/>
    <w:rsid w:val="007A4F18"/>
    <w:rsid w:val="008C4697"/>
    <w:rsid w:val="00920B22"/>
    <w:rsid w:val="00A33957"/>
    <w:rsid w:val="00A56932"/>
    <w:rsid w:val="00AD2488"/>
    <w:rsid w:val="00AD3C1D"/>
    <w:rsid w:val="00B40DCA"/>
    <w:rsid w:val="00BC5DB9"/>
    <w:rsid w:val="00BD4A55"/>
    <w:rsid w:val="00E32C01"/>
    <w:rsid w:val="00EA5AE3"/>
    <w:rsid w:val="00ED40D3"/>
    <w:rsid w:val="00F13B44"/>
    <w:rsid w:val="00F80781"/>
  </w:rsids>
  <m:mathPr>
    <m:mathFont m:val="Cambria Math"/>
    <m:brkBin m:val="before"/>
    <m:brkBinSub m:val="--"/>
    <m:smallFrac m:val="off"/>
    <m:dispDef/>
    <m:lMargin m:val="0"/>
    <m:rMargin m:val="0"/>
    <m:defJc m:val="centerGroup"/>
    <m:wrapIndent m:val="1440"/>
    <m:intLim m:val="undOvr"/>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3" type="connector" idref="#_x0000_s1065"/>
        <o:r id="V:Rule14" type="connector" idref="#_x0000_s1053"/>
        <o:r id="V:Rule15" type="connector" idref="#_x0000_s1054"/>
        <o:r id="V:Rule16" type="connector" idref="#_x0000_s1063"/>
        <o:r id="V:Rule17" type="connector" idref="#_x0000_s1057"/>
        <o:r id="V:Rule18" type="connector" idref="#_x0000_s1061"/>
        <o:r id="V:Rule19" type="connector" idref="#_x0000_s1064"/>
        <o:r id="V:Rule20" type="connector" idref="#_x0000_s1058"/>
        <o:r id="V:Rule21" type="connector" idref="#_x0000_s1056"/>
        <o:r id="V:Rule22" type="connector" idref="#_x0000_s1059"/>
        <o:r id="V:Rule23" type="connector" idref="#_x0000_s1055"/>
        <o:r id="V:Rule24" type="connector" idref="#_x0000_s1062"/>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caption" w:semiHidden="0" w:uiPriority="35" w:unhideWhenUsed="0" w:qFormat="1"/>
    <w:lsdException w:name="List Bullet" w:uiPriority="36" w:qFormat="1"/>
    <w:lsdException w:name="List Bullet 2" w:uiPriority="36" w:qFormat="1"/>
    <w:lsdException w:name="List Bullet 3" w:uiPriority="36" w:qFormat="1"/>
    <w:lsdException w:name="List Bullet 4" w:uiPriority="36" w:qFormat="1"/>
    <w:lsdException w:name="List Bullet 5" w:uiPriority="3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A55"/>
    <w:rPr>
      <w:rFonts w:cs="Times New Roman"/>
      <w:color w:val="000000" w:themeColor="text1"/>
      <w:sz w:val="20"/>
      <w:szCs w:val="20"/>
      <w:lang w:eastAsia="ja-JP"/>
    </w:rPr>
  </w:style>
  <w:style w:type="paragraph" w:styleId="Heading1">
    <w:name w:val="heading 1"/>
    <w:basedOn w:val="Normal"/>
    <w:next w:val="Normal"/>
    <w:link w:val="Heading1Char"/>
    <w:uiPriority w:val="9"/>
    <w:qFormat/>
    <w:rsid w:val="00BD4A55"/>
    <w:pPr>
      <w:pBdr>
        <w:top w:val="single" w:sz="6" w:space="1" w:color="9FB8CD" w:themeColor="accent2"/>
        <w:left w:val="single" w:sz="6" w:space="1" w:color="9FB8CD" w:themeColor="accent2"/>
        <w:bottom w:val="single" w:sz="6" w:space="1" w:color="9FB8CD" w:themeColor="accent2"/>
        <w:right w:val="single" w:sz="6" w:space="1" w:color="9FB8CD" w:themeColor="accent2"/>
      </w:pBdr>
      <w:shd w:val="clear" w:color="auto" w:fill="9FB8CD" w:themeFill="accent2"/>
      <w:spacing w:before="300" w:after="40"/>
      <w:outlineLvl w:val="0"/>
    </w:pPr>
    <w:rPr>
      <w:rFonts w:asciiTheme="majorHAnsi" w:hAnsiTheme="majorHAnsi"/>
      <w:color w:val="FFFFFF" w:themeColor="background1"/>
      <w:spacing w:val="5"/>
      <w:szCs w:val="32"/>
    </w:rPr>
  </w:style>
  <w:style w:type="paragraph" w:styleId="Heading2">
    <w:name w:val="heading 2"/>
    <w:basedOn w:val="Normal"/>
    <w:next w:val="Normal"/>
    <w:link w:val="Heading2Char"/>
    <w:uiPriority w:val="9"/>
    <w:qFormat/>
    <w:rsid w:val="00BD4A55"/>
    <w:pPr>
      <w:pBdr>
        <w:top w:val="single" w:sz="6" w:space="1" w:color="9FB8CD" w:themeColor="accent2"/>
        <w:left w:val="single" w:sz="48" w:space="1" w:color="9FB8CD" w:themeColor="accent2"/>
        <w:bottom w:val="single" w:sz="6" w:space="1" w:color="9FB8CD" w:themeColor="accent2"/>
        <w:right w:val="single" w:sz="6" w:space="1" w:color="9FB8CD" w:themeColor="accent2"/>
      </w:pBdr>
      <w:spacing w:before="240" w:after="80"/>
      <w:ind w:left="144"/>
      <w:outlineLvl w:val="1"/>
    </w:pPr>
    <w:rPr>
      <w:rFonts w:asciiTheme="majorHAnsi" w:hAnsiTheme="majorHAnsi"/>
      <w:color w:val="628BAD" w:themeColor="accent2" w:themeShade="BF"/>
      <w:spacing w:val="5"/>
      <w:szCs w:val="28"/>
    </w:rPr>
  </w:style>
  <w:style w:type="paragraph" w:styleId="Heading3">
    <w:name w:val="heading 3"/>
    <w:basedOn w:val="Normal"/>
    <w:next w:val="Normal"/>
    <w:link w:val="Heading3Char"/>
    <w:uiPriority w:val="9"/>
    <w:unhideWhenUsed/>
    <w:qFormat/>
    <w:rsid w:val="00BD4A55"/>
    <w:pPr>
      <w:pBdr>
        <w:top w:val="single" w:sz="6" w:space="1" w:color="A6A6A6" w:themeColor="background1" w:themeShade="A6"/>
        <w:left w:val="single" w:sz="48" w:space="1" w:color="A6A6A6" w:themeColor="background1" w:themeShade="A6"/>
        <w:bottom w:val="single" w:sz="6" w:space="1" w:color="A6A6A6" w:themeColor="background1" w:themeShade="A6"/>
        <w:right w:val="single" w:sz="6" w:space="1" w:color="A6A6A6" w:themeColor="background1" w:themeShade="A6"/>
      </w:pBdr>
      <w:spacing w:before="200" w:after="80"/>
      <w:ind w:left="144"/>
      <w:outlineLvl w:val="2"/>
    </w:pPr>
    <w:rPr>
      <w:rFonts w:asciiTheme="majorHAnsi" w:hAnsiTheme="majorHAnsi"/>
      <w:color w:val="595959" w:themeColor="text1" w:themeTint="A6"/>
      <w:spacing w:val="5"/>
      <w:szCs w:val="24"/>
    </w:rPr>
  </w:style>
  <w:style w:type="paragraph" w:styleId="Heading4">
    <w:name w:val="heading 4"/>
    <w:basedOn w:val="Normal"/>
    <w:next w:val="Normal"/>
    <w:link w:val="Heading4Char"/>
    <w:uiPriority w:val="9"/>
    <w:semiHidden/>
    <w:unhideWhenUsed/>
    <w:qFormat/>
    <w:rsid w:val="00BD4A55"/>
    <w:pPr>
      <w:pBdr>
        <w:bottom w:val="single" w:sz="6" w:space="1" w:color="A6A6A6" w:themeColor="background1" w:themeShade="A6"/>
      </w:pBdr>
      <w:spacing w:before="200" w:after="80"/>
      <w:outlineLvl w:val="3"/>
    </w:pPr>
    <w:rPr>
      <w:rFonts w:asciiTheme="majorHAnsi" w:hAnsiTheme="majorHAnsi"/>
      <w:color w:val="595959" w:themeColor="text1" w:themeTint="A6"/>
      <w:szCs w:val="22"/>
    </w:rPr>
  </w:style>
  <w:style w:type="paragraph" w:styleId="Heading5">
    <w:name w:val="heading 5"/>
    <w:basedOn w:val="Normal"/>
    <w:next w:val="Normal"/>
    <w:link w:val="Heading5Char"/>
    <w:uiPriority w:val="9"/>
    <w:semiHidden/>
    <w:unhideWhenUsed/>
    <w:qFormat/>
    <w:rsid w:val="00BD4A55"/>
    <w:pPr>
      <w:pBdr>
        <w:bottom w:val="dashed" w:sz="4" w:space="1" w:color="A6A6A6" w:themeColor="background1" w:themeShade="A6"/>
      </w:pBdr>
      <w:spacing w:before="200" w:after="80"/>
      <w:outlineLvl w:val="4"/>
    </w:pPr>
    <w:rPr>
      <w:rFonts w:asciiTheme="majorHAnsi" w:hAnsiTheme="majorHAnsi"/>
      <w:color w:val="404040" w:themeColor="text1" w:themeTint="BF"/>
      <w:szCs w:val="26"/>
    </w:rPr>
  </w:style>
  <w:style w:type="paragraph" w:styleId="Heading6">
    <w:name w:val="heading 6"/>
    <w:basedOn w:val="Normal"/>
    <w:next w:val="Normal"/>
    <w:link w:val="Heading6Char"/>
    <w:uiPriority w:val="9"/>
    <w:semiHidden/>
    <w:unhideWhenUsed/>
    <w:qFormat/>
    <w:rsid w:val="00BD4A55"/>
    <w:pPr>
      <w:spacing w:before="200" w:after="80"/>
      <w:outlineLvl w:val="5"/>
    </w:pPr>
    <w:rPr>
      <w:rFonts w:asciiTheme="majorHAnsi" w:hAnsiTheme="majorHAnsi"/>
      <w:b/>
      <w:color w:val="7F7F7F" w:themeColor="background1" w:themeShade="7F"/>
      <w:sz w:val="18"/>
    </w:rPr>
  </w:style>
  <w:style w:type="paragraph" w:styleId="Heading7">
    <w:name w:val="heading 7"/>
    <w:basedOn w:val="Normal"/>
    <w:next w:val="Normal"/>
    <w:link w:val="Heading7Char"/>
    <w:uiPriority w:val="9"/>
    <w:semiHidden/>
    <w:unhideWhenUsed/>
    <w:qFormat/>
    <w:rsid w:val="00BD4A55"/>
    <w:pPr>
      <w:spacing w:before="200" w:after="80"/>
      <w:outlineLvl w:val="6"/>
    </w:pPr>
    <w:rPr>
      <w:rFonts w:asciiTheme="majorHAnsi" w:hAnsiTheme="majorHAnsi"/>
      <w:b/>
      <w:i/>
      <w:color w:val="808080" w:themeColor="background1" w:themeShade="80"/>
      <w:sz w:val="18"/>
    </w:rPr>
  </w:style>
  <w:style w:type="paragraph" w:styleId="Heading8">
    <w:name w:val="heading 8"/>
    <w:basedOn w:val="Normal"/>
    <w:next w:val="Normal"/>
    <w:link w:val="Heading8Char"/>
    <w:uiPriority w:val="9"/>
    <w:semiHidden/>
    <w:unhideWhenUsed/>
    <w:qFormat/>
    <w:rsid w:val="00BD4A55"/>
    <w:pPr>
      <w:spacing w:before="200" w:after="80"/>
      <w:outlineLvl w:val="7"/>
    </w:pPr>
    <w:rPr>
      <w:rFonts w:asciiTheme="majorHAnsi" w:hAnsiTheme="majorHAnsi"/>
      <w:color w:val="9FB8CD" w:themeColor="accent2"/>
      <w:sz w:val="18"/>
    </w:rPr>
  </w:style>
  <w:style w:type="paragraph" w:styleId="Heading9">
    <w:name w:val="heading 9"/>
    <w:basedOn w:val="Normal"/>
    <w:next w:val="Normal"/>
    <w:link w:val="Heading9Char"/>
    <w:uiPriority w:val="9"/>
    <w:semiHidden/>
    <w:unhideWhenUsed/>
    <w:qFormat/>
    <w:rsid w:val="00BD4A55"/>
    <w:pPr>
      <w:spacing w:before="200" w:after="80"/>
      <w:outlineLvl w:val="8"/>
    </w:pPr>
    <w:rPr>
      <w:rFonts w:asciiTheme="majorHAnsi" w:hAnsiTheme="majorHAnsi"/>
      <w:i/>
      <w:color w:val="9FB8CD" w:themeColor="accent2"/>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4A55"/>
    <w:rPr>
      <w:rFonts w:asciiTheme="majorHAnsi" w:hAnsiTheme="majorHAnsi" w:cs="Times New Roman"/>
      <w:color w:val="FFFFFF" w:themeColor="background1"/>
      <w:spacing w:val="5"/>
      <w:sz w:val="20"/>
      <w:szCs w:val="32"/>
      <w:shd w:val="clear" w:color="auto" w:fill="9FB8CD" w:themeFill="accent2"/>
      <w:lang w:eastAsia="ja-JP"/>
    </w:rPr>
  </w:style>
  <w:style w:type="character" w:customStyle="1" w:styleId="Heading2Char">
    <w:name w:val="Heading 2 Char"/>
    <w:basedOn w:val="DefaultParagraphFont"/>
    <w:link w:val="Heading2"/>
    <w:uiPriority w:val="9"/>
    <w:rsid w:val="00BD4A55"/>
    <w:rPr>
      <w:rFonts w:asciiTheme="majorHAnsi" w:hAnsiTheme="majorHAnsi" w:cs="Times New Roman"/>
      <w:color w:val="628BAD" w:themeColor="accent2" w:themeShade="BF"/>
      <w:spacing w:val="5"/>
      <w:sz w:val="20"/>
      <w:szCs w:val="28"/>
      <w:lang w:eastAsia="ja-JP"/>
    </w:rPr>
  </w:style>
  <w:style w:type="character" w:customStyle="1" w:styleId="Heading3Char">
    <w:name w:val="Heading 3 Char"/>
    <w:basedOn w:val="DefaultParagraphFont"/>
    <w:link w:val="Heading3"/>
    <w:uiPriority w:val="9"/>
    <w:rsid w:val="00BD4A55"/>
    <w:rPr>
      <w:rFonts w:asciiTheme="majorHAnsi" w:hAnsiTheme="majorHAnsi" w:cs="Times New Roman"/>
      <w:color w:val="595959" w:themeColor="text1" w:themeTint="A6"/>
      <w:spacing w:val="5"/>
      <w:sz w:val="20"/>
      <w:szCs w:val="24"/>
      <w:lang w:eastAsia="ja-JP"/>
    </w:rPr>
  </w:style>
  <w:style w:type="paragraph" w:styleId="Title">
    <w:name w:val="Title"/>
    <w:basedOn w:val="Normal"/>
    <w:link w:val="TitleChar"/>
    <w:qFormat/>
    <w:rsid w:val="00BD4A55"/>
    <w:pPr>
      <w:spacing w:line="240" w:lineRule="auto"/>
    </w:pPr>
    <w:rPr>
      <w:rFonts w:asciiTheme="majorHAnsi" w:hAnsiTheme="majorHAnsi"/>
      <w:color w:val="9FB8CD" w:themeColor="accent2"/>
      <w:sz w:val="52"/>
      <w:szCs w:val="48"/>
    </w:rPr>
  </w:style>
  <w:style w:type="character" w:customStyle="1" w:styleId="TitleChar">
    <w:name w:val="Title Char"/>
    <w:basedOn w:val="DefaultParagraphFont"/>
    <w:link w:val="Title"/>
    <w:rsid w:val="00BD4A55"/>
    <w:rPr>
      <w:rFonts w:asciiTheme="majorHAnsi" w:hAnsiTheme="majorHAnsi" w:cs="Times New Roman"/>
      <w:color w:val="9FB8CD" w:themeColor="accent2"/>
      <w:sz w:val="52"/>
      <w:szCs w:val="48"/>
      <w:lang w:eastAsia="ja-JP"/>
    </w:rPr>
  </w:style>
  <w:style w:type="paragraph" w:styleId="Subtitle">
    <w:name w:val="Subtitle"/>
    <w:basedOn w:val="Normal"/>
    <w:link w:val="SubtitleChar"/>
    <w:uiPriority w:val="11"/>
    <w:qFormat/>
    <w:rsid w:val="00BD4A55"/>
    <w:pPr>
      <w:spacing w:after="720" w:line="240" w:lineRule="auto"/>
    </w:pPr>
    <w:rPr>
      <w:rFonts w:asciiTheme="majorHAnsi" w:hAnsiTheme="majorHAnsi" w:cstheme="minorHAnsi"/>
      <w:color w:val="9FB8CD" w:themeColor="accent2"/>
      <w:sz w:val="24"/>
      <w:szCs w:val="24"/>
    </w:rPr>
  </w:style>
  <w:style w:type="character" w:customStyle="1" w:styleId="SubtitleChar">
    <w:name w:val="Subtitle Char"/>
    <w:basedOn w:val="DefaultParagraphFont"/>
    <w:link w:val="Subtitle"/>
    <w:uiPriority w:val="11"/>
    <w:rsid w:val="00BD4A55"/>
    <w:rPr>
      <w:rFonts w:asciiTheme="majorHAnsi" w:hAnsiTheme="majorHAnsi" w:cstheme="minorHAnsi"/>
      <w:color w:val="9FB8CD" w:themeColor="accent2"/>
      <w:sz w:val="24"/>
      <w:szCs w:val="24"/>
      <w:lang w:eastAsia="ja-JP"/>
    </w:rPr>
  </w:style>
  <w:style w:type="paragraph" w:styleId="Caption">
    <w:name w:val="caption"/>
    <w:basedOn w:val="Normal"/>
    <w:next w:val="Normal"/>
    <w:uiPriority w:val="35"/>
    <w:unhideWhenUsed/>
    <w:rsid w:val="00BD4A55"/>
    <w:pPr>
      <w:spacing w:after="0" w:line="240" w:lineRule="auto"/>
    </w:pPr>
    <w:rPr>
      <w:rFonts w:asciiTheme="majorHAnsi" w:hAnsiTheme="majorHAnsi"/>
      <w:bCs/>
      <w:color w:val="9FB8CD" w:themeColor="accent2"/>
      <w:sz w:val="16"/>
      <w:szCs w:val="18"/>
    </w:rPr>
  </w:style>
  <w:style w:type="paragraph" w:styleId="NoSpacing">
    <w:name w:val="No Spacing"/>
    <w:basedOn w:val="Normal"/>
    <w:uiPriority w:val="1"/>
    <w:qFormat/>
    <w:rsid w:val="00BD4A55"/>
    <w:pPr>
      <w:spacing w:after="0" w:line="240" w:lineRule="auto"/>
    </w:pPr>
  </w:style>
  <w:style w:type="paragraph" w:styleId="BalloonText">
    <w:name w:val="Balloon Text"/>
    <w:basedOn w:val="Normal"/>
    <w:link w:val="BalloonTextChar"/>
    <w:uiPriority w:val="99"/>
    <w:semiHidden/>
    <w:unhideWhenUsed/>
    <w:rsid w:val="00BD4A55"/>
    <w:rPr>
      <w:rFonts w:ascii="Tahoma" w:hAnsi="Tahoma" w:cs="Tahoma"/>
      <w:sz w:val="16"/>
      <w:szCs w:val="16"/>
    </w:rPr>
  </w:style>
  <w:style w:type="character" w:customStyle="1" w:styleId="BalloonTextChar">
    <w:name w:val="Balloon Text Char"/>
    <w:basedOn w:val="DefaultParagraphFont"/>
    <w:link w:val="BalloonText"/>
    <w:uiPriority w:val="99"/>
    <w:semiHidden/>
    <w:rsid w:val="00BD4A55"/>
    <w:rPr>
      <w:rFonts w:ascii="Tahoma" w:hAnsi="Tahoma" w:cs="Tahoma"/>
      <w:color w:val="000000" w:themeColor="text1"/>
      <w:sz w:val="16"/>
      <w:szCs w:val="16"/>
      <w:lang w:eastAsia="ja-JP"/>
    </w:rPr>
  </w:style>
  <w:style w:type="character" w:styleId="BookTitle">
    <w:name w:val="Book Title"/>
    <w:basedOn w:val="DefaultParagraphFont"/>
    <w:uiPriority w:val="33"/>
    <w:qFormat/>
    <w:rsid w:val="00BD4A55"/>
    <w:rPr>
      <w:rFonts w:asciiTheme="majorHAnsi" w:hAnsiTheme="majorHAnsi" w:cs="Times New Roman"/>
      <w:i/>
      <w:color w:val="8E736A" w:themeColor="accent6"/>
      <w:sz w:val="20"/>
      <w:szCs w:val="20"/>
    </w:rPr>
  </w:style>
  <w:style w:type="character" w:styleId="Emphasis">
    <w:name w:val="Emphasis"/>
    <w:uiPriority w:val="20"/>
    <w:qFormat/>
    <w:rsid w:val="00BD4A55"/>
    <w:rPr>
      <w:b/>
      <w:i/>
      <w:spacing w:val="0"/>
    </w:rPr>
  </w:style>
  <w:style w:type="paragraph" w:styleId="Footer">
    <w:name w:val="footer"/>
    <w:basedOn w:val="Normal"/>
    <w:link w:val="FooterChar"/>
    <w:uiPriority w:val="99"/>
    <w:unhideWhenUsed/>
    <w:rsid w:val="00BD4A55"/>
    <w:pPr>
      <w:tabs>
        <w:tab w:val="center" w:pos="4320"/>
        <w:tab w:val="right" w:pos="8640"/>
      </w:tabs>
    </w:pPr>
  </w:style>
  <w:style w:type="character" w:customStyle="1" w:styleId="FooterChar">
    <w:name w:val="Footer Char"/>
    <w:basedOn w:val="DefaultParagraphFont"/>
    <w:link w:val="Footer"/>
    <w:uiPriority w:val="99"/>
    <w:rsid w:val="00BD4A55"/>
    <w:rPr>
      <w:rFonts w:cs="Times New Roman"/>
      <w:color w:val="000000" w:themeColor="text1"/>
      <w:sz w:val="20"/>
      <w:szCs w:val="20"/>
      <w:lang w:eastAsia="ja-JP"/>
    </w:rPr>
  </w:style>
  <w:style w:type="paragraph" w:styleId="Header">
    <w:name w:val="header"/>
    <w:basedOn w:val="Normal"/>
    <w:link w:val="HeaderChar"/>
    <w:uiPriority w:val="99"/>
    <w:unhideWhenUsed/>
    <w:rsid w:val="00BD4A55"/>
    <w:pPr>
      <w:tabs>
        <w:tab w:val="center" w:pos="4320"/>
        <w:tab w:val="right" w:pos="8640"/>
      </w:tabs>
    </w:pPr>
  </w:style>
  <w:style w:type="character" w:customStyle="1" w:styleId="HeaderChar">
    <w:name w:val="Header Char"/>
    <w:basedOn w:val="DefaultParagraphFont"/>
    <w:link w:val="Header"/>
    <w:uiPriority w:val="99"/>
    <w:rsid w:val="00BD4A55"/>
    <w:rPr>
      <w:rFonts w:cs="Times New Roman"/>
      <w:color w:val="000000" w:themeColor="text1"/>
      <w:sz w:val="20"/>
      <w:szCs w:val="20"/>
      <w:lang w:eastAsia="ja-JP"/>
    </w:rPr>
  </w:style>
  <w:style w:type="character" w:customStyle="1" w:styleId="Heading4Char">
    <w:name w:val="Heading 4 Char"/>
    <w:basedOn w:val="DefaultParagraphFont"/>
    <w:link w:val="Heading4"/>
    <w:uiPriority w:val="9"/>
    <w:semiHidden/>
    <w:rsid w:val="00BD4A55"/>
    <w:rPr>
      <w:rFonts w:asciiTheme="majorHAnsi" w:hAnsiTheme="majorHAnsi" w:cs="Times New Roman"/>
      <w:color w:val="595959" w:themeColor="text1" w:themeTint="A6"/>
      <w:sz w:val="20"/>
      <w:lang w:eastAsia="ja-JP"/>
    </w:rPr>
  </w:style>
  <w:style w:type="character" w:customStyle="1" w:styleId="Heading5Char">
    <w:name w:val="Heading 5 Char"/>
    <w:basedOn w:val="DefaultParagraphFont"/>
    <w:link w:val="Heading5"/>
    <w:uiPriority w:val="9"/>
    <w:semiHidden/>
    <w:rsid w:val="00BD4A55"/>
    <w:rPr>
      <w:rFonts w:asciiTheme="majorHAnsi" w:hAnsiTheme="majorHAnsi" w:cs="Times New Roman"/>
      <w:color w:val="404040" w:themeColor="text1" w:themeTint="BF"/>
      <w:sz w:val="20"/>
      <w:szCs w:val="26"/>
      <w:lang w:eastAsia="ja-JP"/>
    </w:rPr>
  </w:style>
  <w:style w:type="character" w:customStyle="1" w:styleId="Heading6Char">
    <w:name w:val="Heading 6 Char"/>
    <w:basedOn w:val="DefaultParagraphFont"/>
    <w:link w:val="Heading6"/>
    <w:uiPriority w:val="9"/>
    <w:semiHidden/>
    <w:rsid w:val="00BD4A55"/>
    <w:rPr>
      <w:rFonts w:asciiTheme="majorHAnsi" w:hAnsiTheme="majorHAnsi" w:cs="Times New Roman"/>
      <w:b/>
      <w:color w:val="7F7F7F" w:themeColor="background1" w:themeShade="7F"/>
      <w:sz w:val="18"/>
      <w:szCs w:val="20"/>
      <w:lang w:eastAsia="ja-JP"/>
    </w:rPr>
  </w:style>
  <w:style w:type="character" w:customStyle="1" w:styleId="Heading7Char">
    <w:name w:val="Heading 7 Char"/>
    <w:basedOn w:val="DefaultParagraphFont"/>
    <w:link w:val="Heading7"/>
    <w:uiPriority w:val="9"/>
    <w:semiHidden/>
    <w:rsid w:val="00BD4A55"/>
    <w:rPr>
      <w:rFonts w:asciiTheme="majorHAnsi" w:hAnsiTheme="majorHAnsi" w:cs="Times New Roman"/>
      <w:b/>
      <w:i/>
      <w:color w:val="808080" w:themeColor="background1" w:themeShade="80"/>
      <w:sz w:val="18"/>
      <w:szCs w:val="20"/>
      <w:lang w:eastAsia="ja-JP"/>
    </w:rPr>
  </w:style>
  <w:style w:type="character" w:customStyle="1" w:styleId="Heading8Char">
    <w:name w:val="Heading 8 Char"/>
    <w:basedOn w:val="DefaultParagraphFont"/>
    <w:link w:val="Heading8"/>
    <w:uiPriority w:val="9"/>
    <w:semiHidden/>
    <w:rsid w:val="00BD4A55"/>
    <w:rPr>
      <w:rFonts w:asciiTheme="majorHAnsi" w:hAnsiTheme="majorHAnsi" w:cs="Times New Roman"/>
      <w:color w:val="9FB8CD" w:themeColor="accent2"/>
      <w:sz w:val="18"/>
      <w:szCs w:val="20"/>
      <w:lang w:eastAsia="ja-JP"/>
    </w:rPr>
  </w:style>
  <w:style w:type="character" w:customStyle="1" w:styleId="Heading9Char">
    <w:name w:val="Heading 9 Char"/>
    <w:basedOn w:val="DefaultParagraphFont"/>
    <w:link w:val="Heading9"/>
    <w:uiPriority w:val="9"/>
    <w:semiHidden/>
    <w:rsid w:val="00BD4A55"/>
    <w:rPr>
      <w:rFonts w:asciiTheme="majorHAnsi" w:hAnsiTheme="majorHAnsi" w:cs="Times New Roman"/>
      <w:i/>
      <w:color w:val="9FB8CD" w:themeColor="accent2"/>
      <w:sz w:val="18"/>
      <w:szCs w:val="20"/>
      <w:lang w:eastAsia="ja-JP"/>
    </w:rPr>
  </w:style>
  <w:style w:type="character" w:styleId="IntenseEmphasis">
    <w:name w:val="Intense Emphasis"/>
    <w:basedOn w:val="DefaultParagraphFont"/>
    <w:uiPriority w:val="21"/>
    <w:qFormat/>
    <w:rsid w:val="00BD4A55"/>
    <w:rPr>
      <w:rFonts w:cs="Times New Roman"/>
      <w:b/>
      <w:i/>
      <w:color w:val="BAC737" w:themeColor="accent3" w:themeShade="BF"/>
      <w:sz w:val="20"/>
      <w:szCs w:val="20"/>
    </w:rPr>
  </w:style>
  <w:style w:type="paragraph" w:styleId="IntenseQuote">
    <w:name w:val="Intense Quote"/>
    <w:basedOn w:val="Normal"/>
    <w:link w:val="IntenseQuoteChar"/>
    <w:uiPriority w:val="30"/>
    <w:qFormat/>
    <w:rsid w:val="00BD4A55"/>
    <w:pPr>
      <w:pBdr>
        <w:top w:val="single" w:sz="6" w:space="10" w:color="628BAD" w:themeColor="accent2" w:themeShade="BF"/>
        <w:left w:val="single" w:sz="6" w:space="10" w:color="628BAD" w:themeColor="accent2" w:themeShade="BF"/>
        <w:bottom w:val="single" w:sz="6" w:space="10" w:color="628BAD" w:themeColor="accent2" w:themeShade="BF"/>
        <w:right w:val="single" w:sz="6" w:space="10" w:color="628BAD" w:themeColor="accent2" w:themeShade="BF"/>
      </w:pBdr>
      <w:shd w:val="clear" w:color="auto" w:fill="9FB8CD" w:themeFill="accent2"/>
      <w:ind w:left="720" w:right="720"/>
      <w:jc w:val="center"/>
    </w:pPr>
    <w:rPr>
      <w:rFonts w:asciiTheme="majorHAnsi" w:hAnsiTheme="majorHAnsi"/>
      <w:i/>
      <w:color w:val="FFFFFF" w:themeColor="background1"/>
    </w:rPr>
  </w:style>
  <w:style w:type="character" w:customStyle="1" w:styleId="IntenseQuoteChar">
    <w:name w:val="Intense Quote Char"/>
    <w:basedOn w:val="DefaultParagraphFont"/>
    <w:link w:val="IntenseQuote"/>
    <w:uiPriority w:val="30"/>
    <w:rsid w:val="00BD4A55"/>
    <w:rPr>
      <w:rFonts w:asciiTheme="majorHAnsi" w:hAnsiTheme="majorHAnsi" w:cs="Times New Roman"/>
      <w:i/>
      <w:color w:val="FFFFFF" w:themeColor="background1"/>
      <w:sz w:val="20"/>
      <w:szCs w:val="20"/>
      <w:shd w:val="clear" w:color="auto" w:fill="9FB8CD" w:themeFill="accent2"/>
      <w:lang w:eastAsia="ja-JP"/>
    </w:rPr>
  </w:style>
  <w:style w:type="character" w:styleId="IntenseReference">
    <w:name w:val="Intense Reference"/>
    <w:basedOn w:val="DefaultParagraphFont"/>
    <w:uiPriority w:val="32"/>
    <w:qFormat/>
    <w:rsid w:val="00BD4A55"/>
    <w:rPr>
      <w:rFonts w:cs="Times New Roman"/>
      <w:b/>
      <w:color w:val="525A7D" w:themeColor="accent1" w:themeShade="BF"/>
      <w:sz w:val="20"/>
      <w:szCs w:val="20"/>
      <w:u w:val="single"/>
    </w:rPr>
  </w:style>
  <w:style w:type="paragraph" w:styleId="ListBullet">
    <w:name w:val="List Bullet"/>
    <w:basedOn w:val="Normal"/>
    <w:uiPriority w:val="36"/>
    <w:unhideWhenUsed/>
    <w:qFormat/>
    <w:rsid w:val="00BD4A55"/>
    <w:pPr>
      <w:numPr>
        <w:numId w:val="11"/>
      </w:numPr>
      <w:spacing w:after="120"/>
      <w:contextualSpacing/>
    </w:pPr>
  </w:style>
  <w:style w:type="paragraph" w:styleId="ListBullet2">
    <w:name w:val="List Bullet 2"/>
    <w:basedOn w:val="Normal"/>
    <w:uiPriority w:val="36"/>
    <w:unhideWhenUsed/>
    <w:qFormat/>
    <w:rsid w:val="00BD4A55"/>
    <w:pPr>
      <w:numPr>
        <w:numId w:val="12"/>
      </w:numPr>
      <w:spacing w:after="120"/>
      <w:contextualSpacing/>
    </w:pPr>
  </w:style>
  <w:style w:type="paragraph" w:styleId="ListBullet3">
    <w:name w:val="List Bullet 3"/>
    <w:basedOn w:val="Normal"/>
    <w:uiPriority w:val="36"/>
    <w:unhideWhenUsed/>
    <w:qFormat/>
    <w:rsid w:val="00BD4A55"/>
    <w:pPr>
      <w:numPr>
        <w:numId w:val="13"/>
      </w:numPr>
      <w:spacing w:after="120"/>
      <w:contextualSpacing/>
    </w:pPr>
  </w:style>
  <w:style w:type="paragraph" w:styleId="ListBullet4">
    <w:name w:val="List Bullet 4"/>
    <w:basedOn w:val="Normal"/>
    <w:uiPriority w:val="36"/>
    <w:unhideWhenUsed/>
    <w:qFormat/>
    <w:rsid w:val="00BD4A55"/>
    <w:pPr>
      <w:numPr>
        <w:numId w:val="14"/>
      </w:numPr>
      <w:spacing w:after="120"/>
      <w:contextualSpacing/>
    </w:pPr>
  </w:style>
  <w:style w:type="paragraph" w:styleId="ListBullet5">
    <w:name w:val="List Bullet 5"/>
    <w:basedOn w:val="Normal"/>
    <w:uiPriority w:val="36"/>
    <w:unhideWhenUsed/>
    <w:qFormat/>
    <w:rsid w:val="00BD4A55"/>
    <w:pPr>
      <w:numPr>
        <w:numId w:val="15"/>
      </w:numPr>
      <w:spacing w:after="120"/>
      <w:contextualSpacing/>
    </w:pPr>
  </w:style>
  <w:style w:type="character" w:styleId="PlaceholderText">
    <w:name w:val="Placeholder Text"/>
    <w:basedOn w:val="DefaultParagraphFont"/>
    <w:uiPriority w:val="99"/>
    <w:semiHidden/>
    <w:rsid w:val="00BD4A55"/>
    <w:rPr>
      <w:color w:val="808080"/>
    </w:rPr>
  </w:style>
  <w:style w:type="paragraph" w:styleId="Quote">
    <w:name w:val="Quote"/>
    <w:basedOn w:val="Normal"/>
    <w:link w:val="QuoteChar"/>
    <w:uiPriority w:val="29"/>
    <w:qFormat/>
    <w:rsid w:val="00BD4A55"/>
    <w:rPr>
      <w:i/>
      <w:color w:val="7F7F7F" w:themeColor="background1" w:themeShade="7F"/>
    </w:rPr>
  </w:style>
  <w:style w:type="character" w:customStyle="1" w:styleId="QuoteChar">
    <w:name w:val="Quote Char"/>
    <w:basedOn w:val="DefaultParagraphFont"/>
    <w:link w:val="Quote"/>
    <w:uiPriority w:val="29"/>
    <w:rsid w:val="00BD4A55"/>
    <w:rPr>
      <w:rFonts w:cs="Times New Roman"/>
      <w:i/>
      <w:color w:val="7F7F7F" w:themeColor="background1" w:themeShade="7F"/>
      <w:sz w:val="20"/>
      <w:szCs w:val="20"/>
      <w:lang w:eastAsia="ja-JP"/>
    </w:rPr>
  </w:style>
  <w:style w:type="character" w:styleId="Strong">
    <w:name w:val="Strong"/>
    <w:uiPriority w:val="22"/>
    <w:qFormat/>
    <w:rsid w:val="00BD4A55"/>
    <w:rPr>
      <w:rFonts w:asciiTheme="minorHAnsi" w:hAnsiTheme="minorHAnsi"/>
      <w:b/>
      <w:color w:val="9FB8CD" w:themeColor="accent2"/>
    </w:rPr>
  </w:style>
  <w:style w:type="character" w:styleId="SubtleEmphasis">
    <w:name w:val="Subtle Emphasis"/>
    <w:basedOn w:val="DefaultParagraphFont"/>
    <w:uiPriority w:val="19"/>
    <w:qFormat/>
    <w:rsid w:val="00BD4A55"/>
    <w:rPr>
      <w:rFonts w:cs="Times New Roman"/>
      <w:i/>
      <w:color w:val="737373" w:themeColor="text1" w:themeTint="8C"/>
      <w:kern w:val="16"/>
      <w:sz w:val="20"/>
      <w:szCs w:val="24"/>
    </w:rPr>
  </w:style>
  <w:style w:type="character" w:styleId="SubtleReference">
    <w:name w:val="Subtle Reference"/>
    <w:basedOn w:val="DefaultParagraphFont"/>
    <w:uiPriority w:val="31"/>
    <w:qFormat/>
    <w:rsid w:val="00BD4A55"/>
    <w:rPr>
      <w:rFonts w:cs="Times New Roman"/>
      <w:color w:val="737373" w:themeColor="text1" w:themeTint="8C"/>
      <w:sz w:val="20"/>
      <w:szCs w:val="20"/>
      <w:u w:val="single"/>
    </w:rPr>
  </w:style>
  <w:style w:type="table" w:styleId="TableGrid">
    <w:name w:val="Table Grid"/>
    <w:basedOn w:val="TableNormal"/>
    <w:uiPriority w:val="59"/>
    <w:rsid w:val="00BD4A55"/>
    <w:pPr>
      <w:spacing w:after="0" w:line="240" w:lineRule="auto"/>
    </w:pPr>
    <w:rPr>
      <w:rFonts w:cs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1">
    <w:name w:val="toc 1"/>
    <w:basedOn w:val="Normal"/>
    <w:next w:val="Normal"/>
    <w:autoRedefine/>
    <w:uiPriority w:val="99"/>
    <w:semiHidden/>
    <w:unhideWhenUsed/>
    <w:qFormat/>
    <w:rsid w:val="00BD4A55"/>
    <w:pPr>
      <w:tabs>
        <w:tab w:val="right" w:leader="dot" w:pos="8630"/>
      </w:tabs>
      <w:spacing w:after="40" w:line="240" w:lineRule="auto"/>
    </w:pPr>
    <w:rPr>
      <w:smallCaps/>
      <w:noProof/>
      <w:color w:val="9FB8CD" w:themeColor="accent2"/>
    </w:rPr>
  </w:style>
  <w:style w:type="paragraph" w:styleId="TOC2">
    <w:name w:val="toc 2"/>
    <w:basedOn w:val="Normal"/>
    <w:next w:val="Normal"/>
    <w:autoRedefine/>
    <w:uiPriority w:val="99"/>
    <w:semiHidden/>
    <w:unhideWhenUsed/>
    <w:qFormat/>
    <w:rsid w:val="00BD4A55"/>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qFormat/>
    <w:rsid w:val="00BD4A55"/>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qFormat/>
    <w:rsid w:val="00BD4A55"/>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qFormat/>
    <w:rsid w:val="00BD4A55"/>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qFormat/>
    <w:rsid w:val="00BD4A55"/>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qFormat/>
    <w:rsid w:val="00BD4A55"/>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qFormat/>
    <w:rsid w:val="00BD4A55"/>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qFormat/>
    <w:rsid w:val="00BD4A55"/>
    <w:pPr>
      <w:tabs>
        <w:tab w:val="right" w:leader="dot" w:pos="8630"/>
      </w:tabs>
      <w:spacing w:after="40" w:line="240" w:lineRule="auto"/>
      <w:ind w:left="1760"/>
    </w:pPr>
    <w:rPr>
      <w:smallCaps/>
      <w:noProof/>
    </w:rPr>
  </w:style>
  <w:style w:type="paragraph" w:customStyle="1" w:styleId="FooterLeft">
    <w:name w:val="Footer Left"/>
    <w:basedOn w:val="Normal"/>
    <w:next w:val="Normal"/>
    <w:uiPriority w:val="35"/>
    <w:qFormat/>
    <w:rsid w:val="00BD4A55"/>
    <w:pPr>
      <w:pBdr>
        <w:top w:val="dashed" w:sz="4" w:space="18" w:color="7F7F7F" w:themeColor="text1" w:themeTint="80"/>
      </w:pBdr>
      <w:tabs>
        <w:tab w:val="center" w:pos="4320"/>
        <w:tab w:val="right" w:pos="8640"/>
      </w:tabs>
      <w:spacing w:line="240" w:lineRule="auto"/>
      <w:contextualSpacing/>
    </w:pPr>
    <w:rPr>
      <w:color w:val="7F7F7F" w:themeColor="text1" w:themeTint="80"/>
      <w:szCs w:val="18"/>
    </w:rPr>
  </w:style>
  <w:style w:type="paragraph" w:customStyle="1" w:styleId="FooterRight">
    <w:name w:val="Footer Right"/>
    <w:basedOn w:val="Footer"/>
    <w:uiPriority w:val="35"/>
    <w:qFormat/>
    <w:rsid w:val="00BD4A55"/>
    <w:pPr>
      <w:pBdr>
        <w:top w:val="dashed" w:sz="4" w:space="18" w:color="7F7F7F"/>
      </w:pBdr>
      <w:spacing w:line="240" w:lineRule="auto"/>
      <w:contextualSpacing/>
      <w:jc w:val="right"/>
    </w:pPr>
    <w:rPr>
      <w:color w:val="7F7F7F" w:themeColor="text1" w:themeTint="80"/>
      <w:szCs w:val="18"/>
    </w:rPr>
  </w:style>
  <w:style w:type="paragraph" w:customStyle="1" w:styleId="HeaderFirstPage">
    <w:name w:val="Header First Page"/>
    <w:basedOn w:val="Normal"/>
    <w:next w:val="Normal"/>
    <w:uiPriority w:val="39"/>
    <w:rsid w:val="00BD4A55"/>
    <w:pPr>
      <w:pBdr>
        <w:bottom w:val="dashed" w:sz="4" w:space="18" w:color="7F7F7F"/>
      </w:pBdr>
      <w:tabs>
        <w:tab w:val="center" w:pos="4320"/>
        <w:tab w:val="right" w:pos="8640"/>
      </w:tabs>
      <w:spacing w:line="396" w:lineRule="auto"/>
    </w:pPr>
    <w:rPr>
      <w:color w:val="7F7F7F" w:themeColor="text1" w:themeTint="80"/>
    </w:rPr>
  </w:style>
  <w:style w:type="paragraph" w:customStyle="1" w:styleId="HeaderLeft">
    <w:name w:val="Header Left"/>
    <w:basedOn w:val="Header"/>
    <w:uiPriority w:val="35"/>
    <w:qFormat/>
    <w:rsid w:val="00BD4A55"/>
    <w:pPr>
      <w:pBdr>
        <w:bottom w:val="dashed" w:sz="4" w:space="18" w:color="7F7F7F" w:themeColor="text1" w:themeTint="80"/>
      </w:pBdr>
      <w:spacing w:line="396" w:lineRule="auto"/>
    </w:pPr>
    <w:rPr>
      <w:color w:val="7F7F7F" w:themeColor="text1" w:themeTint="80"/>
    </w:rPr>
  </w:style>
  <w:style w:type="paragraph" w:customStyle="1" w:styleId="HeaderRight">
    <w:name w:val="Header Right"/>
    <w:basedOn w:val="Header"/>
    <w:uiPriority w:val="35"/>
    <w:qFormat/>
    <w:rsid w:val="00BD4A55"/>
    <w:pPr>
      <w:pBdr>
        <w:bottom w:val="dashed" w:sz="4" w:space="18" w:color="7F7F7F"/>
      </w:pBdr>
      <w:jc w:val="right"/>
    </w:pPr>
    <w:rPr>
      <w:color w:val="7F7F7F" w:themeColor="text1" w:themeTint="80"/>
    </w:rPr>
  </w:style>
  <w:style w:type="paragraph" w:customStyle="1" w:styleId="RecipientsName">
    <w:name w:val="Recipient's Name"/>
    <w:basedOn w:val="Normal"/>
    <w:uiPriority w:val="14"/>
    <w:rsid w:val="00BD4A55"/>
    <w:pPr>
      <w:spacing w:after="0" w:line="240" w:lineRule="auto"/>
      <w:jc w:val="right"/>
    </w:pPr>
    <w:rPr>
      <w:rFonts w:asciiTheme="majorHAnsi" w:hAnsiTheme="majorHAnsi"/>
      <w:noProof/>
      <w:color w:val="525A7D" w:themeColor="accent1" w:themeShade="BF"/>
      <w:sz w:val="36"/>
      <w:szCs w:val="36"/>
    </w:rPr>
  </w:style>
  <w:style w:type="paragraph" w:customStyle="1" w:styleId="SendersAddress">
    <w:name w:val="Sender's Address"/>
    <w:basedOn w:val="Normal"/>
    <w:uiPriority w:val="14"/>
    <w:rsid w:val="00BD4A55"/>
    <w:pPr>
      <w:spacing w:before="200" w:after="0"/>
      <w:contextualSpacing/>
      <w:jc w:val="right"/>
    </w:pPr>
    <w:rPr>
      <w:color w:val="9FB8CD" w:themeColor="accent2"/>
      <w:sz w:val="18"/>
      <w:szCs w:val="18"/>
    </w:rPr>
  </w:style>
  <w:style w:type="paragraph" w:styleId="BodyText">
    <w:name w:val="Body Text"/>
    <w:basedOn w:val="Normal"/>
    <w:link w:val="BodyTextChar"/>
    <w:uiPriority w:val="99"/>
    <w:unhideWhenUsed/>
    <w:rsid w:val="008C4697"/>
    <w:pPr>
      <w:spacing w:after="120" w:line="240" w:lineRule="auto"/>
    </w:pPr>
    <w:rPr>
      <w:rFonts w:ascii="Times New Roman" w:eastAsia="Times New Roman" w:hAnsi="Times New Roman"/>
      <w:color w:val="auto"/>
      <w:sz w:val="24"/>
      <w:szCs w:val="24"/>
      <w:lang w:eastAsia="en-US"/>
    </w:rPr>
  </w:style>
  <w:style w:type="character" w:customStyle="1" w:styleId="BodyTextChar">
    <w:name w:val="Body Text Char"/>
    <w:basedOn w:val="DefaultParagraphFont"/>
    <w:link w:val="BodyText"/>
    <w:uiPriority w:val="99"/>
    <w:rsid w:val="008C4697"/>
    <w:rPr>
      <w:rFonts w:ascii="Times New Roman" w:eastAsia="Times New Roman" w:hAnsi="Times New Roman" w:cs="Times New Roman"/>
      <w:sz w:val="24"/>
      <w:szCs w:val="24"/>
    </w:rPr>
  </w:style>
  <w:style w:type="character" w:customStyle="1" w:styleId="aqj">
    <w:name w:val="aqj"/>
    <w:basedOn w:val="DefaultParagraphFont"/>
    <w:rsid w:val="008C4697"/>
  </w:style>
  <w:style w:type="paragraph" w:styleId="ListParagraph">
    <w:name w:val="List Paragraph"/>
    <w:basedOn w:val="Normal"/>
    <w:uiPriority w:val="34"/>
    <w:qFormat/>
    <w:rsid w:val="008C4697"/>
    <w:pPr>
      <w:spacing w:line="480" w:lineRule="auto"/>
      <w:ind w:left="720"/>
      <w:contextualSpacing/>
      <w:jc w:val="both"/>
    </w:pPr>
    <w:rPr>
      <w:rFonts w:cstheme="minorBidi"/>
      <w:color w:val="auto"/>
      <w:sz w:val="22"/>
      <w:szCs w:val="22"/>
      <w:lang w:eastAsia="en-US"/>
    </w:rPr>
  </w:style>
  <w:style w:type="character" w:customStyle="1" w:styleId="apple-converted-space">
    <w:name w:val="apple-converted-space"/>
    <w:basedOn w:val="DefaultParagraphFont"/>
    <w:rsid w:val="008C469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Origin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C2ABFB0DA504DE5B96659381C246142"/>
        <w:category>
          <w:name w:val="General"/>
          <w:gallery w:val="placeholder"/>
        </w:category>
        <w:types>
          <w:type w:val="bbPlcHdr"/>
        </w:types>
        <w:behaviors>
          <w:behavior w:val="content"/>
        </w:behaviors>
        <w:guid w:val="{DF5BAC61-3244-41D5-8C55-4CE2C1FC8940}"/>
      </w:docPartPr>
      <w:docPartBody>
        <w:p w:rsidR="00C15FFB" w:rsidRDefault="00DC66FE" w:rsidP="00DC66FE">
          <w:pPr>
            <w:pStyle w:val="6C2ABFB0DA504DE5B96659381C246142"/>
          </w:pPr>
          <w:r>
            <w:rPr>
              <w:rFonts w:asciiTheme="majorHAnsi" w:hAnsiTheme="majorHAnsi"/>
              <w:color w:val="365F91" w:themeColor="accent1" w:themeShade="BF"/>
              <w:sz w:val="72"/>
              <w:szCs w:val="72"/>
            </w:rPr>
            <w:t>[Type the document title]</w:t>
          </w:r>
        </w:p>
      </w:docPartBody>
    </w:docPart>
    <w:docPart>
      <w:docPartPr>
        <w:name w:val="183D5430FDDD4507A87CEE3F269E8F57"/>
        <w:category>
          <w:name w:val="General"/>
          <w:gallery w:val="placeholder"/>
        </w:category>
        <w:types>
          <w:type w:val="bbPlcHdr"/>
        </w:types>
        <w:behaviors>
          <w:behavior w:val="content"/>
        </w:behaviors>
        <w:guid w:val="{0EA45CC8-0112-405C-9E4C-BE7662BD7C18}"/>
      </w:docPartPr>
      <w:docPartBody>
        <w:p w:rsidR="00C15FFB" w:rsidRDefault="00DC66FE" w:rsidP="00DC66FE">
          <w:pPr>
            <w:pStyle w:val="183D5430FDDD4507A87CEE3F269E8F57"/>
          </w:pPr>
          <w:r>
            <w:rPr>
              <w:i/>
              <w:color w:val="1F497D" w:themeColor="text2"/>
              <w:sz w:val="28"/>
              <w:szCs w:val="28"/>
            </w:rPr>
            <w:t>[Type the document subtitle]</w:t>
          </w:r>
        </w:p>
      </w:docPartBody>
    </w:docPart>
    <w:docPart>
      <w:docPartPr>
        <w:name w:val="F44B461DA5454D5B934DC38D0B8C275E"/>
        <w:category>
          <w:name w:val="General"/>
          <w:gallery w:val="placeholder"/>
        </w:category>
        <w:types>
          <w:type w:val="bbPlcHdr"/>
        </w:types>
        <w:behaviors>
          <w:behavior w:val="content"/>
        </w:behaviors>
        <w:guid w:val="{EB9421C0-9AD9-4566-93E2-D209F69D18F3}"/>
      </w:docPartPr>
      <w:docPartBody>
        <w:p w:rsidR="00C15FFB" w:rsidRDefault="00DC66FE" w:rsidP="00DC66FE">
          <w:pPr>
            <w:pStyle w:val="F44B461DA5454D5B934DC38D0B8C275E"/>
          </w:pPr>
          <w:r>
            <w:rPr>
              <w:color w:val="1F497D" w:themeColor="text2"/>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Tahom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60FBC"/>
    <w:rsid w:val="00C15FFB"/>
    <w:rsid w:val="00D60FBC"/>
    <w:rsid w:val="00DC6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6FE"/>
  </w:style>
  <w:style w:type="paragraph" w:styleId="Heading1">
    <w:name w:val="heading 1"/>
    <w:basedOn w:val="Normal"/>
    <w:next w:val="Normal"/>
    <w:link w:val="Heading1Char"/>
    <w:uiPriority w:val="9"/>
    <w:qFormat/>
    <w:rsid w:val="00DC66FE"/>
    <w:pPr>
      <w:pBdr>
        <w:top w:val="single" w:sz="6" w:space="1" w:color="C0504D" w:themeColor="accent2"/>
        <w:left w:val="single" w:sz="6" w:space="1" w:color="C0504D" w:themeColor="accent2"/>
        <w:bottom w:val="single" w:sz="6" w:space="1" w:color="C0504D" w:themeColor="accent2"/>
        <w:right w:val="single" w:sz="6" w:space="1" w:color="C0504D" w:themeColor="accent2"/>
      </w:pBdr>
      <w:shd w:val="clear" w:color="auto" w:fill="C0504D" w:themeFill="accent2"/>
      <w:spacing w:before="300" w:after="40"/>
      <w:outlineLvl w:val="0"/>
    </w:pPr>
    <w:rPr>
      <w:rFonts w:asciiTheme="majorHAnsi" w:eastAsiaTheme="minorHAnsi" w:hAnsiTheme="majorHAnsi" w:cs="Times New Roman"/>
      <w:color w:val="FFFFFF" w:themeColor="background1"/>
      <w:spacing w:val="5"/>
      <w:sz w:val="20"/>
      <w:szCs w:val="32"/>
      <w:shd w:val="clear" w:color="auto" w:fill="C0504D" w:themeFill="accent2"/>
      <w:lang w:eastAsia="ja-JP"/>
    </w:rPr>
  </w:style>
  <w:style w:type="paragraph" w:styleId="Heading2">
    <w:name w:val="heading 2"/>
    <w:basedOn w:val="Normal"/>
    <w:next w:val="Normal"/>
    <w:link w:val="Heading2Char"/>
    <w:uiPriority w:val="9"/>
    <w:qFormat/>
    <w:rsid w:val="00DC66FE"/>
    <w:pPr>
      <w:pBdr>
        <w:top w:val="single" w:sz="6" w:space="1" w:color="C0504D" w:themeColor="accent2"/>
        <w:left w:val="single" w:sz="48" w:space="1" w:color="C0504D" w:themeColor="accent2"/>
        <w:bottom w:val="single" w:sz="6" w:space="1" w:color="C0504D" w:themeColor="accent2"/>
        <w:right w:val="single" w:sz="6" w:space="1" w:color="C0504D" w:themeColor="accent2"/>
      </w:pBdr>
      <w:spacing w:before="240" w:after="80"/>
      <w:ind w:left="144"/>
      <w:outlineLvl w:val="1"/>
    </w:pPr>
    <w:rPr>
      <w:rFonts w:asciiTheme="majorHAnsi" w:eastAsiaTheme="minorHAnsi" w:hAnsiTheme="majorHAnsi" w:cs="Times New Roman"/>
      <w:color w:val="943634" w:themeColor="accent2" w:themeShade="BF"/>
      <w:spacing w:val="5"/>
      <w:sz w:val="20"/>
      <w:szCs w:val="28"/>
      <w:lang w:eastAsia="ja-JP"/>
    </w:rPr>
  </w:style>
  <w:style w:type="paragraph" w:styleId="Heading3">
    <w:name w:val="heading 3"/>
    <w:basedOn w:val="Normal"/>
    <w:next w:val="Normal"/>
    <w:link w:val="Heading3Char"/>
    <w:uiPriority w:val="9"/>
    <w:qFormat/>
    <w:rsid w:val="00DC66FE"/>
    <w:pPr>
      <w:pBdr>
        <w:top w:val="single" w:sz="6" w:space="1" w:color="A6A6A6" w:themeColor="background1" w:themeShade="A6"/>
        <w:left w:val="single" w:sz="48" w:space="1" w:color="A6A6A6" w:themeColor="background1" w:themeShade="A6"/>
        <w:bottom w:val="single" w:sz="6" w:space="1" w:color="A6A6A6" w:themeColor="background1" w:themeShade="A6"/>
        <w:right w:val="single" w:sz="6" w:space="1" w:color="A6A6A6" w:themeColor="background1" w:themeShade="A6"/>
      </w:pBdr>
      <w:spacing w:before="200" w:after="80"/>
      <w:ind w:left="144"/>
      <w:outlineLvl w:val="2"/>
    </w:pPr>
    <w:rPr>
      <w:rFonts w:asciiTheme="majorHAnsi" w:eastAsiaTheme="minorHAnsi" w:hAnsiTheme="majorHAnsi" w:cs="Times New Roman"/>
      <w:color w:val="595959" w:themeColor="text1" w:themeTint="A6"/>
      <w:spacing w:val="5"/>
      <w:sz w:val="20"/>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432C375EDD144E98DC9CAFE5AE34130">
    <w:name w:val="6432C375EDD144E98DC9CAFE5AE34130"/>
    <w:rsid w:val="00DC66FE"/>
  </w:style>
  <w:style w:type="paragraph" w:customStyle="1" w:styleId="08480B541CA940EA8999CCD97430DD0B">
    <w:name w:val="08480B541CA940EA8999CCD97430DD0B"/>
    <w:rsid w:val="00DC66FE"/>
  </w:style>
  <w:style w:type="character" w:customStyle="1" w:styleId="Heading1Char">
    <w:name w:val="Heading 1 Char"/>
    <w:basedOn w:val="DefaultParagraphFont"/>
    <w:link w:val="Heading1"/>
    <w:uiPriority w:val="9"/>
    <w:rsid w:val="00DC66FE"/>
    <w:rPr>
      <w:rFonts w:asciiTheme="majorHAnsi" w:eastAsiaTheme="minorHAnsi" w:hAnsiTheme="majorHAnsi" w:cs="Times New Roman"/>
      <w:color w:val="FFFFFF" w:themeColor="background1"/>
      <w:spacing w:val="5"/>
      <w:sz w:val="20"/>
      <w:szCs w:val="32"/>
      <w:shd w:val="clear" w:color="auto" w:fill="C0504D" w:themeFill="accent2"/>
      <w:lang w:eastAsia="ja-JP"/>
    </w:rPr>
  </w:style>
  <w:style w:type="character" w:customStyle="1" w:styleId="Heading2Char">
    <w:name w:val="Heading 2 Char"/>
    <w:basedOn w:val="DefaultParagraphFont"/>
    <w:link w:val="Heading2"/>
    <w:uiPriority w:val="9"/>
    <w:rsid w:val="00DC66FE"/>
    <w:rPr>
      <w:rFonts w:asciiTheme="majorHAnsi" w:eastAsiaTheme="minorHAnsi" w:hAnsiTheme="majorHAnsi" w:cs="Times New Roman"/>
      <w:color w:val="943634" w:themeColor="accent2" w:themeShade="BF"/>
      <w:spacing w:val="5"/>
      <w:sz w:val="20"/>
      <w:szCs w:val="28"/>
      <w:lang w:eastAsia="ja-JP"/>
    </w:rPr>
  </w:style>
  <w:style w:type="character" w:customStyle="1" w:styleId="Heading3Char">
    <w:name w:val="Heading 3 Char"/>
    <w:basedOn w:val="DefaultParagraphFont"/>
    <w:link w:val="Heading3"/>
    <w:uiPriority w:val="9"/>
    <w:rsid w:val="00DC66FE"/>
    <w:rPr>
      <w:rFonts w:asciiTheme="majorHAnsi" w:eastAsiaTheme="minorHAnsi" w:hAnsiTheme="majorHAnsi" w:cs="Times New Roman"/>
      <w:color w:val="595959" w:themeColor="text1" w:themeTint="A6"/>
      <w:spacing w:val="5"/>
      <w:sz w:val="20"/>
      <w:szCs w:val="24"/>
      <w:lang w:eastAsia="ja-JP"/>
    </w:rPr>
  </w:style>
  <w:style w:type="paragraph" w:styleId="Caption">
    <w:name w:val="caption"/>
    <w:basedOn w:val="Normal"/>
    <w:next w:val="Normal"/>
    <w:uiPriority w:val="35"/>
    <w:unhideWhenUsed/>
    <w:qFormat/>
    <w:rsid w:val="00DC66FE"/>
    <w:pPr>
      <w:spacing w:after="0" w:line="240" w:lineRule="auto"/>
    </w:pPr>
    <w:rPr>
      <w:rFonts w:asciiTheme="majorHAnsi" w:eastAsiaTheme="minorHAnsi" w:hAnsiTheme="majorHAnsi" w:cs="Times New Roman"/>
      <w:bCs/>
      <w:color w:val="C0504D" w:themeColor="accent2"/>
      <w:sz w:val="16"/>
      <w:szCs w:val="18"/>
      <w:lang w:eastAsia="ja-JP"/>
    </w:rPr>
  </w:style>
  <w:style w:type="paragraph" w:customStyle="1" w:styleId="F951FEF8E5024BD68B525CCEB63175D5">
    <w:name w:val="F951FEF8E5024BD68B525CCEB63175D5"/>
    <w:rsid w:val="00DC66FE"/>
  </w:style>
  <w:style w:type="paragraph" w:customStyle="1" w:styleId="3846D02BAAA64402831A94AE56A2FCEA">
    <w:name w:val="3846D02BAAA64402831A94AE56A2FCEA"/>
    <w:rsid w:val="00DC66FE"/>
  </w:style>
  <w:style w:type="paragraph" w:customStyle="1" w:styleId="2196AE9E2D5349F187BBAF8428D8D0A3">
    <w:name w:val="2196AE9E2D5349F187BBAF8428D8D0A3"/>
    <w:rsid w:val="00DC66FE"/>
  </w:style>
  <w:style w:type="paragraph" w:customStyle="1" w:styleId="204C545000E148DA91794C57707AAFFB">
    <w:name w:val="204C545000E148DA91794C57707AAFFB"/>
    <w:rsid w:val="00DC66FE"/>
  </w:style>
  <w:style w:type="paragraph" w:customStyle="1" w:styleId="4EEFA7E1E596434492ECA1457FFA3565">
    <w:name w:val="4EEFA7E1E596434492ECA1457FFA3565"/>
    <w:rsid w:val="00DC66FE"/>
  </w:style>
  <w:style w:type="paragraph" w:customStyle="1" w:styleId="2D1689940DBE4928B24A80F86A46CC13">
    <w:name w:val="2D1689940DBE4928B24A80F86A46CC13"/>
    <w:rsid w:val="00DC66FE"/>
  </w:style>
  <w:style w:type="paragraph" w:customStyle="1" w:styleId="EC34EA7BB877424AA7E6041D8F2E856E">
    <w:name w:val="EC34EA7BB877424AA7E6041D8F2E856E"/>
    <w:rsid w:val="00DC66FE"/>
  </w:style>
  <w:style w:type="paragraph" w:customStyle="1" w:styleId="0E00D0A412A94CEDBA470C1415AA82C5">
    <w:name w:val="0E00D0A412A94CEDBA470C1415AA82C5"/>
    <w:rsid w:val="00DC66FE"/>
  </w:style>
  <w:style w:type="paragraph" w:customStyle="1" w:styleId="6C2ABFB0DA504DE5B96659381C246142">
    <w:name w:val="6C2ABFB0DA504DE5B96659381C246142"/>
    <w:rsid w:val="00DC66FE"/>
  </w:style>
  <w:style w:type="paragraph" w:customStyle="1" w:styleId="183D5430FDDD4507A87CEE3F269E8F57">
    <w:name w:val="183D5430FDDD4507A87CEE3F269E8F57"/>
    <w:rsid w:val="00DC66FE"/>
  </w:style>
  <w:style w:type="paragraph" w:customStyle="1" w:styleId="F44B461DA5454D5B934DC38D0B8C275E">
    <w:name w:val="F44B461DA5454D5B934DC38D0B8C275E"/>
    <w:rsid w:val="00DC66FE"/>
  </w:style>
</w:styles>
</file>

<file path=word/glossary/webSettings.xml><?xml version="1.0" encoding="utf-8"?>
<w:webSettings xmlns:r="http://schemas.openxmlformats.org/officeDocument/2006/relationships" xmlns:w="http://schemas.openxmlformats.org/wordprocessingml/2006/main">
  <w:optimizeForBrowser/>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rigin">
  <a:themeElements>
    <a:clrScheme name="Origin">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Origin">
      <a:majorFont>
        <a:latin typeface="Bookman Old Style"/>
        <a:ea typeface=""/>
        <a:cs typeface=""/>
        <a:font script="Grek" typeface="Cambria"/>
        <a:font script="Cyrl" typeface="Cambria"/>
        <a:font script="Jpan" typeface="HG明朝E"/>
        <a:font script="Hang" typeface="돋움"/>
        <a:font script="Hans" typeface="宋体"/>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Gill Sans MT"/>
        <a:ea typeface=""/>
        <a:cs typeface=""/>
        <a:font script="Grek" typeface="Calibri"/>
        <a:font script="Cyrl" typeface="Calibri"/>
        <a:font script="Jpan" typeface="ＭＳ Ｐゴシック"/>
        <a:font script="Hang" typeface="맑은 고딕"/>
        <a:font script="Hans" typeface="华文新魏"/>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rigin">
      <a:fillStyleLst>
        <a:solidFill>
          <a:schemeClr val="phClr"/>
        </a:solidFill>
        <a:gradFill rotWithShape="1">
          <a:gsLst>
            <a:gs pos="0">
              <a:schemeClr val="phClr">
                <a:tint val="45000"/>
                <a:satMod val="200000"/>
              </a:schemeClr>
            </a:gs>
            <a:gs pos="30000">
              <a:schemeClr val="phClr">
                <a:tint val="61000"/>
                <a:satMod val="200000"/>
              </a:schemeClr>
            </a:gs>
            <a:gs pos="45000">
              <a:schemeClr val="phClr">
                <a:tint val="66000"/>
                <a:satMod val="200000"/>
              </a:schemeClr>
            </a:gs>
            <a:gs pos="55000">
              <a:schemeClr val="phClr">
                <a:tint val="66000"/>
                <a:satMod val="200000"/>
              </a:schemeClr>
            </a:gs>
            <a:gs pos="73000">
              <a:schemeClr val="phClr">
                <a:tint val="61000"/>
                <a:satMod val="200000"/>
              </a:schemeClr>
            </a:gs>
            <a:gs pos="100000">
              <a:schemeClr val="phClr">
                <a:tint val="45000"/>
                <a:satMod val="200000"/>
              </a:schemeClr>
            </a:gs>
          </a:gsLst>
          <a:lin ang="950000" scaled="1"/>
        </a:gradFill>
        <a:gradFill rotWithShape="1">
          <a:gsLst>
            <a:gs pos="0">
              <a:schemeClr val="phClr">
                <a:shade val="63000"/>
              </a:schemeClr>
            </a:gs>
            <a:gs pos="30000">
              <a:schemeClr val="phClr">
                <a:shade val="90000"/>
                <a:satMod val="110000"/>
              </a:schemeClr>
            </a:gs>
            <a:gs pos="45000">
              <a:schemeClr val="phClr">
                <a:shade val="100000"/>
                <a:satMod val="118000"/>
              </a:schemeClr>
            </a:gs>
            <a:gs pos="55000">
              <a:schemeClr val="phClr">
                <a:shade val="100000"/>
                <a:satMod val="118000"/>
              </a:schemeClr>
            </a:gs>
            <a:gs pos="73000">
              <a:schemeClr val="phClr">
                <a:shade val="90000"/>
                <a:satMod val="110000"/>
              </a:schemeClr>
            </a:gs>
            <a:gs pos="100000">
              <a:schemeClr val="phClr">
                <a:shade val="63000"/>
              </a:schemeClr>
            </a:gs>
          </a:gsLst>
          <a:lin ang="950000" scaled="1"/>
        </a:gradFill>
      </a:fillStyleLst>
      <a:lnStyleLst>
        <a:ln w="9525"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outerShdw blurRad="38100" dist="25400" dir="5400000" rotWithShape="0">
              <a:srgbClr val="000000">
                <a:alpha val="40000"/>
              </a:srgbClr>
            </a:outerShdw>
          </a:effectLst>
        </a:effectStyle>
        <a:effectStyle>
          <a:effectLst>
            <a:outerShdw blurRad="50800" dist="43000" dir="5400000" rotWithShape="0">
              <a:srgbClr val="000000">
                <a:alpha val="40000"/>
              </a:srgbClr>
            </a:outerShdw>
          </a:effectLst>
          <a:scene3d>
            <a:camera prst="orthographicFront" fov="0">
              <a:rot lat="0" lon="0" rev="0"/>
            </a:camera>
            <a:lightRig rig="balanced" dir="t">
              <a:rot lat="0" lon="0" rev="0"/>
            </a:lightRig>
          </a:scene3d>
          <a:sp3d prstMaterial="matte">
            <a:bevelT w="0" h="0"/>
            <a:contourClr>
              <a:schemeClr val="phClr">
                <a:tint val="100000"/>
                <a:shade val="100000"/>
                <a:hueMod val="100000"/>
                <a:satMod val="100000"/>
              </a:schemeClr>
            </a:contourClr>
          </a:sp3d>
        </a:effectStyle>
        <a:effectStyle>
          <a:effectLst>
            <a:outerShdw blurRad="50800" dist="25400" dir="5400000" rotWithShape="0">
              <a:srgbClr val="000000">
                <a:alpha val="50000"/>
              </a:srgbClr>
            </a:outerShdw>
          </a:effectLst>
          <a:scene3d>
            <a:camera prst="orthographicFront" fov="0">
              <a:rot lat="0" lon="0" rev="0"/>
            </a:camera>
            <a:lightRig rig="soft" dir="t">
              <a:rot lat="0" lon="0" rev="2700000"/>
            </a:lightRig>
          </a:scene3d>
          <a:sp3d prstMaterial="matte">
            <a:bevelT w="50800" h="50800"/>
            <a:contourClr>
              <a:schemeClr val="phClr"/>
            </a:contourClr>
          </a:sp3d>
        </a:effectStyle>
      </a:effectStyleLst>
      <a:bgFillStyleLst>
        <a:solidFill>
          <a:schemeClr val="phClr"/>
        </a:solidFill>
        <a:gradFill rotWithShape="1">
          <a:gsLst>
            <a:gs pos="0">
              <a:schemeClr val="phClr">
                <a:shade val="60000"/>
                <a:satMod val="300000"/>
              </a:schemeClr>
            </a:gs>
            <a:gs pos="30000">
              <a:schemeClr val="phClr">
                <a:shade val="80000"/>
                <a:satMod val="230000"/>
              </a:schemeClr>
            </a:gs>
            <a:gs pos="100000">
              <a:schemeClr val="phClr">
                <a:tint val="97000"/>
                <a:satMod val="220000"/>
              </a:schemeClr>
            </a:gs>
          </a:gsLst>
          <a:lin ang="16200000" scaled="1"/>
        </a:gradFill>
        <a:blipFill>
          <a:blip xmlns:r="http://schemas.openxmlformats.org/officeDocument/2006/relationships" r:embed="rId1">
            <a:duotone>
              <a:schemeClr val="phClr">
                <a:shade val="6000"/>
                <a:satMod val="120000"/>
              </a:schemeClr>
              <a:schemeClr val="phClr">
                <a:tint val="90000"/>
              </a:schemeClr>
            </a:duotone>
          </a:blip>
          <a:tile tx="0" ty="0" sx="35000" sy="40000" flip="x"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ns:customPropertyEditors xmlns:tns="http://schemas.microsoft.com/office/2006/customDocumentInformationPanel">
  <tns:showOnOpen/>
  <tns:defaultPropertyEditorNamespace/>
</tns:customPropertyEditors>
</file>

<file path=customXml/itemProps1.xml><?xml version="1.0" encoding="utf-8"?>
<ds:datastoreItem xmlns:ds="http://schemas.openxmlformats.org/officeDocument/2006/customXml" ds:itemID="{0B7AC0EB-8D1A-4EA4-8723-1ECA00F8AF21}">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OriginReport.Dotx</Template>
  <TotalTime>0</TotalTime>
  <Pages>53</Pages>
  <Words>11748</Words>
  <Characters>66968</Characters>
  <Application>Microsoft Office Word</Application>
  <DocSecurity>0</DocSecurity>
  <Lines>558</Lines>
  <Paragraphs>157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Heading 1</vt:lpstr>
      <vt:lpstr>    Heading 2</vt:lpstr>
      <vt:lpstr>        Heading 3</vt:lpstr>
    </vt:vector>
  </TitlesOfParts>
  <Company/>
  <LinksUpToDate>false</LinksUpToDate>
  <CharactersWithSpaces>78559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Report</dc:title>
  <dc:subject>2017- 2018</dc:subject>
  <dc:creator>Mercy College Palakkad</dc:creator>
  <cp:lastModifiedBy>user</cp:lastModifiedBy>
  <cp:revision>2</cp:revision>
  <dcterms:created xsi:type="dcterms:W3CDTF">2019-08-19T18:05:00Z</dcterms:created>
  <dcterms:modified xsi:type="dcterms:W3CDTF">2019-08-19T18:05:00Z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1033</vt:i4>
  </property>
  <property fmtid="{D5CDD505-2E9C-101B-9397-08002B2CF9AE}" pid="3" name="_Version">
    <vt:lpwstr>0809</vt:lpwstr>
  </property>
</Properties>
</file>